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89"/>
        <w:tblW w:w="10423" w:type="dxa"/>
        <w:tblInd w:w="0" w:type="dxa"/>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Layout w:type="autofit"/>
        <w:tblCellMar>
          <w:top w:w="0" w:type="dxa"/>
          <w:left w:w="108" w:type="dxa"/>
          <w:bottom w:w="0" w:type="dxa"/>
          <w:right w:w="108" w:type="dxa"/>
        </w:tblCellMar>
      </w:tblPr>
      <w:tblGrid>
        <w:gridCol w:w="5211"/>
        <w:gridCol w:w="5212"/>
      </w:tblGrid>
      <w:tr w14:paraId="7C05F9ED">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766" w:hRule="atLeast"/>
        </w:trPr>
        <w:tc>
          <w:tcPr>
            <w:tcW w:w="10423" w:type="dxa"/>
            <w:gridSpan w:val="2"/>
            <w:shd w:val="clear" w:color="auto" w:fill="auto"/>
          </w:tcPr>
          <w:p w14:paraId="7C05F9EC">
            <w:pPr>
              <w:pStyle w:val="114"/>
              <w:framePr w:w="0" w:hRule="auto" w:wrap="auto" w:vAnchor="margin" w:hAnchor="text" w:yAlign="inline"/>
            </w:pPr>
            <w:bookmarkStart w:id="0" w:name="page1"/>
            <w:r>
              <w:rPr>
                <w:sz w:val="64"/>
              </w:rPr>
              <w:t xml:space="preserve">3GPP </w:t>
            </w:r>
            <w:bookmarkStart w:id="1" w:name="specType1"/>
            <w:r>
              <w:rPr>
                <w:sz w:val="64"/>
              </w:rPr>
              <w:t>TS</w:t>
            </w:r>
            <w:bookmarkEnd w:id="1"/>
            <w:r>
              <w:rPr>
                <w:sz w:val="64"/>
              </w:rPr>
              <w:t xml:space="preserve"> </w:t>
            </w:r>
            <w:bookmarkStart w:id="2" w:name="specNumber"/>
            <w:r>
              <w:rPr>
                <w:rFonts w:hint="eastAsia" w:eastAsia="宋体"/>
                <w:sz w:val="64"/>
                <w:lang w:val="en-US" w:eastAsia="zh-CN"/>
              </w:rPr>
              <w:t>28</w:t>
            </w:r>
            <w:r>
              <w:rPr>
                <w:sz w:val="64"/>
              </w:rPr>
              <w:t>.</w:t>
            </w:r>
            <w:bookmarkEnd w:id="2"/>
            <w:r>
              <w:rPr>
                <w:rFonts w:hint="eastAsia" w:eastAsia="宋体"/>
                <w:sz w:val="64"/>
                <w:lang w:val="en-US" w:eastAsia="zh-CN"/>
              </w:rPr>
              <w:t>561</w:t>
            </w:r>
            <w:r>
              <w:rPr>
                <w:sz w:val="64"/>
              </w:rPr>
              <w:t xml:space="preserve"> </w:t>
            </w:r>
            <w:r>
              <w:t>V</w:t>
            </w:r>
            <w:bookmarkStart w:id="3" w:name="specVersion"/>
            <w:r>
              <w:rPr>
                <w:rFonts w:hint="eastAsia" w:eastAsia="宋体"/>
                <w:lang w:val="en-US" w:eastAsia="zh-CN"/>
              </w:rPr>
              <w:t>0</w:t>
            </w:r>
            <w:r>
              <w:t>.</w:t>
            </w:r>
            <w:r>
              <w:rPr>
                <w:rFonts w:hint="eastAsia" w:eastAsia="宋体"/>
                <w:lang w:val="en-US" w:eastAsia="zh-CN"/>
              </w:rPr>
              <w:t>2</w:t>
            </w:r>
            <w:r>
              <w:t>.</w:t>
            </w:r>
            <w:bookmarkEnd w:id="3"/>
            <w:r>
              <w:rPr>
                <w:rFonts w:hint="eastAsia" w:eastAsia="宋体"/>
                <w:lang w:val="en-US" w:eastAsia="zh-CN"/>
              </w:rPr>
              <w:t>0</w:t>
            </w:r>
            <w:r>
              <w:t xml:space="preserve"> </w:t>
            </w:r>
            <w:r>
              <w:rPr>
                <w:sz w:val="32"/>
              </w:rPr>
              <w:t>(</w:t>
            </w:r>
            <w:bookmarkStart w:id="4" w:name="issueDate"/>
            <w:r>
              <w:rPr>
                <w:rFonts w:hint="eastAsia" w:eastAsia="宋体"/>
                <w:sz w:val="32"/>
                <w:lang w:val="en-US" w:eastAsia="zh-CN"/>
              </w:rPr>
              <w:t>2025</w:t>
            </w:r>
            <w:r>
              <w:rPr>
                <w:sz w:val="32"/>
              </w:rPr>
              <w:t>-</w:t>
            </w:r>
            <w:bookmarkEnd w:id="4"/>
            <w:r>
              <w:rPr>
                <w:rFonts w:hint="eastAsia" w:eastAsia="宋体"/>
                <w:sz w:val="32"/>
                <w:lang w:val="en-US" w:eastAsia="zh-CN"/>
              </w:rPr>
              <w:t>04</w:t>
            </w:r>
            <w:r>
              <w:rPr>
                <w:sz w:val="32"/>
              </w:rPr>
              <w:t>)</w:t>
            </w:r>
          </w:p>
        </w:tc>
      </w:tr>
      <w:tr w14:paraId="7C05F9F0">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1134" w:hRule="exact"/>
        </w:trPr>
        <w:tc>
          <w:tcPr>
            <w:tcW w:w="10423" w:type="dxa"/>
            <w:gridSpan w:val="2"/>
            <w:shd w:val="clear" w:color="auto" w:fill="auto"/>
          </w:tcPr>
          <w:p w14:paraId="7C05F9EE">
            <w:pPr>
              <w:pStyle w:val="115"/>
              <w:framePr w:w="0" w:hRule="auto" w:wrap="auto" w:vAnchor="margin" w:hAnchor="text" w:yAlign="inline"/>
            </w:pPr>
            <w:r>
              <w:t xml:space="preserve">Technical </w:t>
            </w:r>
            <w:bookmarkStart w:id="5" w:name="spectype2"/>
            <w:r>
              <w:t>Specification</w:t>
            </w:r>
            <w:bookmarkEnd w:id="5"/>
          </w:p>
          <w:p w14:paraId="7C05F9EF">
            <w:pPr>
              <w:pStyle w:val="129"/>
            </w:pPr>
            <w:r>
              <w:br w:type="textWrapping"/>
            </w:r>
            <w:r>
              <w:br w:type="textWrapping"/>
            </w:r>
          </w:p>
        </w:tc>
      </w:tr>
      <w:tr w14:paraId="7C05F9F6">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3686" w:hRule="exact"/>
        </w:trPr>
        <w:tc>
          <w:tcPr>
            <w:tcW w:w="10423" w:type="dxa"/>
            <w:gridSpan w:val="2"/>
            <w:tcBorders>
              <w:bottom w:val="single" w:color="auto" w:sz="12" w:space="0"/>
            </w:tcBorders>
            <w:shd w:val="clear" w:color="auto" w:fill="auto"/>
          </w:tcPr>
          <w:p w14:paraId="7C05F9F1">
            <w:pPr>
              <w:pStyle w:val="116"/>
              <w:framePr w:wrap="auto" w:vAnchor="margin" w:hAnchor="text" w:yAlign="inline"/>
            </w:pPr>
            <w:r>
              <w:t>3rd Generation Partnership Project;</w:t>
            </w:r>
          </w:p>
          <w:p w14:paraId="7C05F9F2">
            <w:pPr>
              <w:pStyle w:val="116"/>
              <w:framePr w:wrap="auto" w:vAnchor="margin" w:hAnchor="text" w:yAlign="inline"/>
            </w:pPr>
            <w:bookmarkStart w:id="6" w:name="specTitle"/>
            <w:r>
              <w:t>Technical Specification Group Services and System Aspects;</w:t>
            </w:r>
          </w:p>
          <w:p w14:paraId="7C05F9F3">
            <w:pPr>
              <w:pStyle w:val="116"/>
              <w:framePr w:wrap="auto" w:vAnchor="margin" w:hAnchor="text" w:yAlign="inline"/>
              <w:rPr>
                <w:highlight w:val="yellow"/>
              </w:rPr>
            </w:pPr>
            <w:r>
              <w:t>Management and orchestration;</w:t>
            </w:r>
          </w:p>
          <w:bookmarkEnd w:id="6"/>
          <w:p w14:paraId="7C05F9F4">
            <w:pPr>
              <w:pStyle w:val="116"/>
              <w:framePr w:wrap="auto" w:vAnchor="margin" w:hAnchor="text" w:yAlign="inline"/>
              <w:rPr>
                <w:rFonts w:eastAsia="宋体"/>
                <w:lang w:val="en-US" w:eastAsia="zh-CN"/>
              </w:rPr>
            </w:pPr>
            <w:r>
              <w:rPr>
                <w:rFonts w:hint="eastAsia" w:eastAsia="宋体"/>
                <w:lang w:val="en-US" w:eastAsia="zh-CN"/>
              </w:rPr>
              <w:t>M</w:t>
            </w:r>
            <w:r>
              <w:rPr>
                <w:rFonts w:hint="eastAsia"/>
              </w:rPr>
              <w:t>anagement aspects of Network Digital Twin</w:t>
            </w:r>
            <w:r>
              <w:rPr>
                <w:rFonts w:hint="eastAsia" w:eastAsia="宋体"/>
                <w:lang w:val="en-US" w:eastAsia="zh-CN"/>
              </w:rPr>
              <w:t>s</w:t>
            </w:r>
          </w:p>
          <w:p w14:paraId="7C05F9F5">
            <w:pPr>
              <w:pStyle w:val="116"/>
              <w:framePr w:wrap="auto" w:vAnchor="margin" w:hAnchor="text" w:yAlign="inline"/>
              <w:rPr>
                <w:i/>
                <w:sz w:val="28"/>
              </w:rPr>
            </w:pPr>
            <w:r>
              <w:t>(</w:t>
            </w:r>
            <w:r>
              <w:rPr>
                <w:rStyle w:val="96"/>
              </w:rPr>
              <w:t xml:space="preserve">Release </w:t>
            </w:r>
            <w:bookmarkStart w:id="7" w:name="specRelease"/>
            <w:r>
              <w:rPr>
                <w:rStyle w:val="96"/>
              </w:rPr>
              <w:t>19</w:t>
            </w:r>
            <w:bookmarkEnd w:id="7"/>
            <w:r>
              <w:t>)</w:t>
            </w:r>
          </w:p>
        </w:tc>
      </w:tr>
      <w:tr w14:paraId="7C05F9F8">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Pr>
        <w:tc>
          <w:tcPr>
            <w:tcW w:w="10423" w:type="dxa"/>
            <w:gridSpan w:val="2"/>
            <w:tcBorders>
              <w:top w:val="single" w:color="auto" w:sz="12" w:space="0"/>
              <w:bottom w:val="dashed" w:color="auto" w:sz="4" w:space="0"/>
            </w:tcBorders>
            <w:shd w:val="clear" w:color="auto" w:fill="auto"/>
          </w:tcPr>
          <w:p w14:paraId="7C05F9F7">
            <w:pPr>
              <w:pStyle w:val="102"/>
            </w:pPr>
            <w:r>
              <w:tab/>
            </w:r>
          </w:p>
        </w:tc>
      </w:tr>
      <w:tr w14:paraId="7C05F9FB">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1531" w:hRule="exact"/>
        </w:trPr>
        <w:tc>
          <w:tcPr>
            <w:tcW w:w="5211" w:type="dxa"/>
            <w:tcBorders>
              <w:top w:val="dashed" w:color="auto" w:sz="4" w:space="0"/>
              <w:bottom w:val="dashed" w:color="auto" w:sz="4" w:space="0"/>
            </w:tcBorders>
            <w:shd w:val="clear" w:color="auto" w:fill="auto"/>
          </w:tcPr>
          <w:p w14:paraId="7C05F9F9">
            <w:pPr>
              <w:pStyle w:val="103"/>
            </w:pPr>
            <w:bookmarkStart w:id="8" w:name="_MON_1684549432"/>
            <w:bookmarkEnd w:id="8"/>
            <w:r>
              <w:object>
                <v:shape id="_x0000_i1025" o:spt="75" type="#_x0000_t75" style="height:62.55pt;width:103.3pt;" o:ole="t" filled="f" o:preferrelative="t" stroked="f" coordsize="21600,21600">
                  <v:path/>
                  <v:fill on="f" focussize="0,0"/>
                  <v:stroke on="f" joinstyle="miter"/>
                  <v:imagedata r:id="rId8" o:title=""/>
                  <o:lock v:ext="edit" aspectratio="t"/>
                  <w10:wrap type="none"/>
                  <w10:anchorlock/>
                </v:shape>
                <o:OLEObject Type="Embed" ProgID="Word.Picture.8" ShapeID="_x0000_i1025" DrawAspect="Content" ObjectID="_1468075725" r:id="rId7">
                  <o:LockedField>false</o:LockedField>
                </o:OLEObject>
              </w:object>
            </w:r>
          </w:p>
        </w:tc>
        <w:tc>
          <w:tcPr>
            <w:tcW w:w="5212" w:type="dxa"/>
            <w:tcBorders>
              <w:top w:val="dashed" w:color="auto" w:sz="4" w:space="0"/>
              <w:bottom w:val="dashed" w:color="auto" w:sz="4" w:space="0"/>
            </w:tcBorders>
            <w:shd w:val="clear" w:color="auto" w:fill="auto"/>
          </w:tcPr>
          <w:p w14:paraId="7C05F9FA">
            <w:pPr>
              <w:pStyle w:val="102"/>
            </w:pPr>
            <w:bookmarkStart w:id="9" w:name="_MON_1710316168"/>
            <w:bookmarkEnd w:id="9"/>
            <w:r>
              <w:object>
                <v:shape id="_x0000_i1026" o:spt="75" type="#_x0000_t75" style="height:74.55pt;width:128.15pt;" o:ole="t" filled="f" o:preferrelative="t" stroked="f" coordsize="21600,21600">
                  <v:path/>
                  <v:fill on="f" focussize="0,0"/>
                  <v:stroke on="f" joinstyle="miter"/>
                  <v:imagedata r:id="rId10" o:title=""/>
                  <o:lock v:ext="edit" aspectratio="t"/>
                  <w10:wrap type="none"/>
                  <w10:anchorlock/>
                </v:shape>
                <o:OLEObject Type="Embed" ProgID="Word.Picture.8" ShapeID="_x0000_i1026" DrawAspect="Content" ObjectID="_1468075726" r:id="rId9">
                  <o:LockedField>false</o:LockedField>
                </o:OLEObject>
              </w:object>
            </w:r>
          </w:p>
        </w:tc>
      </w:tr>
      <w:tr w14:paraId="7C05F9FD">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5783" w:hRule="exact"/>
        </w:trPr>
        <w:tc>
          <w:tcPr>
            <w:tcW w:w="10423" w:type="dxa"/>
            <w:gridSpan w:val="2"/>
            <w:tcBorders>
              <w:top w:val="dashed" w:color="auto" w:sz="4" w:space="0"/>
              <w:bottom w:val="dashed" w:color="auto" w:sz="4" w:space="0"/>
            </w:tcBorders>
            <w:shd w:val="clear" w:color="auto" w:fill="auto"/>
          </w:tcPr>
          <w:p w14:paraId="7C05F9FC">
            <w:pPr>
              <w:pStyle w:val="103"/>
            </w:pPr>
            <w:bookmarkStart w:id="10" w:name="_MON_1710316271"/>
            <w:bookmarkEnd w:id="10"/>
          </w:p>
        </w:tc>
      </w:tr>
      <w:tr w14:paraId="7C05F9FF">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964" w:hRule="exact"/>
        </w:trPr>
        <w:tc>
          <w:tcPr>
            <w:tcW w:w="10423" w:type="dxa"/>
            <w:gridSpan w:val="2"/>
            <w:tcBorders>
              <w:top w:val="dashed" w:color="auto" w:sz="4" w:space="0"/>
            </w:tcBorders>
            <w:shd w:val="clear" w:color="auto" w:fill="auto"/>
          </w:tcPr>
          <w:p w14:paraId="7C05F9FE">
            <w:pPr>
              <w:rPr>
                <w:sz w:val="16"/>
                <w:szCs w:val="16"/>
              </w:rPr>
            </w:pPr>
            <w:r>
              <w:rPr>
                <w:sz w:val="16"/>
                <w:szCs w:val="16"/>
              </w:rPr>
              <w:t>The present document has been developed within the 3rd Generation Partnership Project (3GPP</w:t>
            </w:r>
            <w:r>
              <w:rPr>
                <w:sz w:val="16"/>
                <w:szCs w:val="16"/>
                <w:vertAlign w:val="superscript"/>
              </w:rPr>
              <w:t xml:space="preserve"> TM</w:t>
            </w:r>
            <w:r>
              <w:rPr>
                <w:sz w:val="16"/>
                <w:szCs w:val="16"/>
              </w:rPr>
              <w:t>) and may be further elaborated for the purposes of 3GPP.</w:t>
            </w:r>
            <w:r>
              <w:rPr>
                <w:sz w:val="16"/>
                <w:szCs w:val="16"/>
              </w:rPr>
              <w:br w:type="textWrapping"/>
            </w:r>
            <w:r>
              <w:rPr>
                <w:sz w:val="16"/>
                <w:szCs w:val="16"/>
              </w:rPr>
              <w:t>The present document has not been subject to any approval process by the 3GPP</w:t>
            </w:r>
            <w:r>
              <w:rPr>
                <w:sz w:val="16"/>
                <w:szCs w:val="16"/>
                <w:vertAlign w:val="superscript"/>
              </w:rPr>
              <w:t xml:space="preserve"> </w:t>
            </w:r>
            <w:r>
              <w:rPr>
                <w:sz w:val="16"/>
                <w:szCs w:val="16"/>
              </w:rPr>
              <w:t>Organizational Partners and shall not be implemented.</w:t>
            </w:r>
            <w:r>
              <w:rPr>
                <w:sz w:val="16"/>
                <w:szCs w:val="16"/>
              </w:rPr>
              <w:br w:type="textWrapping"/>
            </w:r>
            <w:r>
              <w:rPr>
                <w:sz w:val="16"/>
                <w:szCs w:val="16"/>
              </w:rPr>
              <w:t>This Specification is provided for future development work within 3GPP</w:t>
            </w:r>
            <w:r>
              <w:rPr>
                <w:sz w:val="16"/>
                <w:szCs w:val="16"/>
                <w:vertAlign w:val="superscript"/>
              </w:rPr>
              <w:t xml:space="preserve"> </w:t>
            </w:r>
            <w:r>
              <w:rPr>
                <w:sz w:val="16"/>
                <w:szCs w:val="16"/>
              </w:rPr>
              <w:t>only. The Organizational Partners accept no liability for any use of this Specification.</w:t>
            </w:r>
            <w:r>
              <w:rPr>
                <w:sz w:val="16"/>
                <w:szCs w:val="16"/>
              </w:rPr>
              <w:br w:type="textWrapping"/>
            </w:r>
            <w:r>
              <w:rPr>
                <w:sz w:val="16"/>
                <w:szCs w:val="16"/>
              </w:rPr>
              <w:t>Specifications and Reports for implementation of the 3GPP</w:t>
            </w:r>
            <w:r>
              <w:rPr>
                <w:sz w:val="16"/>
                <w:szCs w:val="16"/>
                <w:vertAlign w:val="superscript"/>
              </w:rPr>
              <w:t xml:space="preserve"> TM</w:t>
            </w:r>
            <w:r>
              <w:rPr>
                <w:sz w:val="16"/>
                <w:szCs w:val="16"/>
              </w:rPr>
              <w:t xml:space="preserve"> system should be obtained via the 3GPP Organizational Partners' Publications Offices.</w:t>
            </w:r>
          </w:p>
        </w:tc>
      </w:tr>
      <w:bookmarkEnd w:id="0"/>
    </w:tbl>
    <w:p w14:paraId="70B82932">
      <w:pPr>
        <w:sectPr>
          <w:footnotePr>
            <w:numRestart w:val="eachSect"/>
          </w:footnotePr>
          <w:pgSz w:w="11907" w:h="16840"/>
          <w:pgMar w:top="1134" w:right="851" w:bottom="397" w:left="851" w:header="0" w:footer="0" w:gutter="0"/>
          <w:cols w:space="720" w:num="1"/>
        </w:sectPr>
      </w:pPr>
      <w:bookmarkStart w:id="11" w:name="_MON_1684549432"/>
      <w:bookmarkEnd w:id="11"/>
    </w:p>
    <w:tbl>
      <w:tblPr>
        <w:tblStyle w:val="89"/>
        <w:tblW w:w="10423" w:type="dxa"/>
        <w:tblInd w:w="0" w:type="dxa"/>
        <w:tblLayout w:type="autofit"/>
        <w:tblCellMar>
          <w:top w:w="0" w:type="dxa"/>
          <w:left w:w="108" w:type="dxa"/>
          <w:bottom w:w="0" w:type="dxa"/>
          <w:right w:w="108" w:type="dxa"/>
        </w:tblCellMar>
      </w:tblPr>
      <w:tblGrid>
        <w:gridCol w:w="10423"/>
      </w:tblGrid>
      <w:tr w14:paraId="7C05FA02">
        <w:tblPrEx>
          <w:tblCellMar>
            <w:top w:w="0" w:type="dxa"/>
            <w:left w:w="108" w:type="dxa"/>
            <w:bottom w:w="0" w:type="dxa"/>
            <w:right w:w="108" w:type="dxa"/>
          </w:tblCellMar>
        </w:tblPrEx>
        <w:trPr>
          <w:trHeight w:val="5670" w:hRule="exact"/>
        </w:trPr>
        <w:tc>
          <w:tcPr>
            <w:tcW w:w="10423" w:type="dxa"/>
            <w:shd w:val="clear" w:color="auto" w:fill="auto"/>
          </w:tcPr>
          <w:p w14:paraId="7C05FA01">
            <w:pPr>
              <w:pStyle w:val="129"/>
            </w:pPr>
            <w:bookmarkStart w:id="12" w:name="page2"/>
          </w:p>
        </w:tc>
      </w:tr>
      <w:tr w14:paraId="7C05FA0D">
        <w:tblPrEx>
          <w:tblCellMar>
            <w:top w:w="0" w:type="dxa"/>
            <w:left w:w="108" w:type="dxa"/>
            <w:bottom w:w="0" w:type="dxa"/>
            <w:right w:w="108" w:type="dxa"/>
          </w:tblCellMar>
        </w:tblPrEx>
        <w:trPr>
          <w:trHeight w:val="5387" w:hRule="exact"/>
        </w:trPr>
        <w:tc>
          <w:tcPr>
            <w:tcW w:w="10423" w:type="dxa"/>
            <w:shd w:val="clear" w:color="auto" w:fill="auto"/>
          </w:tcPr>
          <w:p w14:paraId="7C05FA03">
            <w:pPr>
              <w:pStyle w:val="108"/>
              <w:spacing w:after="240"/>
              <w:ind w:left="2835" w:right="2835"/>
              <w:jc w:val="center"/>
              <w:rPr>
                <w:rFonts w:ascii="Arial" w:hAnsi="Arial"/>
                <w:b/>
                <w:i/>
              </w:rPr>
            </w:pPr>
            <w:bookmarkStart w:id="13" w:name="coords3gpp"/>
            <w:r>
              <w:rPr>
                <w:rFonts w:ascii="Arial" w:hAnsi="Arial"/>
                <w:b/>
                <w:i/>
              </w:rPr>
              <w:t>3GPP</w:t>
            </w:r>
          </w:p>
          <w:p w14:paraId="7C05FA04">
            <w:pPr>
              <w:pStyle w:val="108"/>
              <w:pBdr>
                <w:bottom w:val="single" w:color="auto" w:sz="6" w:space="1"/>
              </w:pBdr>
              <w:ind w:left="2835" w:right="2835"/>
              <w:jc w:val="center"/>
            </w:pPr>
            <w:r>
              <w:t>Postal address</w:t>
            </w:r>
          </w:p>
          <w:p w14:paraId="7C05FA05">
            <w:pPr>
              <w:pStyle w:val="108"/>
              <w:ind w:left="2835" w:right="2835"/>
              <w:jc w:val="center"/>
              <w:rPr>
                <w:rFonts w:ascii="Arial" w:hAnsi="Arial"/>
                <w:sz w:val="18"/>
              </w:rPr>
            </w:pPr>
          </w:p>
          <w:p w14:paraId="7C05FA06">
            <w:pPr>
              <w:pStyle w:val="108"/>
              <w:pBdr>
                <w:bottom w:val="single" w:color="auto" w:sz="6" w:space="1"/>
              </w:pBdr>
              <w:spacing w:before="240"/>
              <w:ind w:left="2835" w:right="2835"/>
              <w:jc w:val="center"/>
            </w:pPr>
            <w:r>
              <w:t>3GPP support office address</w:t>
            </w:r>
          </w:p>
          <w:p w14:paraId="7C05FA07">
            <w:pPr>
              <w:pStyle w:val="108"/>
              <w:ind w:left="2835" w:right="2835"/>
              <w:jc w:val="center"/>
              <w:rPr>
                <w:rFonts w:ascii="Arial" w:hAnsi="Arial"/>
                <w:sz w:val="18"/>
                <w:lang w:val="fr-FR"/>
              </w:rPr>
            </w:pPr>
            <w:r>
              <w:rPr>
                <w:rFonts w:ascii="Arial" w:hAnsi="Arial"/>
                <w:sz w:val="18"/>
                <w:lang w:val="fr-FR"/>
              </w:rPr>
              <w:t>650 Route des Lucioles - Sophia Antipolis</w:t>
            </w:r>
          </w:p>
          <w:p w14:paraId="7C05FA08">
            <w:pPr>
              <w:pStyle w:val="108"/>
              <w:ind w:left="2835" w:right="2835"/>
              <w:jc w:val="center"/>
              <w:rPr>
                <w:rFonts w:ascii="Arial" w:hAnsi="Arial"/>
                <w:sz w:val="18"/>
                <w:lang w:val="fr-FR"/>
              </w:rPr>
            </w:pPr>
            <w:r>
              <w:rPr>
                <w:rFonts w:ascii="Arial" w:hAnsi="Arial"/>
                <w:sz w:val="18"/>
                <w:lang w:val="fr-FR"/>
              </w:rPr>
              <w:t>Valbonne - FRANCE</w:t>
            </w:r>
          </w:p>
          <w:p w14:paraId="7C05FA09">
            <w:pPr>
              <w:pStyle w:val="108"/>
              <w:spacing w:after="20"/>
              <w:ind w:left="2835" w:right="2835"/>
              <w:jc w:val="center"/>
              <w:rPr>
                <w:rFonts w:ascii="Arial" w:hAnsi="Arial"/>
                <w:sz w:val="18"/>
              </w:rPr>
            </w:pPr>
            <w:r>
              <w:rPr>
                <w:rFonts w:ascii="Arial" w:hAnsi="Arial"/>
                <w:sz w:val="18"/>
              </w:rPr>
              <w:t>Tel.: +33 4 92 94 42 00 Fax: +33 4 93 65 47 16</w:t>
            </w:r>
          </w:p>
          <w:p w14:paraId="7C05FA0A">
            <w:pPr>
              <w:pStyle w:val="108"/>
              <w:pBdr>
                <w:bottom w:val="single" w:color="auto" w:sz="6" w:space="1"/>
              </w:pBdr>
              <w:spacing w:before="240"/>
              <w:ind w:left="2835" w:right="2835"/>
              <w:jc w:val="center"/>
            </w:pPr>
            <w:r>
              <w:t>Internet</w:t>
            </w:r>
          </w:p>
          <w:p w14:paraId="7C05FA0B">
            <w:pPr>
              <w:pStyle w:val="108"/>
              <w:ind w:left="2835" w:right="2835"/>
              <w:jc w:val="center"/>
              <w:rPr>
                <w:rFonts w:ascii="Arial" w:hAnsi="Arial"/>
                <w:sz w:val="18"/>
              </w:rPr>
            </w:pPr>
            <w:r>
              <w:rPr>
                <w:rFonts w:ascii="Arial" w:hAnsi="Arial"/>
                <w:sz w:val="18"/>
              </w:rPr>
              <w:t>https://www.3gpp.org</w:t>
            </w:r>
            <w:bookmarkEnd w:id="13"/>
          </w:p>
          <w:p w14:paraId="7C05FA0C"/>
        </w:tc>
      </w:tr>
      <w:tr w14:paraId="7C05FA18">
        <w:tblPrEx>
          <w:tblCellMar>
            <w:top w:w="0" w:type="dxa"/>
            <w:left w:w="108" w:type="dxa"/>
            <w:bottom w:w="0" w:type="dxa"/>
            <w:right w:w="108" w:type="dxa"/>
          </w:tblCellMar>
        </w:tblPrEx>
        <w:tc>
          <w:tcPr>
            <w:tcW w:w="10423" w:type="dxa"/>
            <w:shd w:val="clear" w:color="auto" w:fill="auto"/>
            <w:vAlign w:val="bottom"/>
          </w:tcPr>
          <w:p w14:paraId="7C05FA0E">
            <w:pPr>
              <w:pStyle w:val="108"/>
              <w:pBdr>
                <w:bottom w:val="single" w:color="auto" w:sz="6" w:space="1"/>
              </w:pBdr>
              <w:spacing w:after="240"/>
              <w:jc w:val="center"/>
              <w:rPr>
                <w:rFonts w:ascii="Arial" w:hAnsi="Arial"/>
                <w:b/>
                <w:i/>
              </w:rPr>
            </w:pPr>
            <w:bookmarkStart w:id="14" w:name="copyrightNotification"/>
            <w:r>
              <w:rPr>
                <w:rFonts w:ascii="Arial" w:hAnsi="Arial"/>
                <w:b/>
                <w:i/>
              </w:rPr>
              <w:t>Copyright Notification</w:t>
            </w:r>
          </w:p>
          <w:p w14:paraId="7C05FA0F">
            <w:pPr>
              <w:pStyle w:val="108"/>
              <w:jc w:val="center"/>
            </w:pPr>
            <w:r>
              <w:t>No part may be reproduced except as authorized by written permission.</w:t>
            </w:r>
            <w:r>
              <w:br w:type="textWrapping"/>
            </w:r>
            <w:r>
              <w:t>The copyright and the foregoing restriction extend to reproduction in all media.</w:t>
            </w:r>
          </w:p>
          <w:p w14:paraId="7C05FA10">
            <w:pPr>
              <w:pStyle w:val="108"/>
              <w:jc w:val="center"/>
            </w:pPr>
          </w:p>
          <w:p w14:paraId="7C05FA11">
            <w:pPr>
              <w:pStyle w:val="108"/>
              <w:jc w:val="center"/>
              <w:rPr>
                <w:sz w:val="18"/>
              </w:rPr>
            </w:pPr>
            <w:r>
              <w:rPr>
                <w:sz w:val="18"/>
              </w:rPr>
              <w:t xml:space="preserve">© </w:t>
            </w:r>
            <w:bookmarkStart w:id="15" w:name="copyrightDate"/>
            <w:r>
              <w:rPr>
                <w:sz w:val="18"/>
              </w:rPr>
              <w:t>202</w:t>
            </w:r>
            <w:bookmarkEnd w:id="15"/>
            <w:r>
              <w:rPr>
                <w:sz w:val="18"/>
              </w:rPr>
              <w:t>5, 3GPP Organizational Partners (ARIB, ATIS, CCSA, ETSI, TSDSI, TTA, TTC).</w:t>
            </w:r>
            <w:bookmarkStart w:id="16" w:name="copyrightaddon"/>
            <w:bookmarkEnd w:id="16"/>
          </w:p>
          <w:p w14:paraId="7C05FA12">
            <w:pPr>
              <w:pStyle w:val="108"/>
              <w:jc w:val="center"/>
              <w:rPr>
                <w:sz w:val="18"/>
              </w:rPr>
            </w:pPr>
            <w:r>
              <w:rPr>
                <w:sz w:val="18"/>
              </w:rPr>
              <w:t>All rights reserved.</w:t>
            </w:r>
          </w:p>
          <w:p w14:paraId="7C05FA13">
            <w:pPr>
              <w:pStyle w:val="108"/>
              <w:rPr>
                <w:sz w:val="18"/>
              </w:rPr>
            </w:pPr>
          </w:p>
          <w:p w14:paraId="7C05FA14">
            <w:pPr>
              <w:pStyle w:val="108"/>
              <w:rPr>
                <w:sz w:val="18"/>
              </w:rPr>
            </w:pPr>
            <w:r>
              <w:rPr>
                <w:sz w:val="18"/>
              </w:rPr>
              <w:t>UMTS™ is a Trade Mark of ETSI registered for the benefit of its members</w:t>
            </w:r>
          </w:p>
          <w:p w14:paraId="7C05FA15">
            <w:pPr>
              <w:pStyle w:val="108"/>
              <w:rPr>
                <w:sz w:val="18"/>
              </w:rPr>
            </w:pPr>
            <w:r>
              <w:rPr>
                <w:sz w:val="18"/>
              </w:rPr>
              <w:t>3GPP™ is a Trade Mark of ETSI registered for the benefit of its Members and of the 3GPP Organizational Partners</w:t>
            </w:r>
            <w:r>
              <w:rPr>
                <w:sz w:val="18"/>
              </w:rPr>
              <w:br w:type="textWrapping"/>
            </w:r>
            <w:r>
              <w:rPr>
                <w:sz w:val="18"/>
              </w:rPr>
              <w:t>LTE™ is a Trade Mark of ETSI registered for the benefit of its Members and of the 3GPP Organizational Partners</w:t>
            </w:r>
          </w:p>
          <w:p w14:paraId="7C05FA16">
            <w:pPr>
              <w:pStyle w:val="108"/>
              <w:rPr>
                <w:sz w:val="18"/>
              </w:rPr>
            </w:pPr>
            <w:r>
              <w:rPr>
                <w:sz w:val="18"/>
              </w:rPr>
              <w:t>GSM® and the GSM logo are registered and owned by the GSM Association</w:t>
            </w:r>
            <w:bookmarkEnd w:id="14"/>
          </w:p>
          <w:p w14:paraId="7C05FA17"/>
        </w:tc>
      </w:tr>
      <w:bookmarkEnd w:id="12"/>
    </w:tbl>
    <w:p w14:paraId="7C05FA19">
      <w:pPr>
        <w:pStyle w:val="98"/>
      </w:pPr>
      <w:r>
        <w:br w:type="page"/>
      </w:r>
      <w:bookmarkStart w:id="17" w:name="tableOfContents"/>
      <w:bookmarkEnd w:id="17"/>
      <w:r>
        <w:t>Contents</w:t>
      </w:r>
    </w:p>
    <w:p w14:paraId="3061FA44">
      <w:pPr>
        <w:pStyle w:val="20"/>
        <w:tabs>
          <w:tab w:val="right" w:leader="dot" w:pos="9641"/>
          <w:tab w:val="clear" w:pos="9639"/>
        </w:tabs>
      </w:pPr>
      <w:r>
        <w:rPr>
          <w:rFonts w:hint="default"/>
          <w:lang w:val="en-GB"/>
        </w:rPr>
        <w:fldChar w:fldCharType="begin"/>
      </w:r>
      <w:r>
        <w:rPr>
          <w:rFonts w:hint="default"/>
          <w:lang w:val="en-GB"/>
        </w:rPr>
        <w:instrText xml:space="preserve"> TOC \o "1-9" \* MERGEFORMAT </w:instrText>
      </w:r>
      <w:r>
        <w:rPr>
          <w:rFonts w:hint="default"/>
          <w:lang w:val="en-GB"/>
        </w:rPr>
        <w:fldChar w:fldCharType="separate"/>
      </w:r>
      <w:r>
        <w:t>Foreword</w:t>
      </w:r>
      <w:r>
        <w:tab/>
      </w:r>
      <w:r>
        <w:fldChar w:fldCharType="begin"/>
      </w:r>
      <w:r>
        <w:instrText xml:space="preserve"> PAGEREF _Toc6944 \h </w:instrText>
      </w:r>
      <w:r>
        <w:fldChar w:fldCharType="separate"/>
      </w:r>
      <w:r>
        <w:t>5</w:t>
      </w:r>
      <w:r>
        <w:fldChar w:fldCharType="end"/>
      </w:r>
    </w:p>
    <w:p w14:paraId="045BE255">
      <w:pPr>
        <w:pStyle w:val="20"/>
        <w:tabs>
          <w:tab w:val="right" w:leader="dot" w:pos="9641"/>
          <w:tab w:val="clear" w:pos="9639"/>
        </w:tabs>
      </w:pPr>
      <w:r>
        <w:t>Introduction</w:t>
      </w:r>
      <w:r>
        <w:tab/>
      </w:r>
      <w:r>
        <w:fldChar w:fldCharType="begin"/>
      </w:r>
      <w:r>
        <w:instrText xml:space="preserve"> PAGEREF _Toc4688 \h </w:instrText>
      </w:r>
      <w:r>
        <w:fldChar w:fldCharType="separate"/>
      </w:r>
      <w:r>
        <w:t>6</w:t>
      </w:r>
      <w:r>
        <w:fldChar w:fldCharType="end"/>
      </w:r>
    </w:p>
    <w:p w14:paraId="74D4386F">
      <w:pPr>
        <w:pStyle w:val="20"/>
        <w:tabs>
          <w:tab w:val="right" w:leader="dot" w:pos="9641"/>
          <w:tab w:val="clear" w:pos="9639"/>
        </w:tabs>
      </w:pPr>
      <w:r>
        <w:t>1</w:t>
      </w:r>
      <w:r>
        <w:tab/>
      </w:r>
      <w:r>
        <w:t>Scope</w:t>
      </w:r>
      <w:r>
        <w:tab/>
      </w:r>
      <w:r>
        <w:fldChar w:fldCharType="begin"/>
      </w:r>
      <w:r>
        <w:instrText xml:space="preserve"> PAGEREF _Toc27251 \h </w:instrText>
      </w:r>
      <w:r>
        <w:fldChar w:fldCharType="separate"/>
      </w:r>
      <w:r>
        <w:t>7</w:t>
      </w:r>
      <w:r>
        <w:fldChar w:fldCharType="end"/>
      </w:r>
    </w:p>
    <w:p w14:paraId="404CC652">
      <w:pPr>
        <w:pStyle w:val="20"/>
        <w:tabs>
          <w:tab w:val="right" w:leader="dot" w:pos="9641"/>
          <w:tab w:val="clear" w:pos="9639"/>
        </w:tabs>
        <w:rPr>
          <w:rFonts w:hint="eastAsia" w:eastAsia="宋体"/>
          <w:lang w:val="en-US" w:eastAsia="zh-CN"/>
        </w:rPr>
      </w:pPr>
      <w:r>
        <w:t>2</w:t>
      </w:r>
      <w:r>
        <w:tab/>
      </w:r>
      <w:r>
        <w:t>References</w:t>
      </w:r>
      <w:r>
        <w:tab/>
      </w:r>
      <w:r>
        <w:rPr>
          <w:rFonts w:hint="eastAsia" w:eastAsia="宋体"/>
          <w:lang w:val="en-US" w:eastAsia="zh-CN"/>
        </w:rPr>
        <w:t>7</w:t>
      </w:r>
    </w:p>
    <w:p w14:paraId="05A92E65">
      <w:pPr>
        <w:pStyle w:val="20"/>
        <w:tabs>
          <w:tab w:val="right" w:pos="2000"/>
          <w:tab w:val="right" w:leader="dot" w:pos="9641"/>
          <w:tab w:val="clear" w:pos="9639"/>
        </w:tabs>
      </w:pPr>
      <w:r>
        <w:t>3</w:t>
      </w:r>
      <w:r>
        <w:tab/>
      </w:r>
      <w:r>
        <w:t>Definitions of terms, symbols and abbreviations</w:t>
      </w:r>
      <w:r>
        <w:tab/>
      </w:r>
      <w:r>
        <w:fldChar w:fldCharType="begin"/>
      </w:r>
      <w:r>
        <w:instrText xml:space="preserve"> PAGEREF _Toc13626 \h </w:instrText>
      </w:r>
      <w:r>
        <w:fldChar w:fldCharType="separate"/>
      </w:r>
      <w:r>
        <w:t>7</w:t>
      </w:r>
      <w:r>
        <w:fldChar w:fldCharType="end"/>
      </w:r>
    </w:p>
    <w:p w14:paraId="10E9A0C2">
      <w:pPr>
        <w:pStyle w:val="19"/>
        <w:tabs>
          <w:tab w:val="right" w:leader="dot" w:pos="9641"/>
          <w:tab w:val="clear" w:pos="9639"/>
        </w:tabs>
      </w:pPr>
      <w:r>
        <w:t>3.1</w:t>
      </w:r>
      <w:r>
        <w:tab/>
      </w:r>
      <w:r>
        <w:t>Terms</w:t>
      </w:r>
      <w:r>
        <w:tab/>
      </w:r>
      <w:r>
        <w:fldChar w:fldCharType="begin"/>
      </w:r>
      <w:r>
        <w:instrText xml:space="preserve"> PAGEREF _Toc29619 \h </w:instrText>
      </w:r>
      <w:r>
        <w:fldChar w:fldCharType="separate"/>
      </w:r>
      <w:r>
        <w:t>7</w:t>
      </w:r>
      <w:r>
        <w:fldChar w:fldCharType="end"/>
      </w:r>
    </w:p>
    <w:p w14:paraId="1C3DF5D5">
      <w:pPr>
        <w:pStyle w:val="19"/>
        <w:tabs>
          <w:tab w:val="right" w:leader="dot" w:pos="9641"/>
          <w:tab w:val="clear" w:pos="9639"/>
        </w:tabs>
      </w:pPr>
      <w:r>
        <w:t>3.2</w:t>
      </w:r>
      <w:r>
        <w:tab/>
      </w:r>
      <w:r>
        <w:t>Symbols</w:t>
      </w:r>
      <w:r>
        <w:tab/>
      </w:r>
      <w:r>
        <w:fldChar w:fldCharType="begin"/>
      </w:r>
      <w:r>
        <w:instrText xml:space="preserve"> PAGEREF _Toc7801 \h </w:instrText>
      </w:r>
      <w:r>
        <w:fldChar w:fldCharType="separate"/>
      </w:r>
      <w:r>
        <w:t>8</w:t>
      </w:r>
      <w:r>
        <w:fldChar w:fldCharType="end"/>
      </w:r>
    </w:p>
    <w:p w14:paraId="12D7BE6C">
      <w:pPr>
        <w:pStyle w:val="19"/>
        <w:tabs>
          <w:tab w:val="right" w:leader="dot" w:pos="9641"/>
          <w:tab w:val="clear" w:pos="9639"/>
        </w:tabs>
      </w:pPr>
      <w:r>
        <w:t>3.3</w:t>
      </w:r>
      <w:r>
        <w:tab/>
      </w:r>
      <w:r>
        <w:t>Abbreviations</w:t>
      </w:r>
      <w:r>
        <w:tab/>
      </w:r>
      <w:r>
        <w:fldChar w:fldCharType="begin"/>
      </w:r>
      <w:r>
        <w:instrText xml:space="preserve"> PAGEREF _Toc17160 \h </w:instrText>
      </w:r>
      <w:r>
        <w:fldChar w:fldCharType="separate"/>
      </w:r>
      <w:r>
        <w:t>8</w:t>
      </w:r>
      <w:r>
        <w:fldChar w:fldCharType="end"/>
      </w:r>
    </w:p>
    <w:p w14:paraId="4E861656">
      <w:pPr>
        <w:pStyle w:val="20"/>
        <w:tabs>
          <w:tab w:val="right" w:pos="2000"/>
          <w:tab w:val="right" w:leader="dot" w:pos="9641"/>
          <w:tab w:val="clear" w:pos="9639"/>
        </w:tabs>
      </w:pPr>
      <w:r>
        <w:t>4</w:t>
      </w:r>
      <w:r>
        <w:tab/>
      </w:r>
      <w:r>
        <w:t xml:space="preserve">Concepts and </w:t>
      </w:r>
      <w:r>
        <w:rPr>
          <w:lang w:val="en-US" w:eastAsia="zh-CN"/>
        </w:rPr>
        <w:t>overview</w:t>
      </w:r>
      <w:r>
        <w:tab/>
      </w:r>
      <w:r>
        <w:fldChar w:fldCharType="begin"/>
      </w:r>
      <w:r>
        <w:instrText xml:space="preserve"> PAGEREF _Toc8292 \h </w:instrText>
      </w:r>
      <w:r>
        <w:fldChar w:fldCharType="separate"/>
      </w:r>
      <w:r>
        <w:t>8</w:t>
      </w:r>
      <w:r>
        <w:fldChar w:fldCharType="end"/>
      </w:r>
    </w:p>
    <w:p w14:paraId="283D34A8">
      <w:pPr>
        <w:pStyle w:val="19"/>
        <w:tabs>
          <w:tab w:val="right" w:pos="2000"/>
          <w:tab w:val="right" w:leader="dot" w:pos="9641"/>
          <w:tab w:val="clear" w:pos="9639"/>
        </w:tabs>
      </w:pPr>
      <w:r>
        <w:t>4.</w:t>
      </w:r>
      <w:r>
        <w:rPr>
          <w:rFonts w:hint="default" w:eastAsia="Times New Roman"/>
          <w:lang w:val="en-US" w:eastAsia="zh-CN"/>
        </w:rPr>
        <w:t>1</w:t>
      </w:r>
      <w:r>
        <w:tab/>
      </w:r>
      <w:r>
        <w:rPr>
          <w:rFonts w:eastAsia="Times New Roman"/>
        </w:rPr>
        <w:t>Introduction and Overview</w:t>
      </w:r>
      <w:r>
        <w:tab/>
      </w:r>
      <w:r>
        <w:fldChar w:fldCharType="begin"/>
      </w:r>
      <w:r>
        <w:instrText xml:space="preserve"> PAGEREF _Toc14889 \h </w:instrText>
      </w:r>
      <w:r>
        <w:fldChar w:fldCharType="separate"/>
      </w:r>
      <w:r>
        <w:t>8</w:t>
      </w:r>
      <w:r>
        <w:fldChar w:fldCharType="end"/>
      </w:r>
    </w:p>
    <w:p w14:paraId="29F67593">
      <w:pPr>
        <w:pStyle w:val="18"/>
        <w:tabs>
          <w:tab w:val="right" w:pos="2000"/>
          <w:tab w:val="right" w:leader="dot" w:pos="9641"/>
          <w:tab w:val="clear" w:pos="9639"/>
        </w:tabs>
      </w:pPr>
      <w:r>
        <w:t>4.</w:t>
      </w:r>
      <w:r>
        <w:rPr>
          <w:rFonts w:hint="eastAsia" w:eastAsia="宋体"/>
          <w:lang w:val="en-US" w:eastAsia="zh-CN"/>
        </w:rPr>
        <w:t>1</w:t>
      </w:r>
      <w:r>
        <w:t>.</w:t>
      </w:r>
      <w:r>
        <w:rPr>
          <w:rFonts w:hint="eastAsia" w:eastAsia="宋体"/>
          <w:lang w:eastAsia="zh-CN"/>
        </w:rPr>
        <w:t>1</w:t>
      </w:r>
      <w:r>
        <w:rPr>
          <w:rFonts w:eastAsia="宋体"/>
          <w:lang w:eastAsia="zh-CN"/>
        </w:rPr>
        <w:tab/>
      </w:r>
      <w:r>
        <w:t>Digital Twins and Network Digital Twins</w:t>
      </w:r>
      <w:r>
        <w:tab/>
      </w:r>
      <w:r>
        <w:fldChar w:fldCharType="begin"/>
      </w:r>
      <w:r>
        <w:instrText xml:space="preserve"> PAGEREF _Toc24193 \h </w:instrText>
      </w:r>
      <w:r>
        <w:fldChar w:fldCharType="separate"/>
      </w:r>
      <w:r>
        <w:t>8</w:t>
      </w:r>
      <w:r>
        <w:fldChar w:fldCharType="end"/>
      </w:r>
    </w:p>
    <w:p w14:paraId="7D2257F8">
      <w:pPr>
        <w:pStyle w:val="18"/>
        <w:tabs>
          <w:tab w:val="right" w:pos="2000"/>
          <w:tab w:val="right" w:leader="dot" w:pos="9641"/>
          <w:tab w:val="clear" w:pos="9639"/>
        </w:tabs>
      </w:pPr>
      <w:r>
        <w:t>4.</w:t>
      </w:r>
      <w:r>
        <w:rPr>
          <w:rFonts w:hint="eastAsia" w:eastAsia="宋体"/>
          <w:lang w:val="en-US" w:eastAsia="zh-CN"/>
        </w:rPr>
        <w:t>1</w:t>
      </w:r>
      <w:r>
        <w:t>.</w:t>
      </w:r>
      <w:r>
        <w:rPr>
          <w:rFonts w:hint="eastAsia" w:eastAsia="宋体"/>
          <w:lang w:val="en-US" w:eastAsia="zh-CN"/>
        </w:rPr>
        <w:t>2</w:t>
      </w:r>
      <w:r>
        <w:rPr>
          <w:rFonts w:eastAsia="宋体"/>
          <w:lang w:eastAsia="zh-CN"/>
        </w:rPr>
        <w:tab/>
      </w:r>
      <w:r>
        <w:t>Utilizing emulation and/or simulation</w:t>
      </w:r>
      <w:r>
        <w:tab/>
      </w:r>
      <w:r>
        <w:fldChar w:fldCharType="begin"/>
      </w:r>
      <w:r>
        <w:instrText xml:space="preserve"> PAGEREF _Toc18161 \h </w:instrText>
      </w:r>
      <w:r>
        <w:fldChar w:fldCharType="separate"/>
      </w:r>
      <w:r>
        <w:t>9</w:t>
      </w:r>
      <w:r>
        <w:fldChar w:fldCharType="end"/>
      </w:r>
    </w:p>
    <w:p w14:paraId="59441CB1">
      <w:pPr>
        <w:pStyle w:val="19"/>
        <w:tabs>
          <w:tab w:val="right" w:pos="2000"/>
          <w:tab w:val="right" w:leader="dot" w:pos="9641"/>
          <w:tab w:val="clear" w:pos="9639"/>
        </w:tabs>
      </w:pPr>
      <w:r>
        <w:t>4.</w:t>
      </w:r>
      <w:r>
        <w:rPr>
          <w:rFonts w:hint="default" w:eastAsia="Times New Roman"/>
          <w:lang w:val="en-US" w:eastAsia="zh-CN"/>
        </w:rPr>
        <w:t>2</w:t>
      </w:r>
      <w:r>
        <w:tab/>
      </w:r>
      <w:r>
        <w:t>NDT Management Service</w:t>
      </w:r>
      <w:r>
        <w:tab/>
      </w:r>
      <w:r>
        <w:fldChar w:fldCharType="begin"/>
      </w:r>
      <w:r>
        <w:instrText xml:space="preserve"> PAGEREF _Toc19945 \h </w:instrText>
      </w:r>
      <w:r>
        <w:fldChar w:fldCharType="separate"/>
      </w:r>
      <w:r>
        <w:t>9</w:t>
      </w:r>
      <w:r>
        <w:fldChar w:fldCharType="end"/>
      </w:r>
    </w:p>
    <w:p w14:paraId="6967233A">
      <w:pPr>
        <w:pStyle w:val="20"/>
        <w:tabs>
          <w:tab w:val="right" w:pos="2000"/>
          <w:tab w:val="right" w:leader="dot" w:pos="9641"/>
          <w:tab w:val="clear" w:pos="9639"/>
        </w:tabs>
      </w:pPr>
      <w:r>
        <w:t>5</w:t>
      </w:r>
      <w:r>
        <w:tab/>
      </w:r>
      <w:r>
        <w:rPr>
          <w:rFonts w:hint="default"/>
          <w:lang w:val="en-US" w:eastAsia="zh-CN"/>
        </w:rPr>
        <w:t xml:space="preserve">NDT </w:t>
      </w:r>
      <w:r>
        <w:rPr>
          <w:rFonts w:hint="eastAsia"/>
        </w:rPr>
        <w:t>Management capabilities</w:t>
      </w:r>
      <w:r>
        <w:tab/>
      </w:r>
      <w:r>
        <w:fldChar w:fldCharType="begin"/>
      </w:r>
      <w:r>
        <w:instrText xml:space="preserve"> PAGEREF _Toc30236 \h </w:instrText>
      </w:r>
      <w:r>
        <w:fldChar w:fldCharType="separate"/>
      </w:r>
      <w:r>
        <w:t>9</w:t>
      </w:r>
      <w:r>
        <w:fldChar w:fldCharType="end"/>
      </w:r>
    </w:p>
    <w:p w14:paraId="4F515615">
      <w:pPr>
        <w:pStyle w:val="19"/>
        <w:tabs>
          <w:tab w:val="right" w:pos="2000"/>
          <w:tab w:val="right" w:leader="dot" w:pos="9641"/>
          <w:tab w:val="clear" w:pos="9639"/>
        </w:tabs>
      </w:pPr>
      <w:r>
        <w:rPr>
          <w:rFonts w:eastAsia="Times New Roman"/>
        </w:rPr>
        <w:t>5.1</w:t>
      </w:r>
      <w:r>
        <w:rPr>
          <w:rFonts w:eastAsia="Times New Roman"/>
        </w:rPr>
        <w:tab/>
      </w:r>
      <w:r>
        <w:rPr>
          <w:rFonts w:eastAsia="Times New Roman"/>
        </w:rPr>
        <w:t>Control and life cycle management of NDTs - DTLCM</w:t>
      </w:r>
      <w:r>
        <w:tab/>
      </w:r>
      <w:r>
        <w:fldChar w:fldCharType="begin"/>
      </w:r>
      <w:r>
        <w:instrText xml:space="preserve"> PAGEREF _Toc3166 \h </w:instrText>
      </w:r>
      <w:r>
        <w:fldChar w:fldCharType="separate"/>
      </w:r>
      <w:r>
        <w:t>9</w:t>
      </w:r>
      <w:r>
        <w:fldChar w:fldCharType="end"/>
      </w:r>
    </w:p>
    <w:p w14:paraId="2C77AF1B">
      <w:pPr>
        <w:pStyle w:val="18"/>
        <w:tabs>
          <w:tab w:val="right" w:pos="2000"/>
          <w:tab w:val="right" w:leader="dot" w:pos="9641"/>
          <w:tab w:val="clear" w:pos="9639"/>
        </w:tabs>
      </w:pPr>
      <w:r>
        <w:t>5.1.1</w:t>
      </w:r>
      <w:r>
        <w:tab/>
      </w:r>
      <w:r>
        <w:t>Description</w:t>
      </w:r>
      <w:r>
        <w:tab/>
      </w:r>
      <w:r>
        <w:fldChar w:fldCharType="begin"/>
      </w:r>
      <w:r>
        <w:instrText xml:space="preserve"> PAGEREF _Toc2674 \h </w:instrText>
      </w:r>
      <w:r>
        <w:fldChar w:fldCharType="separate"/>
      </w:r>
      <w:r>
        <w:t>9</w:t>
      </w:r>
      <w:r>
        <w:fldChar w:fldCharType="end"/>
      </w:r>
    </w:p>
    <w:p w14:paraId="0AE6667C">
      <w:pPr>
        <w:pStyle w:val="18"/>
        <w:tabs>
          <w:tab w:val="right" w:leader="dot" w:pos="9641"/>
          <w:tab w:val="clear" w:pos="9639"/>
        </w:tabs>
      </w:pPr>
      <w:r>
        <w:t>5.1.2</w:t>
      </w:r>
      <w:r>
        <w:tab/>
      </w:r>
      <w:r>
        <w:t>Use cases</w:t>
      </w:r>
      <w:r>
        <w:tab/>
      </w:r>
      <w:r>
        <w:fldChar w:fldCharType="begin"/>
      </w:r>
      <w:r>
        <w:instrText xml:space="preserve"> PAGEREF _Toc17753 \h </w:instrText>
      </w:r>
      <w:r>
        <w:fldChar w:fldCharType="separate"/>
      </w:r>
      <w:r>
        <w:t>9</w:t>
      </w:r>
      <w:r>
        <w:fldChar w:fldCharType="end"/>
      </w:r>
    </w:p>
    <w:p w14:paraId="5999EE59">
      <w:pPr>
        <w:pStyle w:val="17"/>
        <w:tabs>
          <w:tab w:val="right" w:pos="2400"/>
          <w:tab w:val="right" w:leader="dot" w:pos="9641"/>
          <w:tab w:val="clear" w:pos="9639"/>
        </w:tabs>
      </w:pPr>
      <w:r>
        <w:t>5.1.2.1</w:t>
      </w:r>
      <w:r>
        <w:tab/>
      </w:r>
      <w:r>
        <w:rPr>
          <w:rFonts w:eastAsia="宋体"/>
        </w:rPr>
        <w:t>Life cycle management of NDT instances - DTLCM</w:t>
      </w:r>
      <w:r>
        <w:tab/>
      </w:r>
      <w:r>
        <w:fldChar w:fldCharType="begin"/>
      </w:r>
      <w:r>
        <w:instrText xml:space="preserve"> PAGEREF _Toc20016 \h </w:instrText>
      </w:r>
      <w:r>
        <w:fldChar w:fldCharType="separate"/>
      </w:r>
      <w:r>
        <w:t>9</w:t>
      </w:r>
      <w:r>
        <w:fldChar w:fldCharType="end"/>
      </w:r>
    </w:p>
    <w:p w14:paraId="327F778D">
      <w:pPr>
        <w:pStyle w:val="17"/>
        <w:tabs>
          <w:tab w:val="right" w:pos="2400"/>
          <w:tab w:val="right" w:leader="dot" w:pos="9641"/>
          <w:tab w:val="clear" w:pos="9639"/>
        </w:tabs>
      </w:pPr>
      <w:r>
        <w:t>5.1.2.2</w:t>
      </w:r>
      <w:r>
        <w:tab/>
      </w:r>
      <w:r>
        <w:rPr>
          <w:rFonts w:eastAsia="宋体"/>
        </w:rPr>
        <w:t>Control of NDT instances - NDTCTR</w:t>
      </w:r>
      <w:r>
        <w:tab/>
      </w:r>
      <w:r>
        <w:fldChar w:fldCharType="begin"/>
      </w:r>
      <w:r>
        <w:instrText xml:space="preserve"> PAGEREF _Toc15417 \h </w:instrText>
      </w:r>
      <w:r>
        <w:fldChar w:fldCharType="separate"/>
      </w:r>
      <w:r>
        <w:t>10</w:t>
      </w:r>
      <w:r>
        <w:fldChar w:fldCharType="end"/>
      </w:r>
    </w:p>
    <w:p w14:paraId="4329E08A">
      <w:pPr>
        <w:pStyle w:val="17"/>
        <w:tabs>
          <w:tab w:val="right" w:pos="2400"/>
          <w:tab w:val="right" w:leader="dot" w:pos="9641"/>
          <w:tab w:val="clear" w:pos="9639"/>
        </w:tabs>
      </w:pPr>
      <w:r>
        <w:t>5.1.2.3</w:t>
      </w:r>
      <w:r>
        <w:tab/>
      </w:r>
      <w:r>
        <w:rPr>
          <w:rFonts w:hint="eastAsia"/>
        </w:rPr>
        <w:t>Synchronization with network</w:t>
      </w:r>
      <w:r>
        <w:t xml:space="preserve"> - DTSYNC</w:t>
      </w:r>
      <w:r>
        <w:tab/>
      </w:r>
      <w:r>
        <w:fldChar w:fldCharType="begin"/>
      </w:r>
      <w:r>
        <w:instrText xml:space="preserve"> PAGEREF _Toc30949 \h </w:instrText>
      </w:r>
      <w:r>
        <w:fldChar w:fldCharType="separate"/>
      </w:r>
      <w:r>
        <w:t>10</w:t>
      </w:r>
      <w:r>
        <w:fldChar w:fldCharType="end"/>
      </w:r>
    </w:p>
    <w:p w14:paraId="597DA59A">
      <w:pPr>
        <w:pStyle w:val="18"/>
        <w:tabs>
          <w:tab w:val="right" w:pos="2000"/>
          <w:tab w:val="right" w:leader="dot" w:pos="9641"/>
          <w:tab w:val="clear" w:pos="9639"/>
        </w:tabs>
      </w:pPr>
      <w:r>
        <w:t>5.1.3</w:t>
      </w:r>
      <w:r>
        <w:tab/>
      </w:r>
      <w:r>
        <w:t>Requirements</w:t>
      </w:r>
      <w:r>
        <w:tab/>
      </w:r>
      <w:r>
        <w:fldChar w:fldCharType="begin"/>
      </w:r>
      <w:r>
        <w:instrText xml:space="preserve"> PAGEREF _Toc3385 \h </w:instrText>
      </w:r>
      <w:r>
        <w:fldChar w:fldCharType="separate"/>
      </w:r>
      <w:r>
        <w:t>10</w:t>
      </w:r>
      <w:r>
        <w:fldChar w:fldCharType="end"/>
      </w:r>
    </w:p>
    <w:p w14:paraId="7C8E05D0">
      <w:pPr>
        <w:pStyle w:val="19"/>
        <w:tabs>
          <w:tab w:val="right" w:pos="2000"/>
          <w:tab w:val="right" w:leader="dot" w:pos="9641"/>
          <w:tab w:val="clear" w:pos="9639"/>
        </w:tabs>
      </w:pPr>
      <w:r>
        <w:rPr>
          <w:rFonts w:eastAsia="Times New Roman"/>
        </w:rPr>
        <w:t>5.</w:t>
      </w:r>
      <w:r>
        <w:rPr>
          <w:rFonts w:hint="default" w:eastAsia="Times New Roman"/>
          <w:lang w:val="en-US" w:eastAsia="zh-CN"/>
        </w:rPr>
        <w:t>2</w:t>
      </w:r>
      <w:r>
        <w:rPr>
          <w:rFonts w:eastAsia="Times New Roman"/>
        </w:rPr>
        <w:tab/>
      </w:r>
      <w:r>
        <w:rPr>
          <w:rFonts w:eastAsia="Times New Roman"/>
          <w:lang w:eastAsia="zh-CN"/>
        </w:rPr>
        <w:t>NDT support for network automation</w:t>
      </w:r>
      <w:r>
        <w:tab/>
      </w:r>
      <w:r>
        <w:fldChar w:fldCharType="begin"/>
      </w:r>
      <w:r>
        <w:instrText xml:space="preserve"> PAGEREF _Toc5411 \h </w:instrText>
      </w:r>
      <w:r>
        <w:fldChar w:fldCharType="separate"/>
      </w:r>
      <w:r>
        <w:t>11</w:t>
      </w:r>
      <w:r>
        <w:fldChar w:fldCharType="end"/>
      </w:r>
    </w:p>
    <w:p w14:paraId="004AD620">
      <w:pPr>
        <w:pStyle w:val="18"/>
        <w:tabs>
          <w:tab w:val="right" w:pos="2000"/>
          <w:tab w:val="right" w:leader="dot" w:pos="9641"/>
          <w:tab w:val="clear" w:pos="9639"/>
        </w:tabs>
      </w:pPr>
      <w:r>
        <w:t>5.</w:t>
      </w:r>
      <w:r>
        <w:rPr>
          <w:rFonts w:hint="eastAsia" w:eastAsia="宋体"/>
          <w:lang w:val="en-US" w:eastAsia="zh-CN"/>
        </w:rPr>
        <w:t>2</w:t>
      </w:r>
      <w:r>
        <w:t>.1</w:t>
      </w:r>
      <w:r>
        <w:tab/>
      </w:r>
      <w:r>
        <w:t>Description</w:t>
      </w:r>
      <w:r>
        <w:tab/>
      </w:r>
      <w:r>
        <w:fldChar w:fldCharType="begin"/>
      </w:r>
      <w:r>
        <w:instrText xml:space="preserve"> PAGEREF _Toc737 \h </w:instrText>
      </w:r>
      <w:r>
        <w:fldChar w:fldCharType="separate"/>
      </w:r>
      <w:r>
        <w:t>11</w:t>
      </w:r>
      <w:r>
        <w:fldChar w:fldCharType="end"/>
      </w:r>
    </w:p>
    <w:p w14:paraId="70CB0457">
      <w:pPr>
        <w:pStyle w:val="18"/>
        <w:tabs>
          <w:tab w:val="right" w:leader="dot" w:pos="9641"/>
          <w:tab w:val="clear" w:pos="9639"/>
        </w:tabs>
      </w:pPr>
      <w:r>
        <w:t>5.</w:t>
      </w:r>
      <w:r>
        <w:rPr>
          <w:lang w:val="en-US" w:eastAsia="zh-CN"/>
        </w:rPr>
        <w:t>2</w:t>
      </w:r>
      <w:r>
        <w:t>.</w:t>
      </w:r>
      <w:r>
        <w:rPr>
          <w:rFonts w:hint="eastAsia" w:eastAsia="宋体"/>
          <w:lang w:val="en-US" w:eastAsia="zh-CN"/>
        </w:rPr>
        <w:t>2</w:t>
      </w:r>
      <w:r>
        <w:tab/>
      </w:r>
      <w:r>
        <w:rPr>
          <w:rFonts w:hint="eastAsia" w:eastAsia="宋体"/>
          <w:lang w:val="en-US" w:eastAsia="zh-CN"/>
        </w:rPr>
        <w:t>Use cases</w:t>
      </w:r>
      <w:r>
        <w:tab/>
      </w:r>
      <w:r>
        <w:fldChar w:fldCharType="begin"/>
      </w:r>
      <w:r>
        <w:instrText xml:space="preserve"> PAGEREF _Toc27817 \h </w:instrText>
      </w:r>
      <w:r>
        <w:fldChar w:fldCharType="separate"/>
      </w:r>
      <w:r>
        <w:t>11</w:t>
      </w:r>
      <w:r>
        <w:fldChar w:fldCharType="end"/>
      </w:r>
    </w:p>
    <w:p w14:paraId="43E1C72B">
      <w:pPr>
        <w:pStyle w:val="17"/>
        <w:tabs>
          <w:tab w:val="right" w:pos="2400"/>
          <w:tab w:val="right" w:leader="dot" w:pos="9641"/>
          <w:tab w:val="clear" w:pos="9639"/>
        </w:tabs>
      </w:pPr>
      <w:r>
        <w:t>5.</w:t>
      </w:r>
      <w:r>
        <w:rPr>
          <w:rFonts w:hint="eastAsia" w:eastAsia="宋体"/>
          <w:lang w:val="en-US" w:eastAsia="zh-CN"/>
        </w:rPr>
        <w:t>2</w:t>
      </w:r>
      <w:r>
        <w:t>.</w:t>
      </w:r>
      <w:r>
        <w:rPr>
          <w:rFonts w:hint="eastAsia" w:eastAsia="宋体"/>
          <w:lang w:val="en-US" w:eastAsia="zh-CN"/>
        </w:rPr>
        <w:t>2</w:t>
      </w:r>
      <w:r>
        <w:t>.1</w:t>
      </w:r>
      <w:r>
        <w:tab/>
      </w:r>
      <w:r>
        <w:rPr>
          <w:rFonts w:hint="eastAsia" w:eastAsia="宋体"/>
          <w:lang w:val="en-US" w:eastAsia="zh-CN"/>
        </w:rPr>
        <w:t xml:space="preserve">General capabilities on </w:t>
      </w:r>
      <w:r>
        <w:rPr>
          <w:rFonts w:hint="eastAsia"/>
        </w:rPr>
        <w:t>NDT support for network automation</w:t>
      </w:r>
      <w:r>
        <w:tab/>
      </w:r>
      <w:r>
        <w:fldChar w:fldCharType="begin"/>
      </w:r>
      <w:r>
        <w:instrText xml:space="preserve"> PAGEREF _Toc3066 \h </w:instrText>
      </w:r>
      <w:r>
        <w:fldChar w:fldCharType="separate"/>
      </w:r>
      <w:r>
        <w:t>11</w:t>
      </w:r>
      <w:r>
        <w:fldChar w:fldCharType="end"/>
      </w:r>
    </w:p>
    <w:p w14:paraId="384B25CA">
      <w:pPr>
        <w:pStyle w:val="17"/>
        <w:tabs>
          <w:tab w:val="right" w:pos="2400"/>
          <w:tab w:val="right" w:leader="dot" w:pos="9641"/>
          <w:tab w:val="clear" w:pos="9639"/>
        </w:tabs>
      </w:pPr>
      <w:r>
        <w:t>5.</w:t>
      </w:r>
      <w:r>
        <w:rPr>
          <w:rFonts w:hint="eastAsia" w:eastAsia="宋体"/>
          <w:lang w:val="en-US" w:eastAsia="zh-CN"/>
        </w:rPr>
        <w:t>2</w:t>
      </w:r>
      <w:r>
        <w:t>.</w:t>
      </w:r>
      <w:r>
        <w:rPr>
          <w:rFonts w:hint="eastAsia" w:eastAsia="宋体"/>
          <w:lang w:val="en-US" w:eastAsia="zh-CN"/>
        </w:rPr>
        <w:t>2</w:t>
      </w:r>
      <w:r>
        <w:t>.</w:t>
      </w:r>
      <w:r>
        <w:rPr>
          <w:rFonts w:hint="eastAsia" w:eastAsia="宋体"/>
          <w:lang w:val="en-US" w:eastAsia="zh-CN"/>
        </w:rPr>
        <w:t>2</w:t>
      </w:r>
      <w:r>
        <w:tab/>
      </w:r>
      <w:r>
        <w:rPr>
          <w:highlight w:val="none"/>
        </w:rPr>
        <w:t>Support for evalu</w:t>
      </w:r>
      <w:r>
        <w:t>a</w:t>
      </w:r>
      <w:r>
        <w:rPr>
          <w:highlight w:val="none"/>
        </w:rPr>
        <w:t xml:space="preserve">tion </w:t>
      </w:r>
      <w:r>
        <w:rPr>
          <w:rFonts w:eastAsia="宋体"/>
          <w:highlight w:val="none"/>
          <w:lang w:val="en-US" w:eastAsia="zh-CN"/>
        </w:rPr>
        <w:t>of high</w:t>
      </w:r>
      <w:r>
        <w:rPr>
          <w:rFonts w:eastAsia="宋体"/>
          <w:lang w:val="en-US" w:eastAsia="zh-CN"/>
        </w:rPr>
        <w:t>-</w:t>
      </w:r>
      <w:r>
        <w:rPr>
          <w:highlight w:val="none"/>
        </w:rPr>
        <w:t>risk network operations</w:t>
      </w:r>
      <w:r>
        <w:rPr>
          <w:rFonts w:eastAsia="宋体"/>
          <w:highlight w:val="none"/>
          <w:lang w:val="en-US" w:eastAsia="zh-CN"/>
        </w:rPr>
        <w:t xml:space="preserve"> </w:t>
      </w:r>
      <w:r>
        <w:tab/>
      </w:r>
      <w:r>
        <w:fldChar w:fldCharType="begin"/>
      </w:r>
      <w:r>
        <w:instrText xml:space="preserve"> PAGEREF _Toc30456 \h </w:instrText>
      </w:r>
      <w:r>
        <w:fldChar w:fldCharType="separate"/>
      </w:r>
      <w:r>
        <w:t>11</w:t>
      </w:r>
      <w:r>
        <w:fldChar w:fldCharType="end"/>
      </w:r>
    </w:p>
    <w:p w14:paraId="4C7ADA57">
      <w:pPr>
        <w:pStyle w:val="17"/>
        <w:tabs>
          <w:tab w:val="right" w:pos="2400"/>
          <w:tab w:val="right" w:leader="dot" w:pos="9641"/>
          <w:tab w:val="clear" w:pos="9639"/>
        </w:tabs>
      </w:pPr>
      <w:r>
        <w:t>5.</w:t>
      </w:r>
      <w:r>
        <w:rPr>
          <w:rFonts w:hint="eastAsia" w:eastAsia="宋体"/>
          <w:lang w:val="en-US" w:eastAsia="zh-CN"/>
        </w:rPr>
        <w:t>2</w:t>
      </w:r>
      <w:r>
        <w:t>.</w:t>
      </w:r>
      <w:r>
        <w:rPr>
          <w:rFonts w:hint="eastAsia" w:eastAsia="宋体"/>
          <w:lang w:val="en-US" w:eastAsia="zh-CN"/>
        </w:rPr>
        <w:t>2</w:t>
      </w:r>
      <w:r>
        <w:t>.</w:t>
      </w:r>
      <w:r>
        <w:rPr>
          <w:rFonts w:hint="eastAsia" w:eastAsia="宋体"/>
          <w:lang w:val="en-US" w:eastAsia="zh-CN"/>
        </w:rPr>
        <w:t>3</w:t>
      </w:r>
      <w:r>
        <w:tab/>
      </w:r>
      <w:r>
        <w:rPr>
          <w:highlight w:val="none"/>
          <w:lang w:val="en-US"/>
        </w:rPr>
        <w:t>Support for evaluation of failure e</w:t>
      </w:r>
      <w:r>
        <w:rPr>
          <w:lang w:val="en-US"/>
        </w:rPr>
        <w:t>vents including Signaling storm</w:t>
      </w:r>
      <w:r>
        <w:tab/>
      </w:r>
      <w:r>
        <w:fldChar w:fldCharType="begin"/>
      </w:r>
      <w:r>
        <w:instrText xml:space="preserve"> PAGEREF _Toc32353 \h </w:instrText>
      </w:r>
      <w:r>
        <w:fldChar w:fldCharType="separate"/>
      </w:r>
      <w:r>
        <w:t>12</w:t>
      </w:r>
      <w:r>
        <w:fldChar w:fldCharType="end"/>
      </w:r>
    </w:p>
    <w:p w14:paraId="248AD6D8">
      <w:pPr>
        <w:pStyle w:val="17"/>
        <w:tabs>
          <w:tab w:val="right" w:pos="2400"/>
          <w:tab w:val="right" w:leader="dot" w:pos="9641"/>
          <w:tab w:val="clear" w:pos="9639"/>
        </w:tabs>
      </w:pPr>
      <w:r>
        <w:t>5.</w:t>
      </w:r>
      <w:r>
        <w:rPr>
          <w:rFonts w:hint="eastAsia" w:eastAsia="宋体"/>
          <w:lang w:val="en-US" w:eastAsia="zh-CN"/>
        </w:rPr>
        <w:t>2</w:t>
      </w:r>
      <w:r>
        <w:t>.</w:t>
      </w:r>
      <w:r>
        <w:rPr>
          <w:rFonts w:hint="eastAsia" w:eastAsia="宋体"/>
          <w:lang w:val="en-US" w:eastAsia="zh-CN"/>
        </w:rPr>
        <w:t>2</w:t>
      </w:r>
      <w:r>
        <w:t>.</w:t>
      </w:r>
      <w:r>
        <w:rPr>
          <w:rFonts w:hint="eastAsia" w:eastAsia="宋体"/>
          <w:lang w:val="en-US" w:eastAsia="zh-CN"/>
        </w:rPr>
        <w:t>4</w:t>
      </w:r>
      <w:r>
        <w:tab/>
      </w:r>
      <w:r>
        <w:rPr>
          <w:rFonts w:cs="Arial"/>
        </w:rPr>
        <w:t xml:space="preserve">Network issue inducement </w:t>
      </w:r>
      <w:r>
        <w:tab/>
      </w:r>
      <w:r>
        <w:fldChar w:fldCharType="begin"/>
      </w:r>
      <w:r>
        <w:instrText xml:space="preserve"> PAGEREF _Toc25963 \h </w:instrText>
      </w:r>
      <w:r>
        <w:fldChar w:fldCharType="separate"/>
      </w:r>
      <w:r>
        <w:t>12</w:t>
      </w:r>
      <w:r>
        <w:fldChar w:fldCharType="end"/>
      </w:r>
    </w:p>
    <w:p w14:paraId="2F13565D">
      <w:pPr>
        <w:pStyle w:val="18"/>
        <w:tabs>
          <w:tab w:val="right" w:pos="2000"/>
          <w:tab w:val="right" w:leader="dot" w:pos="9641"/>
          <w:tab w:val="clear" w:pos="9639"/>
        </w:tabs>
      </w:pPr>
      <w:r>
        <w:t>5.</w:t>
      </w:r>
      <w:r>
        <w:rPr>
          <w:rFonts w:hint="eastAsia" w:eastAsia="宋体"/>
          <w:lang w:val="en-US" w:eastAsia="zh-CN"/>
        </w:rPr>
        <w:t>2</w:t>
      </w:r>
      <w:r>
        <w:t>.</w:t>
      </w:r>
      <w:r>
        <w:rPr>
          <w:rFonts w:hint="eastAsia" w:eastAsia="宋体"/>
          <w:lang w:val="en-US" w:eastAsia="zh-CN"/>
        </w:rPr>
        <w:t>3</w:t>
      </w:r>
      <w:r>
        <w:tab/>
      </w:r>
      <w:r>
        <w:t>Requirements</w:t>
      </w:r>
      <w:r>
        <w:tab/>
      </w:r>
      <w:r>
        <w:fldChar w:fldCharType="begin"/>
      </w:r>
      <w:r>
        <w:instrText xml:space="preserve"> PAGEREF _Toc29992 \h </w:instrText>
      </w:r>
      <w:r>
        <w:fldChar w:fldCharType="separate"/>
      </w:r>
      <w:r>
        <w:t>12</w:t>
      </w:r>
      <w:r>
        <w:fldChar w:fldCharType="end"/>
      </w:r>
    </w:p>
    <w:p w14:paraId="6AA08EB2">
      <w:pPr>
        <w:pStyle w:val="19"/>
        <w:tabs>
          <w:tab w:val="right" w:pos="2000"/>
          <w:tab w:val="right" w:leader="dot" w:pos="9641"/>
          <w:tab w:val="clear" w:pos="9639"/>
        </w:tabs>
      </w:pPr>
      <w:r>
        <w:t>5.3</w:t>
      </w:r>
      <w:r>
        <w:tab/>
      </w:r>
      <w:r>
        <w:rPr>
          <w:lang w:eastAsia="zh-CN"/>
        </w:rPr>
        <w:t>NDT support for verification - NDTVER</w:t>
      </w:r>
      <w:r>
        <w:tab/>
      </w:r>
      <w:r>
        <w:fldChar w:fldCharType="begin"/>
      </w:r>
      <w:r>
        <w:instrText xml:space="preserve"> PAGEREF _Toc340 \h </w:instrText>
      </w:r>
      <w:r>
        <w:fldChar w:fldCharType="separate"/>
      </w:r>
      <w:r>
        <w:t>13</w:t>
      </w:r>
      <w:r>
        <w:fldChar w:fldCharType="end"/>
      </w:r>
    </w:p>
    <w:p w14:paraId="581E0B28">
      <w:pPr>
        <w:pStyle w:val="18"/>
        <w:tabs>
          <w:tab w:val="right" w:pos="2000"/>
          <w:tab w:val="right" w:leader="dot" w:pos="9641"/>
          <w:tab w:val="clear" w:pos="9639"/>
        </w:tabs>
      </w:pPr>
      <w:r>
        <w:t>5.3.</w:t>
      </w:r>
      <w:r>
        <w:rPr>
          <w:rFonts w:hint="eastAsia" w:eastAsia="宋体"/>
          <w:lang w:val="en-US" w:eastAsia="zh-CN"/>
        </w:rPr>
        <w:t>1</w:t>
      </w:r>
      <w:r>
        <w:tab/>
      </w:r>
      <w:r>
        <w:t>Description</w:t>
      </w:r>
      <w:r>
        <w:tab/>
      </w:r>
      <w:r>
        <w:fldChar w:fldCharType="begin"/>
      </w:r>
      <w:r>
        <w:instrText xml:space="preserve"> PAGEREF _Toc19672 \h </w:instrText>
      </w:r>
      <w:r>
        <w:fldChar w:fldCharType="separate"/>
      </w:r>
      <w:r>
        <w:t>13</w:t>
      </w:r>
      <w:r>
        <w:fldChar w:fldCharType="end"/>
      </w:r>
    </w:p>
    <w:p w14:paraId="03F9ABE7">
      <w:pPr>
        <w:pStyle w:val="18"/>
        <w:tabs>
          <w:tab w:val="right" w:leader="dot" w:pos="9641"/>
          <w:tab w:val="clear" w:pos="9639"/>
        </w:tabs>
      </w:pPr>
      <w:r>
        <w:t>5.3.</w:t>
      </w:r>
      <w:r>
        <w:rPr>
          <w:rFonts w:hint="eastAsia" w:eastAsia="宋体"/>
          <w:lang w:val="en-US" w:eastAsia="zh-CN"/>
        </w:rPr>
        <w:t>2</w:t>
      </w:r>
      <w:r>
        <w:tab/>
      </w:r>
      <w:r>
        <w:t>Use cases</w:t>
      </w:r>
      <w:r>
        <w:tab/>
      </w:r>
      <w:r>
        <w:fldChar w:fldCharType="begin"/>
      </w:r>
      <w:r>
        <w:instrText xml:space="preserve"> PAGEREF _Toc29604 \h </w:instrText>
      </w:r>
      <w:r>
        <w:fldChar w:fldCharType="separate"/>
      </w:r>
      <w:r>
        <w:t>14</w:t>
      </w:r>
      <w:r>
        <w:fldChar w:fldCharType="end"/>
      </w:r>
    </w:p>
    <w:p w14:paraId="19377408">
      <w:pPr>
        <w:pStyle w:val="17"/>
        <w:tabs>
          <w:tab w:val="right" w:pos="2400"/>
          <w:tab w:val="right" w:leader="dot" w:pos="9641"/>
          <w:tab w:val="clear" w:pos="9639"/>
        </w:tabs>
      </w:pPr>
      <w:r>
        <w:t>5.3.</w:t>
      </w:r>
      <w:r>
        <w:rPr>
          <w:rFonts w:hint="eastAsia" w:eastAsia="宋体"/>
          <w:lang w:val="en-US" w:eastAsia="zh-CN"/>
        </w:rPr>
        <w:t>2</w:t>
      </w:r>
      <w:r>
        <w:t>.1</w:t>
      </w:r>
      <w:r>
        <w:tab/>
      </w:r>
      <w:r>
        <w:t>General verification</w:t>
      </w:r>
      <w:r>
        <w:rPr>
          <w:lang w:val="en-US"/>
        </w:rPr>
        <w:t xml:space="preserve"> – </w:t>
      </w:r>
      <w:r>
        <w:rPr>
          <w:lang w:eastAsia="zh-CN"/>
        </w:rPr>
        <w:t>NDTVER_01</w:t>
      </w:r>
      <w:r>
        <w:tab/>
      </w:r>
      <w:r>
        <w:fldChar w:fldCharType="begin"/>
      </w:r>
      <w:r>
        <w:instrText xml:space="preserve"> PAGEREF _Toc5860 \h </w:instrText>
      </w:r>
      <w:r>
        <w:fldChar w:fldCharType="separate"/>
      </w:r>
      <w:r>
        <w:t>14</w:t>
      </w:r>
      <w:r>
        <w:fldChar w:fldCharType="end"/>
      </w:r>
    </w:p>
    <w:p w14:paraId="712C9348">
      <w:pPr>
        <w:pStyle w:val="17"/>
        <w:tabs>
          <w:tab w:val="right" w:pos="2400"/>
          <w:tab w:val="right" w:leader="dot" w:pos="9641"/>
          <w:tab w:val="clear" w:pos="9639"/>
        </w:tabs>
      </w:pPr>
      <w:r>
        <w:t>5.3.</w:t>
      </w:r>
      <w:r>
        <w:rPr>
          <w:rFonts w:hint="eastAsia" w:eastAsia="宋体"/>
          <w:lang w:val="en-US" w:eastAsia="zh-CN"/>
        </w:rPr>
        <w:t>2</w:t>
      </w:r>
      <w:r>
        <w:t>.2</w:t>
      </w:r>
      <w:r>
        <w:tab/>
      </w:r>
      <w:r>
        <w:t xml:space="preserve">Verification </w:t>
      </w:r>
      <w:r>
        <w:rPr>
          <w:lang w:val="en-US"/>
        </w:rPr>
        <w:t xml:space="preserve">of network response to events – </w:t>
      </w:r>
      <w:r>
        <w:rPr>
          <w:lang w:eastAsia="zh-CN"/>
        </w:rPr>
        <w:t>NDTVER_02</w:t>
      </w:r>
      <w:r>
        <w:tab/>
      </w:r>
      <w:r>
        <w:fldChar w:fldCharType="begin"/>
      </w:r>
      <w:r>
        <w:instrText xml:space="preserve"> PAGEREF _Toc2856 \h </w:instrText>
      </w:r>
      <w:r>
        <w:fldChar w:fldCharType="separate"/>
      </w:r>
      <w:r>
        <w:t>14</w:t>
      </w:r>
      <w:r>
        <w:fldChar w:fldCharType="end"/>
      </w:r>
    </w:p>
    <w:p w14:paraId="56A029DE">
      <w:pPr>
        <w:pStyle w:val="17"/>
        <w:tabs>
          <w:tab w:val="right" w:pos="2400"/>
          <w:tab w:val="right" w:leader="dot" w:pos="9641"/>
          <w:tab w:val="clear" w:pos="9639"/>
        </w:tabs>
      </w:pPr>
      <w:r>
        <w:t>5.3.</w:t>
      </w:r>
      <w:r>
        <w:rPr>
          <w:rFonts w:hint="eastAsia" w:eastAsia="宋体"/>
          <w:lang w:val="en-US" w:eastAsia="zh-CN"/>
        </w:rPr>
        <w:t>2</w:t>
      </w:r>
      <w:r>
        <w:t>.3</w:t>
      </w:r>
      <w:r>
        <w:tab/>
      </w:r>
      <w:r>
        <w:t xml:space="preserve">Verification of network configurations- </w:t>
      </w:r>
      <w:r>
        <w:rPr>
          <w:lang w:eastAsia="zh-CN"/>
        </w:rPr>
        <w:t>NDTVER_03</w:t>
      </w:r>
      <w:r>
        <w:tab/>
      </w:r>
      <w:r>
        <w:fldChar w:fldCharType="begin"/>
      </w:r>
      <w:r>
        <w:instrText xml:space="preserve"> PAGEREF _Toc25989 \h </w:instrText>
      </w:r>
      <w:r>
        <w:fldChar w:fldCharType="separate"/>
      </w:r>
      <w:r>
        <w:t>14</w:t>
      </w:r>
      <w:r>
        <w:fldChar w:fldCharType="end"/>
      </w:r>
    </w:p>
    <w:p w14:paraId="6CED0FD3">
      <w:pPr>
        <w:pStyle w:val="17"/>
        <w:tabs>
          <w:tab w:val="right" w:pos="2400"/>
          <w:tab w:val="right" w:leader="dot" w:pos="9641"/>
          <w:tab w:val="clear" w:pos="9639"/>
        </w:tabs>
      </w:pPr>
      <w:r>
        <w:t>5.3.</w:t>
      </w:r>
      <w:r>
        <w:rPr>
          <w:rFonts w:hint="eastAsia" w:eastAsia="宋体"/>
          <w:lang w:val="en-US" w:eastAsia="zh-CN"/>
        </w:rPr>
        <w:t>2</w:t>
      </w:r>
      <w:r>
        <w:t>.4</w:t>
      </w:r>
      <w:r>
        <w:tab/>
      </w:r>
      <w:r>
        <w:t xml:space="preserve">Verification of automation-function configurations – </w:t>
      </w:r>
      <w:r>
        <w:rPr>
          <w:lang w:eastAsia="zh-CN"/>
        </w:rPr>
        <w:t>NDTVER_04</w:t>
      </w:r>
      <w:r>
        <w:tab/>
      </w:r>
      <w:r>
        <w:fldChar w:fldCharType="begin"/>
      </w:r>
      <w:r>
        <w:instrText xml:space="preserve"> PAGEREF _Toc32099 \h </w:instrText>
      </w:r>
      <w:r>
        <w:fldChar w:fldCharType="separate"/>
      </w:r>
      <w:r>
        <w:t>14</w:t>
      </w:r>
      <w:r>
        <w:fldChar w:fldCharType="end"/>
      </w:r>
    </w:p>
    <w:p w14:paraId="20FC123B">
      <w:pPr>
        <w:pStyle w:val="18"/>
        <w:tabs>
          <w:tab w:val="right" w:pos="2000"/>
          <w:tab w:val="right" w:leader="dot" w:pos="9641"/>
          <w:tab w:val="clear" w:pos="9639"/>
        </w:tabs>
      </w:pPr>
      <w:r>
        <w:t>5.</w:t>
      </w:r>
      <w:r>
        <w:rPr>
          <w:rFonts w:hint="eastAsia" w:eastAsia="宋体"/>
          <w:lang w:val="en-US" w:eastAsia="zh-CN"/>
        </w:rPr>
        <w:t>3</w:t>
      </w:r>
      <w:r>
        <w:tab/>
      </w:r>
      <w:r>
        <w:t>Requirements</w:t>
      </w:r>
      <w:r>
        <w:tab/>
      </w:r>
      <w:r>
        <w:fldChar w:fldCharType="begin"/>
      </w:r>
      <w:r>
        <w:instrText xml:space="preserve"> PAGEREF _Toc7060 \h </w:instrText>
      </w:r>
      <w:r>
        <w:fldChar w:fldCharType="separate"/>
      </w:r>
      <w:r>
        <w:t>15</w:t>
      </w:r>
      <w:r>
        <w:fldChar w:fldCharType="end"/>
      </w:r>
    </w:p>
    <w:p w14:paraId="26BBD256">
      <w:pPr>
        <w:pStyle w:val="19"/>
        <w:tabs>
          <w:tab w:val="right" w:pos="2000"/>
          <w:tab w:val="right" w:leader="dot" w:pos="9641"/>
          <w:tab w:val="clear" w:pos="9639"/>
        </w:tabs>
      </w:pPr>
      <w:r>
        <w:t>5.</w:t>
      </w:r>
      <w:r>
        <w:rPr>
          <w:rFonts w:hint="default"/>
          <w:lang w:val="en-US" w:eastAsia="zh-CN"/>
        </w:rPr>
        <w:t>4</w:t>
      </w:r>
      <w:r>
        <w:tab/>
      </w:r>
      <w:r>
        <w:rPr>
          <w:lang w:eastAsia="zh-CN"/>
        </w:rPr>
        <w:t>NDT support for</w:t>
      </w:r>
      <w:r>
        <w:rPr>
          <w:rFonts w:hint="default"/>
          <w:lang w:eastAsia="zh-CN"/>
        </w:rPr>
        <w:t xml:space="preserve"> data generation</w:t>
      </w:r>
      <w:r>
        <w:tab/>
      </w:r>
      <w:r>
        <w:fldChar w:fldCharType="begin"/>
      </w:r>
      <w:r>
        <w:instrText xml:space="preserve"> PAGEREF _Toc16272 \h </w:instrText>
      </w:r>
      <w:r>
        <w:fldChar w:fldCharType="separate"/>
      </w:r>
      <w:r>
        <w:t>15</w:t>
      </w:r>
      <w:r>
        <w:fldChar w:fldCharType="end"/>
      </w:r>
    </w:p>
    <w:p w14:paraId="15821492">
      <w:pPr>
        <w:pStyle w:val="18"/>
        <w:tabs>
          <w:tab w:val="right" w:pos="2000"/>
          <w:tab w:val="right" w:leader="dot" w:pos="9641"/>
          <w:tab w:val="clear" w:pos="9639"/>
        </w:tabs>
      </w:pPr>
      <w:r>
        <w:t>5.</w:t>
      </w:r>
      <w:r>
        <w:rPr>
          <w:rFonts w:hint="eastAsia"/>
          <w:lang w:val="en-US" w:eastAsia="zh-CN"/>
        </w:rPr>
        <w:t>4</w:t>
      </w:r>
      <w:r>
        <w:t>.1</w:t>
      </w:r>
      <w:r>
        <w:tab/>
      </w:r>
      <w:r>
        <w:t>Description</w:t>
      </w:r>
      <w:r>
        <w:tab/>
      </w:r>
      <w:r>
        <w:fldChar w:fldCharType="begin"/>
      </w:r>
      <w:r>
        <w:instrText xml:space="preserve"> PAGEREF _Toc2082 \h </w:instrText>
      </w:r>
      <w:r>
        <w:fldChar w:fldCharType="separate"/>
      </w:r>
      <w:r>
        <w:t>15</w:t>
      </w:r>
      <w:r>
        <w:fldChar w:fldCharType="end"/>
      </w:r>
    </w:p>
    <w:p w14:paraId="108BF8F0">
      <w:pPr>
        <w:pStyle w:val="18"/>
        <w:tabs>
          <w:tab w:val="right" w:leader="dot" w:pos="9641"/>
          <w:tab w:val="clear" w:pos="9639"/>
        </w:tabs>
      </w:pPr>
      <w:r>
        <w:t>5.</w:t>
      </w:r>
      <w:r>
        <w:rPr>
          <w:rFonts w:hint="eastAsia"/>
          <w:lang w:val="en-US" w:eastAsia="zh-CN"/>
        </w:rPr>
        <w:t>4</w:t>
      </w:r>
      <w:r>
        <w:t>.</w:t>
      </w:r>
      <w:r>
        <w:rPr>
          <w:rFonts w:hint="eastAsia"/>
          <w:lang w:val="en-US" w:eastAsia="zh-CN"/>
        </w:rPr>
        <w:t>2</w:t>
      </w:r>
      <w:r>
        <w:tab/>
      </w:r>
      <w:r>
        <w:rPr>
          <w:rFonts w:hint="eastAsia"/>
          <w:lang w:val="en-US" w:eastAsia="zh-CN"/>
        </w:rPr>
        <w:t>Use cases</w:t>
      </w:r>
      <w:r>
        <w:tab/>
      </w:r>
      <w:r>
        <w:fldChar w:fldCharType="begin"/>
      </w:r>
      <w:r>
        <w:instrText xml:space="preserve"> PAGEREF _Toc16461 \h </w:instrText>
      </w:r>
      <w:r>
        <w:fldChar w:fldCharType="separate"/>
      </w:r>
      <w:r>
        <w:t>15</w:t>
      </w:r>
      <w:r>
        <w:fldChar w:fldCharType="end"/>
      </w:r>
    </w:p>
    <w:p w14:paraId="7BA215C1">
      <w:pPr>
        <w:pStyle w:val="17"/>
        <w:tabs>
          <w:tab w:val="right" w:pos="2400"/>
          <w:tab w:val="right" w:leader="dot" w:pos="9641"/>
          <w:tab w:val="clear" w:pos="9639"/>
        </w:tabs>
      </w:pPr>
      <w:r>
        <w:t>5.</w:t>
      </w:r>
      <w:r>
        <w:rPr>
          <w:lang w:val="en-US" w:eastAsia="zh-CN"/>
        </w:rPr>
        <w:t>4</w:t>
      </w:r>
      <w:r>
        <w:t>.</w:t>
      </w:r>
      <w:r>
        <w:rPr>
          <w:lang w:val="en-US" w:eastAsia="zh-CN"/>
        </w:rPr>
        <w:t>2</w:t>
      </w:r>
      <w:r>
        <w:t>.1</w:t>
      </w:r>
      <w:r>
        <w:rPr>
          <w:lang w:val="en-US" w:eastAsia="zh-CN"/>
        </w:rPr>
        <w:tab/>
      </w:r>
      <w:r>
        <w:rPr>
          <w:lang w:val="en-US" w:eastAsia="zh-CN"/>
        </w:rPr>
        <w:t xml:space="preserve">General use case on </w:t>
      </w:r>
      <w:r>
        <w:rPr>
          <w:lang w:eastAsia="zh-CN"/>
        </w:rPr>
        <w:t>NDT support for data generation</w:t>
      </w:r>
      <w:r>
        <w:tab/>
      </w:r>
      <w:r>
        <w:fldChar w:fldCharType="begin"/>
      </w:r>
      <w:r>
        <w:instrText xml:space="preserve"> PAGEREF _Toc5081 \h </w:instrText>
      </w:r>
      <w:r>
        <w:fldChar w:fldCharType="separate"/>
      </w:r>
      <w:r>
        <w:t>15</w:t>
      </w:r>
      <w:r>
        <w:fldChar w:fldCharType="end"/>
      </w:r>
    </w:p>
    <w:p w14:paraId="57215E9C">
      <w:pPr>
        <w:pStyle w:val="17"/>
        <w:tabs>
          <w:tab w:val="right" w:pos="2400"/>
          <w:tab w:val="right" w:leader="dot" w:pos="9641"/>
          <w:tab w:val="clear" w:pos="9639"/>
        </w:tabs>
      </w:pPr>
      <w:r>
        <w:t>5.</w:t>
      </w:r>
      <w:r>
        <w:rPr>
          <w:lang w:val="en-US" w:eastAsia="zh-CN"/>
        </w:rPr>
        <w:t>4</w:t>
      </w:r>
      <w:r>
        <w:t>.</w:t>
      </w:r>
      <w:r>
        <w:rPr>
          <w:lang w:val="en-US" w:eastAsia="zh-CN"/>
        </w:rPr>
        <w:t>2</w:t>
      </w:r>
      <w:r>
        <w:t>.</w:t>
      </w:r>
      <w:r>
        <w:rPr>
          <w:lang w:val="en-US" w:eastAsia="zh-CN"/>
        </w:rPr>
        <w:t>2</w:t>
      </w:r>
      <w:r>
        <w:tab/>
      </w:r>
      <w:r>
        <w:t>Using NDT to generate ML training data</w:t>
      </w:r>
      <w:r>
        <w:tab/>
      </w:r>
      <w:r>
        <w:fldChar w:fldCharType="begin"/>
      </w:r>
      <w:r>
        <w:instrText xml:space="preserve"> PAGEREF _Toc20475 \h </w:instrText>
      </w:r>
      <w:r>
        <w:fldChar w:fldCharType="separate"/>
      </w:r>
      <w:r>
        <w:t>15</w:t>
      </w:r>
      <w:r>
        <w:fldChar w:fldCharType="end"/>
      </w:r>
    </w:p>
    <w:p w14:paraId="738AC47B">
      <w:pPr>
        <w:pStyle w:val="17"/>
        <w:tabs>
          <w:tab w:val="right" w:pos="2400"/>
          <w:tab w:val="right" w:leader="dot" w:pos="9641"/>
          <w:tab w:val="clear" w:pos="9639"/>
        </w:tabs>
      </w:pPr>
      <w:r>
        <w:rPr>
          <w:lang w:val="en-US" w:eastAsia="zh-CN"/>
        </w:rPr>
        <w:t>5.4.2.3</w:t>
      </w:r>
      <w:r>
        <w:rPr>
          <w:rFonts w:hint="eastAsia"/>
          <w:lang w:val="en-US" w:eastAsia="zh-CN"/>
        </w:rPr>
        <w:tab/>
      </w:r>
      <w:r>
        <w:rPr>
          <w:rFonts w:hint="eastAsia"/>
          <w:lang w:val="en-US" w:eastAsia="zh-CN"/>
        </w:rPr>
        <w:t>Using NDT to generate</w:t>
      </w:r>
      <w:r>
        <w:t xml:space="preserve"> user </w:t>
      </w:r>
      <w:r>
        <w:rPr>
          <w:rFonts w:hint="eastAsia"/>
          <w:lang w:val="en-US" w:eastAsia="zh-CN"/>
        </w:rPr>
        <w:t>experience data</w:t>
      </w:r>
      <w:r>
        <w:tab/>
      </w:r>
      <w:r>
        <w:fldChar w:fldCharType="begin"/>
      </w:r>
      <w:r>
        <w:instrText xml:space="preserve"> PAGEREF _Toc13939 \h </w:instrText>
      </w:r>
      <w:r>
        <w:fldChar w:fldCharType="separate"/>
      </w:r>
      <w:r>
        <w:t>16</w:t>
      </w:r>
      <w:r>
        <w:fldChar w:fldCharType="end"/>
      </w:r>
    </w:p>
    <w:p w14:paraId="24212411">
      <w:pPr>
        <w:pStyle w:val="18"/>
        <w:tabs>
          <w:tab w:val="right" w:pos="2000"/>
          <w:tab w:val="right" w:leader="dot" w:pos="9641"/>
          <w:tab w:val="clear" w:pos="9639"/>
        </w:tabs>
      </w:pPr>
      <w:r>
        <w:t>5.</w:t>
      </w:r>
      <w:r>
        <w:rPr>
          <w:rFonts w:hint="eastAsia"/>
          <w:lang w:val="en-US" w:eastAsia="zh-CN"/>
        </w:rPr>
        <w:t>4</w:t>
      </w:r>
      <w:r>
        <w:t>.</w:t>
      </w:r>
      <w:r>
        <w:rPr>
          <w:rFonts w:hint="eastAsia"/>
          <w:lang w:val="en-US" w:eastAsia="zh-CN"/>
        </w:rPr>
        <w:t>3</w:t>
      </w:r>
      <w:r>
        <w:tab/>
      </w:r>
      <w:r>
        <w:rPr>
          <w:rFonts w:hint="eastAsia"/>
          <w:lang w:val="en-US" w:eastAsia="zh-CN"/>
        </w:rPr>
        <w:t>Requirements</w:t>
      </w:r>
      <w:r>
        <w:tab/>
      </w:r>
      <w:r>
        <w:fldChar w:fldCharType="begin"/>
      </w:r>
      <w:r>
        <w:instrText xml:space="preserve"> PAGEREF _Toc13538 \h </w:instrText>
      </w:r>
      <w:r>
        <w:fldChar w:fldCharType="separate"/>
      </w:r>
      <w:r>
        <w:t>16</w:t>
      </w:r>
      <w:r>
        <w:fldChar w:fldCharType="end"/>
      </w:r>
    </w:p>
    <w:p w14:paraId="21B5C043">
      <w:pPr>
        <w:pStyle w:val="19"/>
        <w:tabs>
          <w:tab w:val="right" w:pos="2000"/>
          <w:tab w:val="right" w:leader="dot" w:pos="9641"/>
          <w:tab w:val="clear" w:pos="9639"/>
        </w:tabs>
      </w:pPr>
      <w:r>
        <w:t>5</w:t>
      </w:r>
      <w:r>
        <w:rPr>
          <w:rFonts w:hint="default"/>
          <w:lang w:val="en-US" w:eastAsia="zh-CN"/>
        </w:rPr>
        <w:t>.5</w:t>
      </w:r>
      <w:r>
        <w:tab/>
      </w:r>
      <w:r>
        <w:rPr>
          <w:rFonts w:hint="default"/>
          <w:lang w:val="en-US" w:eastAsia="zh-CN"/>
        </w:rPr>
        <w:t>A</w:t>
      </w:r>
      <w:r>
        <w:rPr>
          <w:lang w:val="en-US" w:eastAsia="zh-CN"/>
        </w:rPr>
        <w:t xml:space="preserve">dvanced </w:t>
      </w:r>
      <w:r>
        <w:rPr>
          <w:lang w:eastAsia="zh-CN"/>
        </w:rPr>
        <w:t>NDT capabilities - NDTADV</w:t>
      </w:r>
      <w:r>
        <w:tab/>
      </w:r>
      <w:r>
        <w:fldChar w:fldCharType="begin"/>
      </w:r>
      <w:r>
        <w:instrText xml:space="preserve"> PAGEREF _Toc23746 \h </w:instrText>
      </w:r>
      <w:r>
        <w:fldChar w:fldCharType="separate"/>
      </w:r>
      <w:r>
        <w:t>16</w:t>
      </w:r>
      <w:r>
        <w:fldChar w:fldCharType="end"/>
      </w:r>
    </w:p>
    <w:p w14:paraId="5BEB1E8D">
      <w:pPr>
        <w:pStyle w:val="18"/>
        <w:tabs>
          <w:tab w:val="right" w:pos="2000"/>
          <w:tab w:val="right" w:leader="dot" w:pos="9641"/>
          <w:tab w:val="clear" w:pos="9639"/>
        </w:tabs>
      </w:pPr>
      <w:r>
        <w:rPr>
          <w:rFonts w:hint="eastAsia"/>
        </w:rPr>
        <w:t>5.</w:t>
      </w:r>
      <w:r>
        <w:t>5</w:t>
      </w:r>
      <w:r>
        <w:rPr>
          <w:rFonts w:hint="eastAsia"/>
        </w:rPr>
        <w:t>.1</w:t>
      </w:r>
      <w:r>
        <w:tab/>
      </w:r>
      <w:r>
        <w:rPr>
          <w:rFonts w:hint="eastAsia"/>
        </w:rPr>
        <w:t>Description</w:t>
      </w:r>
      <w:r>
        <w:tab/>
      </w:r>
      <w:r>
        <w:fldChar w:fldCharType="begin"/>
      </w:r>
      <w:r>
        <w:instrText xml:space="preserve"> PAGEREF _Toc4493 \h </w:instrText>
      </w:r>
      <w:r>
        <w:fldChar w:fldCharType="separate"/>
      </w:r>
      <w:r>
        <w:t>16</w:t>
      </w:r>
      <w:r>
        <w:fldChar w:fldCharType="end"/>
      </w:r>
    </w:p>
    <w:p w14:paraId="7EEC5DE5">
      <w:pPr>
        <w:pStyle w:val="18"/>
        <w:tabs>
          <w:tab w:val="right" w:leader="dot" w:pos="9641"/>
          <w:tab w:val="clear" w:pos="9639"/>
        </w:tabs>
      </w:pPr>
      <w:r>
        <w:t>5.</w:t>
      </w:r>
      <w:r>
        <w:rPr>
          <w:rFonts w:hint="eastAsia" w:eastAsia="宋体"/>
          <w:lang w:val="en-US" w:eastAsia="zh-CN"/>
        </w:rPr>
        <w:t>5</w:t>
      </w:r>
      <w:r>
        <w:t>.2</w:t>
      </w:r>
      <w:r>
        <w:tab/>
      </w:r>
      <w:r>
        <w:t>Use Cases</w:t>
      </w:r>
      <w:r>
        <w:tab/>
      </w:r>
      <w:r>
        <w:fldChar w:fldCharType="begin"/>
      </w:r>
      <w:r>
        <w:instrText xml:space="preserve"> PAGEREF _Toc27678 \h </w:instrText>
      </w:r>
      <w:r>
        <w:fldChar w:fldCharType="separate"/>
      </w:r>
      <w:r>
        <w:t>16</w:t>
      </w:r>
      <w:r>
        <w:fldChar w:fldCharType="end"/>
      </w:r>
    </w:p>
    <w:p w14:paraId="7C17730A">
      <w:pPr>
        <w:pStyle w:val="17"/>
        <w:tabs>
          <w:tab w:val="right" w:pos="2400"/>
          <w:tab w:val="right" w:leader="dot" w:pos="9641"/>
          <w:tab w:val="clear" w:pos="9639"/>
        </w:tabs>
      </w:pPr>
      <w:r>
        <w:t>5.</w:t>
      </w:r>
      <w:r>
        <w:rPr>
          <w:rFonts w:hint="eastAsia" w:eastAsia="宋体"/>
          <w:lang w:val="en-US" w:eastAsia="zh-CN"/>
        </w:rPr>
        <w:t>5</w:t>
      </w:r>
      <w:r>
        <w:t>.2.1</w:t>
      </w:r>
      <w:r>
        <w:tab/>
      </w:r>
      <w:r>
        <w:t>Collaboration between NDTs - NDTADV_01</w:t>
      </w:r>
      <w:r>
        <w:tab/>
      </w:r>
      <w:r>
        <w:fldChar w:fldCharType="begin"/>
      </w:r>
      <w:r>
        <w:instrText xml:space="preserve"> PAGEREF _Toc14082 \h </w:instrText>
      </w:r>
      <w:r>
        <w:fldChar w:fldCharType="separate"/>
      </w:r>
      <w:r>
        <w:t>16</w:t>
      </w:r>
      <w:r>
        <w:fldChar w:fldCharType="end"/>
      </w:r>
    </w:p>
    <w:p w14:paraId="6FD3987A">
      <w:pPr>
        <w:pStyle w:val="18"/>
        <w:tabs>
          <w:tab w:val="right" w:pos="2000"/>
          <w:tab w:val="right" w:leader="dot" w:pos="9641"/>
          <w:tab w:val="clear" w:pos="9639"/>
        </w:tabs>
      </w:pPr>
      <w:r>
        <w:t>5.</w:t>
      </w:r>
      <w:r>
        <w:rPr>
          <w:rFonts w:hint="eastAsia" w:eastAsia="宋体"/>
          <w:lang w:val="en-US" w:eastAsia="zh-CN"/>
        </w:rPr>
        <w:t>5</w:t>
      </w:r>
      <w:r>
        <w:t>.</w:t>
      </w:r>
      <w:r>
        <w:rPr>
          <w:rFonts w:hint="eastAsia"/>
        </w:rPr>
        <w:t>3</w:t>
      </w:r>
      <w:r>
        <w:tab/>
      </w:r>
      <w:r>
        <w:t>Requirements</w:t>
      </w:r>
      <w:r>
        <w:tab/>
      </w:r>
      <w:r>
        <w:fldChar w:fldCharType="begin"/>
      </w:r>
      <w:r>
        <w:instrText xml:space="preserve"> PAGEREF _Toc13887 \h </w:instrText>
      </w:r>
      <w:r>
        <w:fldChar w:fldCharType="separate"/>
      </w:r>
      <w:r>
        <w:t>17</w:t>
      </w:r>
      <w:r>
        <w:fldChar w:fldCharType="end"/>
      </w:r>
    </w:p>
    <w:p w14:paraId="45632C0D">
      <w:pPr>
        <w:pStyle w:val="20"/>
        <w:tabs>
          <w:tab w:val="right" w:pos="2000"/>
          <w:tab w:val="right" w:leader="dot" w:pos="9641"/>
          <w:tab w:val="clear" w:pos="9639"/>
        </w:tabs>
      </w:pPr>
      <w:r>
        <w:t>6</w:t>
      </w:r>
      <w:r>
        <w:tab/>
      </w:r>
      <w:r>
        <w:rPr>
          <w:rFonts w:hint="eastAsia"/>
        </w:rPr>
        <w:t>Management service</w:t>
      </w:r>
      <w:r>
        <w:rPr>
          <w:rFonts w:hint="default"/>
          <w:lang w:val="en-US" w:eastAsia="zh-CN"/>
        </w:rPr>
        <w:t xml:space="preserve"> for NDT</w:t>
      </w:r>
      <w:r>
        <w:rPr>
          <w:rFonts w:hint="eastAsia"/>
        </w:rPr>
        <w:t xml:space="preserve"> (stage 2)</w:t>
      </w:r>
      <w:r>
        <w:tab/>
      </w:r>
      <w:r>
        <w:fldChar w:fldCharType="begin"/>
      </w:r>
      <w:r>
        <w:instrText xml:space="preserve"> PAGEREF _Toc2497 \h </w:instrText>
      </w:r>
      <w:r>
        <w:fldChar w:fldCharType="separate"/>
      </w:r>
      <w:r>
        <w:t>17</w:t>
      </w:r>
      <w:r>
        <w:fldChar w:fldCharType="end"/>
      </w:r>
    </w:p>
    <w:p w14:paraId="794EEDAB">
      <w:pPr>
        <w:pStyle w:val="19"/>
        <w:tabs>
          <w:tab w:val="right" w:pos="2000"/>
          <w:tab w:val="right" w:leader="dot" w:pos="9641"/>
          <w:tab w:val="clear" w:pos="9639"/>
        </w:tabs>
      </w:pPr>
      <w:r>
        <w:rPr>
          <w:lang w:val="en" w:eastAsia="zh-CN"/>
        </w:rPr>
        <w:t>6.1</w:t>
      </w:r>
      <w:r>
        <w:rPr>
          <w:lang w:val="en" w:eastAsia="zh-CN"/>
        </w:rPr>
        <w:tab/>
      </w:r>
      <w:r>
        <w:t>Management operation for NDT (MnS component type A)</w:t>
      </w:r>
      <w:r>
        <w:tab/>
      </w:r>
      <w:r>
        <w:fldChar w:fldCharType="begin"/>
      </w:r>
      <w:r>
        <w:instrText xml:space="preserve"> PAGEREF _Toc2237 \h </w:instrText>
      </w:r>
      <w:r>
        <w:fldChar w:fldCharType="separate"/>
      </w:r>
      <w:r>
        <w:t>17</w:t>
      </w:r>
      <w:r>
        <w:fldChar w:fldCharType="end"/>
      </w:r>
    </w:p>
    <w:p w14:paraId="260B1782">
      <w:pPr>
        <w:pStyle w:val="19"/>
        <w:tabs>
          <w:tab w:val="right" w:pos="2000"/>
          <w:tab w:val="right" w:leader="dot" w:pos="9641"/>
          <w:tab w:val="clear" w:pos="9639"/>
        </w:tabs>
      </w:pPr>
      <w:r>
        <w:rPr>
          <w:lang w:val="en" w:eastAsia="zh-CN"/>
        </w:rPr>
        <w:t>6.2</w:t>
      </w:r>
      <w:r>
        <w:rPr>
          <w:lang w:val="en" w:eastAsia="zh-CN"/>
        </w:rPr>
        <w:tab/>
      </w:r>
      <w:r>
        <w:rPr>
          <w:lang w:val="en" w:eastAsia="zh-CN"/>
        </w:rPr>
        <w:t xml:space="preserve">Information model for </w:t>
      </w:r>
      <w:r>
        <w:rPr>
          <w:rFonts w:hint="default"/>
          <w:lang w:val="en" w:eastAsia="zh-CN"/>
        </w:rPr>
        <w:t>NDT</w:t>
      </w:r>
      <w:r>
        <w:rPr>
          <w:lang w:val="en" w:eastAsia="zh-CN"/>
        </w:rPr>
        <w:t xml:space="preserve"> (MnS component typeB)</w:t>
      </w:r>
      <w:r>
        <w:tab/>
      </w:r>
      <w:r>
        <w:fldChar w:fldCharType="begin"/>
      </w:r>
      <w:r>
        <w:instrText xml:space="preserve"> PAGEREF _Toc6063 \h </w:instrText>
      </w:r>
      <w:r>
        <w:fldChar w:fldCharType="separate"/>
      </w:r>
      <w:r>
        <w:t>18</w:t>
      </w:r>
      <w:r>
        <w:fldChar w:fldCharType="end"/>
      </w:r>
    </w:p>
    <w:p w14:paraId="59E5C6EB">
      <w:pPr>
        <w:pStyle w:val="18"/>
        <w:tabs>
          <w:tab w:val="right" w:pos="2000"/>
          <w:tab w:val="right" w:leader="dot" w:pos="9641"/>
          <w:tab w:val="clear" w:pos="9639"/>
        </w:tabs>
      </w:pPr>
      <w:r>
        <w:t>6.2.1</w:t>
      </w:r>
      <w:r>
        <w:tab/>
      </w:r>
      <w:r>
        <w:t>Information model definition</w:t>
      </w:r>
      <w:r>
        <w:tab/>
      </w:r>
      <w:r>
        <w:fldChar w:fldCharType="begin"/>
      </w:r>
      <w:r>
        <w:instrText xml:space="preserve"> PAGEREF _Toc7640 \h </w:instrText>
      </w:r>
      <w:r>
        <w:fldChar w:fldCharType="separate"/>
      </w:r>
      <w:r>
        <w:t>18</w:t>
      </w:r>
      <w:r>
        <w:fldChar w:fldCharType="end"/>
      </w:r>
    </w:p>
    <w:p w14:paraId="743ADF9A">
      <w:pPr>
        <w:pStyle w:val="17"/>
        <w:tabs>
          <w:tab w:val="right" w:pos="2400"/>
          <w:tab w:val="right" w:leader="dot" w:pos="9641"/>
          <w:tab w:val="clear" w:pos="9639"/>
        </w:tabs>
      </w:pPr>
      <w:r>
        <w:t>6.2.1.1</w:t>
      </w:r>
      <w:r>
        <w:tab/>
      </w:r>
      <w:r>
        <w:t>Imported information entities and local labels</w:t>
      </w:r>
      <w:r>
        <w:tab/>
      </w:r>
      <w:r>
        <w:fldChar w:fldCharType="begin"/>
      </w:r>
      <w:r>
        <w:instrText xml:space="preserve"> PAGEREF _Toc11859 \h </w:instrText>
      </w:r>
      <w:r>
        <w:fldChar w:fldCharType="separate"/>
      </w:r>
      <w:r>
        <w:t>18</w:t>
      </w:r>
      <w:r>
        <w:fldChar w:fldCharType="end"/>
      </w:r>
    </w:p>
    <w:p w14:paraId="22D5969C">
      <w:pPr>
        <w:pStyle w:val="17"/>
        <w:tabs>
          <w:tab w:val="right" w:pos="2400"/>
          <w:tab w:val="right" w:leader="dot" w:pos="9641"/>
          <w:tab w:val="clear" w:pos="9639"/>
        </w:tabs>
      </w:pPr>
      <w:r>
        <w:rPr>
          <w:lang w:eastAsia="zh-CN"/>
        </w:rPr>
        <w:t>6</w:t>
      </w:r>
      <w:r>
        <w:t>.2.1.2</w:t>
      </w:r>
      <w:r>
        <w:tab/>
      </w:r>
      <w:r>
        <w:t>Class diagram</w:t>
      </w:r>
      <w:r>
        <w:tab/>
      </w:r>
      <w:r>
        <w:fldChar w:fldCharType="begin"/>
      </w:r>
      <w:r>
        <w:instrText xml:space="preserve"> PAGEREF _Toc8242 \h </w:instrText>
      </w:r>
      <w:r>
        <w:fldChar w:fldCharType="separate"/>
      </w:r>
      <w:r>
        <w:t>18</w:t>
      </w:r>
      <w:r>
        <w:fldChar w:fldCharType="end"/>
      </w:r>
    </w:p>
    <w:p w14:paraId="443DBD75">
      <w:pPr>
        <w:pStyle w:val="16"/>
        <w:tabs>
          <w:tab w:val="right" w:pos="2400"/>
          <w:tab w:val="right" w:leader="dot" w:pos="9641"/>
          <w:tab w:val="clear" w:pos="9639"/>
        </w:tabs>
      </w:pPr>
      <w:r>
        <w:rPr>
          <w:lang w:eastAsia="zh-CN"/>
        </w:rPr>
        <w:t>6.2.1.2.1</w:t>
      </w:r>
      <w:r>
        <w:rPr>
          <w:lang w:eastAsia="zh-CN"/>
        </w:rPr>
        <w:tab/>
      </w:r>
      <w:r>
        <w:rPr>
          <w:lang w:eastAsia="zh-CN"/>
        </w:rPr>
        <w:t>Relationship</w:t>
      </w:r>
      <w:r>
        <w:tab/>
      </w:r>
      <w:r>
        <w:fldChar w:fldCharType="begin"/>
      </w:r>
      <w:r>
        <w:instrText xml:space="preserve"> PAGEREF _Toc31764 \h </w:instrText>
      </w:r>
      <w:r>
        <w:fldChar w:fldCharType="separate"/>
      </w:r>
      <w:r>
        <w:t>18</w:t>
      </w:r>
      <w:r>
        <w:fldChar w:fldCharType="end"/>
      </w:r>
    </w:p>
    <w:p w14:paraId="4D8A5703">
      <w:pPr>
        <w:pStyle w:val="16"/>
        <w:tabs>
          <w:tab w:val="right" w:pos="2400"/>
          <w:tab w:val="right" w:leader="dot" w:pos="9641"/>
          <w:tab w:val="clear" w:pos="9639"/>
        </w:tabs>
      </w:pPr>
      <w:r>
        <w:rPr>
          <w:lang w:eastAsia="zh-CN"/>
        </w:rPr>
        <w:t>6.2.1.2.2</w:t>
      </w:r>
      <w:r>
        <w:rPr>
          <w:lang w:eastAsia="zh-CN"/>
        </w:rPr>
        <w:tab/>
      </w:r>
      <w:r>
        <w:rPr>
          <w:lang w:eastAsia="zh-CN"/>
        </w:rPr>
        <w:t>Inheritance</w:t>
      </w:r>
      <w:r>
        <w:tab/>
      </w:r>
      <w:r>
        <w:fldChar w:fldCharType="begin"/>
      </w:r>
      <w:r>
        <w:instrText xml:space="preserve"> PAGEREF _Toc16798 \h </w:instrText>
      </w:r>
      <w:r>
        <w:fldChar w:fldCharType="separate"/>
      </w:r>
      <w:r>
        <w:t>19</w:t>
      </w:r>
      <w:r>
        <w:fldChar w:fldCharType="end"/>
      </w:r>
    </w:p>
    <w:p w14:paraId="026CA5E9">
      <w:pPr>
        <w:pStyle w:val="17"/>
        <w:tabs>
          <w:tab w:val="right" w:pos="2400"/>
          <w:tab w:val="right" w:leader="dot" w:pos="9641"/>
          <w:tab w:val="clear" w:pos="9639"/>
        </w:tabs>
      </w:pPr>
      <w:r>
        <w:rPr>
          <w:lang w:eastAsia="zh-CN"/>
        </w:rPr>
        <w:t>6</w:t>
      </w:r>
      <w:r>
        <w:t>.2.1.3</w:t>
      </w:r>
      <w:r>
        <w:tab/>
      </w:r>
      <w:r>
        <w:t>Class definition</w:t>
      </w:r>
      <w:r>
        <w:tab/>
      </w:r>
      <w:r>
        <w:fldChar w:fldCharType="begin"/>
      </w:r>
      <w:r>
        <w:instrText xml:space="preserve"> PAGEREF _Toc23645 \h </w:instrText>
      </w:r>
      <w:r>
        <w:fldChar w:fldCharType="separate"/>
      </w:r>
      <w:r>
        <w:t>19</w:t>
      </w:r>
      <w:r>
        <w:fldChar w:fldCharType="end"/>
      </w:r>
    </w:p>
    <w:p w14:paraId="57511545">
      <w:pPr>
        <w:pStyle w:val="16"/>
        <w:tabs>
          <w:tab w:val="right" w:pos="2400"/>
          <w:tab w:val="right" w:leader="dot" w:pos="9641"/>
          <w:tab w:val="clear" w:pos="9639"/>
        </w:tabs>
      </w:pPr>
      <w:r>
        <w:rPr>
          <w:rFonts w:cs="Arial"/>
          <w:lang w:eastAsia="zh-CN"/>
        </w:rPr>
        <w:t>6</w:t>
      </w:r>
      <w:r>
        <w:rPr>
          <w:rFonts w:cs="Arial"/>
        </w:rPr>
        <w:t>.2.1.3.1</w:t>
      </w:r>
      <w:r>
        <w:rPr>
          <w:rFonts w:cs="Arial"/>
        </w:rPr>
        <w:tab/>
      </w:r>
      <w:r>
        <w:rPr>
          <w:rFonts w:hint="eastAsia" w:cs="Arial"/>
          <w:lang w:eastAsia="zh-CN"/>
        </w:rPr>
        <w:t>NDT</w:t>
      </w:r>
      <w:r>
        <w:rPr>
          <w:rFonts w:cs="Arial"/>
          <w:lang w:eastAsia="zh-CN"/>
        </w:rPr>
        <w:t>Function &lt;&lt;InformationObjectClass&gt;&gt;</w:t>
      </w:r>
      <w:r>
        <w:tab/>
      </w:r>
      <w:r>
        <w:fldChar w:fldCharType="begin"/>
      </w:r>
      <w:r>
        <w:instrText xml:space="preserve"> PAGEREF _Toc9530 \h </w:instrText>
      </w:r>
      <w:r>
        <w:fldChar w:fldCharType="separate"/>
      </w:r>
      <w:r>
        <w:t>19</w:t>
      </w:r>
      <w:r>
        <w:fldChar w:fldCharType="end"/>
      </w:r>
    </w:p>
    <w:p w14:paraId="5EB4CAC0">
      <w:pPr>
        <w:pStyle w:val="15"/>
        <w:tabs>
          <w:tab w:val="right" w:pos="2400"/>
          <w:tab w:val="right" w:leader="dot" w:pos="9641"/>
          <w:tab w:val="clear" w:pos="9639"/>
        </w:tabs>
      </w:pPr>
      <w:r>
        <w:rPr>
          <w:lang w:eastAsia="zh-CN"/>
        </w:rPr>
        <w:t>6.2.1.3.1.1</w:t>
      </w:r>
      <w:r>
        <w:rPr>
          <w:lang w:eastAsia="zh-CN"/>
        </w:rPr>
        <w:tab/>
      </w:r>
      <w:r>
        <w:rPr>
          <w:lang w:eastAsia="zh-CN"/>
        </w:rPr>
        <w:t>Definition</w:t>
      </w:r>
      <w:r>
        <w:tab/>
      </w:r>
      <w:r>
        <w:fldChar w:fldCharType="begin"/>
      </w:r>
      <w:r>
        <w:instrText xml:space="preserve"> PAGEREF _Toc11718 \h </w:instrText>
      </w:r>
      <w:r>
        <w:fldChar w:fldCharType="separate"/>
      </w:r>
      <w:r>
        <w:t>19</w:t>
      </w:r>
      <w:r>
        <w:fldChar w:fldCharType="end"/>
      </w:r>
    </w:p>
    <w:p w14:paraId="73AE3395">
      <w:pPr>
        <w:pStyle w:val="15"/>
        <w:tabs>
          <w:tab w:val="right" w:pos="2400"/>
          <w:tab w:val="right" w:leader="dot" w:pos="9641"/>
          <w:tab w:val="clear" w:pos="9639"/>
        </w:tabs>
      </w:pPr>
      <w:r>
        <w:rPr>
          <w:lang w:eastAsia="zh-CN"/>
        </w:rPr>
        <w:t>6.2.1.3.1.2</w:t>
      </w:r>
      <w:r>
        <w:rPr>
          <w:lang w:eastAsia="zh-CN"/>
        </w:rPr>
        <w:tab/>
      </w:r>
      <w:r>
        <w:rPr>
          <w:lang w:eastAsia="zh-CN"/>
        </w:rPr>
        <w:t>Attributes</w:t>
      </w:r>
      <w:r>
        <w:tab/>
      </w:r>
      <w:r>
        <w:fldChar w:fldCharType="begin"/>
      </w:r>
      <w:r>
        <w:instrText xml:space="preserve"> PAGEREF _Toc8034 \h </w:instrText>
      </w:r>
      <w:r>
        <w:fldChar w:fldCharType="separate"/>
      </w:r>
      <w:r>
        <w:t>19</w:t>
      </w:r>
      <w:r>
        <w:fldChar w:fldCharType="end"/>
      </w:r>
    </w:p>
    <w:p w14:paraId="5D8D4383">
      <w:pPr>
        <w:pStyle w:val="16"/>
        <w:tabs>
          <w:tab w:val="right" w:pos="2400"/>
          <w:tab w:val="right" w:leader="dot" w:pos="9641"/>
          <w:tab w:val="clear" w:pos="9639"/>
        </w:tabs>
      </w:pPr>
      <w:r>
        <w:rPr>
          <w:rFonts w:cs="Arial"/>
          <w:lang w:eastAsia="zh-CN"/>
        </w:rPr>
        <w:t>6</w:t>
      </w:r>
      <w:r>
        <w:rPr>
          <w:rFonts w:cs="Arial"/>
        </w:rPr>
        <w:t>.2.1.3.2</w:t>
      </w:r>
      <w:r>
        <w:rPr>
          <w:rFonts w:cs="Arial"/>
        </w:rPr>
        <w:tab/>
      </w:r>
      <w:r>
        <w:rPr>
          <w:rFonts w:hint="eastAsia" w:cs="Arial"/>
          <w:lang w:eastAsia="zh-CN"/>
        </w:rPr>
        <w:t>NDT</w:t>
      </w:r>
      <w:r>
        <w:rPr>
          <w:rFonts w:cs="Arial"/>
          <w:lang w:eastAsia="zh-CN"/>
        </w:rPr>
        <w:t>Job &lt;&lt;InformationObjectClass&gt;&gt;</w:t>
      </w:r>
      <w:r>
        <w:tab/>
      </w:r>
      <w:r>
        <w:fldChar w:fldCharType="begin"/>
      </w:r>
      <w:r>
        <w:instrText xml:space="preserve"> PAGEREF _Toc19136 \h </w:instrText>
      </w:r>
      <w:r>
        <w:fldChar w:fldCharType="separate"/>
      </w:r>
      <w:r>
        <w:t>19</w:t>
      </w:r>
      <w:r>
        <w:fldChar w:fldCharType="end"/>
      </w:r>
    </w:p>
    <w:p w14:paraId="010FB039">
      <w:pPr>
        <w:pStyle w:val="15"/>
        <w:tabs>
          <w:tab w:val="right" w:pos="2400"/>
          <w:tab w:val="right" w:leader="dot" w:pos="9641"/>
          <w:tab w:val="clear" w:pos="9639"/>
        </w:tabs>
      </w:pPr>
      <w:r>
        <w:rPr>
          <w:lang w:eastAsia="zh-CN"/>
        </w:rPr>
        <w:t>6.2.1.3.2.1</w:t>
      </w:r>
      <w:r>
        <w:rPr>
          <w:lang w:eastAsia="zh-CN"/>
        </w:rPr>
        <w:tab/>
      </w:r>
      <w:r>
        <w:rPr>
          <w:lang w:eastAsia="zh-CN"/>
        </w:rPr>
        <w:t>Definition</w:t>
      </w:r>
      <w:r>
        <w:tab/>
      </w:r>
      <w:r>
        <w:fldChar w:fldCharType="begin"/>
      </w:r>
      <w:r>
        <w:instrText xml:space="preserve"> PAGEREF _Toc8774 \h </w:instrText>
      </w:r>
      <w:r>
        <w:fldChar w:fldCharType="separate"/>
      </w:r>
      <w:r>
        <w:t>19</w:t>
      </w:r>
      <w:r>
        <w:fldChar w:fldCharType="end"/>
      </w:r>
    </w:p>
    <w:p w14:paraId="11260B85">
      <w:pPr>
        <w:pStyle w:val="15"/>
        <w:tabs>
          <w:tab w:val="right" w:pos="2400"/>
          <w:tab w:val="right" w:leader="dot" w:pos="9641"/>
          <w:tab w:val="clear" w:pos="9639"/>
        </w:tabs>
      </w:pPr>
      <w:r>
        <w:rPr>
          <w:rFonts w:hint="eastAsia"/>
          <w:lang w:val="en-US" w:eastAsia="zh-CN"/>
        </w:rPr>
        <w:t>6</w:t>
      </w:r>
      <w:r>
        <w:rPr>
          <w:lang w:eastAsia="zh-CN"/>
        </w:rPr>
        <w:t>.2.1.3.2.2</w:t>
      </w:r>
      <w:r>
        <w:rPr>
          <w:lang w:eastAsia="zh-CN"/>
        </w:rPr>
        <w:tab/>
      </w:r>
      <w:r>
        <w:rPr>
          <w:lang w:eastAsia="zh-CN"/>
        </w:rPr>
        <w:t>Attributes</w:t>
      </w:r>
      <w:r>
        <w:tab/>
      </w:r>
      <w:r>
        <w:fldChar w:fldCharType="begin"/>
      </w:r>
      <w:r>
        <w:instrText xml:space="preserve"> PAGEREF _Toc16459 \h </w:instrText>
      </w:r>
      <w:r>
        <w:fldChar w:fldCharType="separate"/>
      </w:r>
      <w:r>
        <w:t>19</w:t>
      </w:r>
      <w:r>
        <w:fldChar w:fldCharType="end"/>
      </w:r>
    </w:p>
    <w:p w14:paraId="39801922">
      <w:pPr>
        <w:pStyle w:val="16"/>
        <w:tabs>
          <w:tab w:val="right" w:pos="2400"/>
          <w:tab w:val="right" w:leader="dot" w:pos="9641"/>
          <w:tab w:val="clear" w:pos="9639"/>
        </w:tabs>
      </w:pPr>
      <w:r>
        <w:rPr>
          <w:rFonts w:cs="Arial"/>
          <w:lang w:eastAsia="zh-CN"/>
        </w:rPr>
        <w:t>6</w:t>
      </w:r>
      <w:r>
        <w:rPr>
          <w:rFonts w:cs="Arial"/>
        </w:rPr>
        <w:t>.2.1.3.3</w:t>
      </w:r>
      <w:r>
        <w:rPr>
          <w:rFonts w:cs="Arial"/>
        </w:rPr>
        <w:tab/>
      </w:r>
      <w:r>
        <w:rPr>
          <w:rFonts w:hint="eastAsia" w:cs="Arial"/>
          <w:lang w:eastAsia="zh-CN"/>
        </w:rPr>
        <w:t>NDT</w:t>
      </w:r>
      <w:r>
        <w:rPr>
          <w:rFonts w:cs="Arial"/>
          <w:lang w:eastAsia="zh-CN"/>
        </w:rPr>
        <w:t>Report &lt;&lt;InformationObjectClass&gt;&gt;</w:t>
      </w:r>
      <w:r>
        <w:tab/>
      </w:r>
      <w:r>
        <w:fldChar w:fldCharType="begin"/>
      </w:r>
      <w:r>
        <w:instrText xml:space="preserve"> PAGEREF _Toc9254 \h </w:instrText>
      </w:r>
      <w:r>
        <w:fldChar w:fldCharType="separate"/>
      </w:r>
      <w:r>
        <w:t>19</w:t>
      </w:r>
      <w:r>
        <w:fldChar w:fldCharType="end"/>
      </w:r>
    </w:p>
    <w:p w14:paraId="1BBED630">
      <w:pPr>
        <w:pStyle w:val="15"/>
        <w:tabs>
          <w:tab w:val="right" w:pos="2400"/>
          <w:tab w:val="right" w:leader="dot" w:pos="9641"/>
          <w:tab w:val="clear" w:pos="9639"/>
        </w:tabs>
      </w:pPr>
      <w:r>
        <w:rPr>
          <w:lang w:eastAsia="zh-CN"/>
        </w:rPr>
        <w:t>6.2.1.3.3.1</w:t>
      </w:r>
      <w:r>
        <w:rPr>
          <w:lang w:eastAsia="zh-CN"/>
        </w:rPr>
        <w:tab/>
      </w:r>
      <w:r>
        <w:rPr>
          <w:lang w:eastAsia="zh-CN"/>
        </w:rPr>
        <w:t>Definition</w:t>
      </w:r>
      <w:r>
        <w:tab/>
      </w:r>
      <w:r>
        <w:fldChar w:fldCharType="begin"/>
      </w:r>
      <w:r>
        <w:instrText xml:space="preserve"> PAGEREF _Toc31685 \h </w:instrText>
      </w:r>
      <w:r>
        <w:fldChar w:fldCharType="separate"/>
      </w:r>
      <w:r>
        <w:t>19</w:t>
      </w:r>
      <w:r>
        <w:fldChar w:fldCharType="end"/>
      </w:r>
    </w:p>
    <w:p w14:paraId="4A84910B">
      <w:pPr>
        <w:pStyle w:val="15"/>
        <w:tabs>
          <w:tab w:val="right" w:pos="2400"/>
          <w:tab w:val="right" w:leader="dot" w:pos="9641"/>
          <w:tab w:val="clear" w:pos="9639"/>
        </w:tabs>
      </w:pPr>
      <w:r>
        <w:rPr>
          <w:lang w:eastAsia="zh-CN"/>
        </w:rPr>
        <w:t>6.2.1.3.3.2</w:t>
      </w:r>
      <w:r>
        <w:rPr>
          <w:lang w:eastAsia="zh-CN"/>
        </w:rPr>
        <w:tab/>
      </w:r>
      <w:r>
        <w:rPr>
          <w:lang w:eastAsia="zh-CN"/>
        </w:rPr>
        <w:t>Attributes</w:t>
      </w:r>
      <w:r>
        <w:tab/>
      </w:r>
      <w:r>
        <w:fldChar w:fldCharType="begin"/>
      </w:r>
      <w:r>
        <w:instrText xml:space="preserve"> PAGEREF _Toc29830 \h </w:instrText>
      </w:r>
      <w:r>
        <w:fldChar w:fldCharType="separate"/>
      </w:r>
      <w:r>
        <w:t>20</w:t>
      </w:r>
      <w:r>
        <w:fldChar w:fldCharType="end"/>
      </w:r>
    </w:p>
    <w:p w14:paraId="733FB4E6">
      <w:pPr>
        <w:pStyle w:val="19"/>
        <w:tabs>
          <w:tab w:val="right" w:pos="2000"/>
          <w:tab w:val="right" w:leader="dot" w:pos="9641"/>
          <w:tab w:val="clear" w:pos="9639"/>
        </w:tabs>
      </w:pPr>
      <w:r>
        <w:rPr>
          <w:lang w:val="en" w:eastAsia="zh-CN"/>
        </w:rPr>
        <w:t>6.3</w:t>
      </w:r>
      <w:r>
        <w:rPr>
          <w:lang w:val="en" w:eastAsia="zh-CN"/>
        </w:rPr>
        <w:tab/>
      </w:r>
      <w:r>
        <w:rPr>
          <w:lang w:val="en" w:eastAsia="zh-CN"/>
        </w:rPr>
        <w:t>Attribute definitions</w:t>
      </w:r>
      <w:r>
        <w:tab/>
      </w:r>
      <w:r>
        <w:fldChar w:fldCharType="begin"/>
      </w:r>
      <w:r>
        <w:instrText xml:space="preserve"> PAGEREF _Toc12249 \h </w:instrText>
      </w:r>
      <w:r>
        <w:fldChar w:fldCharType="separate"/>
      </w:r>
      <w:r>
        <w:t>20</w:t>
      </w:r>
      <w:r>
        <w:fldChar w:fldCharType="end"/>
      </w:r>
    </w:p>
    <w:p w14:paraId="36520CE5">
      <w:pPr>
        <w:pStyle w:val="18"/>
        <w:tabs>
          <w:tab w:val="right" w:pos="2000"/>
          <w:tab w:val="right" w:leader="dot" w:pos="9641"/>
          <w:tab w:val="clear" w:pos="9639"/>
        </w:tabs>
      </w:pPr>
      <w:r>
        <w:t>6.3.1</w:t>
      </w:r>
      <w:r>
        <w:tab/>
      </w:r>
      <w:r>
        <w:t>Attribute properties</w:t>
      </w:r>
      <w:r>
        <w:tab/>
      </w:r>
      <w:r>
        <w:fldChar w:fldCharType="begin"/>
      </w:r>
      <w:r>
        <w:instrText xml:space="preserve"> PAGEREF _Toc24529 \h </w:instrText>
      </w:r>
      <w:r>
        <w:fldChar w:fldCharType="separate"/>
      </w:r>
      <w:r>
        <w:t>20</w:t>
      </w:r>
      <w:r>
        <w:fldChar w:fldCharType="end"/>
      </w:r>
    </w:p>
    <w:p w14:paraId="24B75474">
      <w:pPr>
        <w:pStyle w:val="19"/>
        <w:tabs>
          <w:tab w:val="right" w:pos="2000"/>
          <w:tab w:val="right" w:leader="dot" w:pos="9641"/>
          <w:tab w:val="clear" w:pos="9639"/>
        </w:tabs>
      </w:pPr>
      <w:r>
        <w:rPr>
          <w:rFonts w:hint="default"/>
          <w:lang w:val="en" w:eastAsia="zh-CN"/>
        </w:rPr>
        <w:t>6</w:t>
      </w:r>
      <w:r>
        <w:rPr>
          <w:lang w:val="en" w:eastAsia="zh-CN"/>
        </w:rPr>
        <w:t>.</w:t>
      </w:r>
      <w:r>
        <w:rPr>
          <w:rFonts w:hint="default"/>
          <w:lang w:val="en" w:eastAsia="zh-CN"/>
        </w:rPr>
        <w:t>4</w:t>
      </w:r>
      <w:r>
        <w:rPr>
          <w:lang w:val="en" w:eastAsia="zh-CN"/>
        </w:rPr>
        <w:tab/>
      </w:r>
      <w:r>
        <w:rPr>
          <w:lang w:val="en" w:eastAsia="zh-CN"/>
        </w:rPr>
        <w:t>Procedure for consuming NDT management service</w:t>
      </w:r>
      <w:r>
        <w:tab/>
      </w:r>
      <w:r>
        <w:fldChar w:fldCharType="begin"/>
      </w:r>
      <w:r>
        <w:instrText xml:space="preserve"> PAGEREF _Toc29188 \h </w:instrText>
      </w:r>
      <w:r>
        <w:fldChar w:fldCharType="separate"/>
      </w:r>
      <w:r>
        <w:t>21</w:t>
      </w:r>
      <w:r>
        <w:fldChar w:fldCharType="end"/>
      </w:r>
    </w:p>
    <w:p w14:paraId="55B503C1">
      <w:pPr>
        <w:pStyle w:val="20"/>
        <w:tabs>
          <w:tab w:val="right" w:pos="2000"/>
          <w:tab w:val="right" w:leader="dot" w:pos="9641"/>
          <w:tab w:val="clear" w:pos="9639"/>
        </w:tabs>
      </w:pPr>
      <w:r>
        <w:t>7</w:t>
      </w:r>
      <w:r>
        <w:tab/>
      </w:r>
      <w:r>
        <w:rPr>
          <w:rFonts w:hint="eastAsia"/>
        </w:rPr>
        <w:t>Management service</w:t>
      </w:r>
      <w:r>
        <w:rPr>
          <w:rFonts w:hint="default"/>
          <w:lang w:val="en-US" w:eastAsia="zh-CN"/>
        </w:rPr>
        <w:t xml:space="preserve"> for NDT</w:t>
      </w:r>
      <w:r>
        <w:rPr>
          <w:rFonts w:hint="eastAsia"/>
        </w:rPr>
        <w:t xml:space="preserve"> (stage </w:t>
      </w:r>
      <w:r>
        <w:rPr>
          <w:rFonts w:hint="default"/>
          <w:lang w:val="en-US" w:eastAsia="zh-CN"/>
        </w:rPr>
        <w:t>3</w:t>
      </w:r>
      <w:r>
        <w:rPr>
          <w:rFonts w:hint="eastAsia"/>
        </w:rPr>
        <w:t>)</w:t>
      </w:r>
      <w:r>
        <w:tab/>
      </w:r>
      <w:r>
        <w:fldChar w:fldCharType="begin"/>
      </w:r>
      <w:r>
        <w:instrText xml:space="preserve"> PAGEREF _Toc15686 \h </w:instrText>
      </w:r>
      <w:r>
        <w:fldChar w:fldCharType="separate"/>
      </w:r>
      <w:r>
        <w:t>21</w:t>
      </w:r>
      <w:r>
        <w:fldChar w:fldCharType="end"/>
      </w:r>
    </w:p>
    <w:p w14:paraId="0A4E6E2F">
      <w:pPr>
        <w:pStyle w:val="53"/>
        <w:tabs>
          <w:tab w:val="right" w:leader="dot" w:pos="9641"/>
          <w:tab w:val="clear" w:pos="9639"/>
        </w:tabs>
      </w:pPr>
      <w:r>
        <w:rPr>
          <w:lang w:val="fr-FR"/>
        </w:rPr>
        <w:t>Annex A (informative): PlantUML source code</w:t>
      </w:r>
      <w:r>
        <w:tab/>
      </w:r>
      <w:r>
        <w:fldChar w:fldCharType="begin"/>
      </w:r>
      <w:r>
        <w:instrText xml:space="preserve"> PAGEREF _Toc23903 \h </w:instrText>
      </w:r>
      <w:r>
        <w:fldChar w:fldCharType="separate"/>
      </w:r>
      <w:r>
        <w:t>22</w:t>
      </w:r>
      <w:r>
        <w:fldChar w:fldCharType="end"/>
      </w:r>
    </w:p>
    <w:p w14:paraId="42C7FB25">
      <w:pPr>
        <w:pStyle w:val="19"/>
        <w:tabs>
          <w:tab w:val="right" w:pos="2000"/>
          <w:tab w:val="right" w:leader="dot" w:pos="9641"/>
          <w:tab w:val="clear" w:pos="9639"/>
        </w:tabs>
      </w:pPr>
      <w:r>
        <w:t>A.1</w:t>
      </w:r>
      <w:r>
        <w:tab/>
      </w:r>
      <w:r>
        <w:t xml:space="preserve">Information model definition for </w:t>
      </w:r>
      <w:r>
        <w:rPr>
          <w:rFonts w:hint="eastAsia"/>
          <w:lang w:val="en-US" w:eastAsia="zh-CN"/>
        </w:rPr>
        <w:t>NDT</w:t>
      </w:r>
      <w:r>
        <w:tab/>
      </w:r>
      <w:r>
        <w:fldChar w:fldCharType="begin"/>
      </w:r>
      <w:r>
        <w:instrText xml:space="preserve"> PAGEREF _Toc8487 \h </w:instrText>
      </w:r>
      <w:r>
        <w:fldChar w:fldCharType="separate"/>
      </w:r>
      <w:r>
        <w:t>22</w:t>
      </w:r>
      <w:r>
        <w:fldChar w:fldCharType="end"/>
      </w:r>
    </w:p>
    <w:p w14:paraId="1116D405">
      <w:pPr>
        <w:pStyle w:val="18"/>
        <w:tabs>
          <w:tab w:val="right" w:pos="2000"/>
          <w:tab w:val="right" w:leader="dot" w:pos="9641"/>
          <w:tab w:val="clear" w:pos="9639"/>
        </w:tabs>
      </w:pPr>
      <w:r>
        <w:t>A.1.1</w:t>
      </w:r>
      <w:r>
        <w:tab/>
      </w:r>
      <w:r>
        <w:rPr>
          <w:lang w:eastAsia="zh-CN"/>
        </w:rPr>
        <w:t xml:space="preserve">Relationship UML diagram for </w:t>
      </w:r>
      <w:r>
        <w:rPr>
          <w:rFonts w:hint="eastAsia"/>
          <w:lang w:eastAsia="zh-CN"/>
        </w:rPr>
        <w:t>NDT</w:t>
      </w:r>
      <w:r>
        <w:rPr>
          <w:lang w:eastAsia="zh-CN"/>
        </w:rPr>
        <w:t xml:space="preserve"> management</w:t>
      </w:r>
      <w:r>
        <w:tab/>
      </w:r>
      <w:r>
        <w:fldChar w:fldCharType="begin"/>
      </w:r>
      <w:r>
        <w:instrText xml:space="preserve"> PAGEREF _Toc11397 \h </w:instrText>
      </w:r>
      <w:r>
        <w:fldChar w:fldCharType="separate"/>
      </w:r>
      <w:r>
        <w:t>22</w:t>
      </w:r>
      <w:r>
        <w:fldChar w:fldCharType="end"/>
      </w:r>
    </w:p>
    <w:p w14:paraId="7C4FDCBF">
      <w:pPr>
        <w:pStyle w:val="18"/>
        <w:tabs>
          <w:tab w:val="right" w:pos="2000"/>
          <w:tab w:val="right" w:leader="dot" w:pos="9641"/>
          <w:tab w:val="clear" w:pos="9639"/>
        </w:tabs>
      </w:pPr>
      <w:r>
        <w:t>A.1.2</w:t>
      </w:r>
      <w:r>
        <w:tab/>
      </w:r>
      <w:r>
        <w:rPr>
          <w:rFonts w:hint="eastAsia"/>
          <w:lang w:eastAsia="zh-CN"/>
        </w:rPr>
        <w:t>Inheritance</w:t>
      </w:r>
      <w:r>
        <w:rPr>
          <w:lang w:eastAsia="zh-CN"/>
        </w:rPr>
        <w:t xml:space="preserve"> UML diagram for </w:t>
      </w:r>
      <w:r>
        <w:rPr>
          <w:rFonts w:hint="eastAsia"/>
          <w:lang w:eastAsia="zh-CN"/>
        </w:rPr>
        <w:t>NDT</w:t>
      </w:r>
      <w:r>
        <w:rPr>
          <w:lang w:eastAsia="zh-CN"/>
        </w:rPr>
        <w:t xml:space="preserve"> management</w:t>
      </w:r>
      <w:r>
        <w:tab/>
      </w:r>
      <w:r>
        <w:fldChar w:fldCharType="begin"/>
      </w:r>
      <w:r>
        <w:instrText xml:space="preserve"> PAGEREF _Toc32125 \h </w:instrText>
      </w:r>
      <w:r>
        <w:fldChar w:fldCharType="separate"/>
      </w:r>
      <w:r>
        <w:t>22</w:t>
      </w:r>
      <w:r>
        <w:fldChar w:fldCharType="end"/>
      </w:r>
    </w:p>
    <w:p w14:paraId="379D4A64">
      <w:pPr>
        <w:pStyle w:val="53"/>
        <w:tabs>
          <w:tab w:val="right" w:leader="dot" w:pos="9641"/>
          <w:tab w:val="clear" w:pos="9639"/>
        </w:tabs>
      </w:pPr>
      <w:r>
        <w:t xml:space="preserve">Annex </w:t>
      </w:r>
      <w:r>
        <w:rPr>
          <w:rFonts w:hint="eastAsia" w:eastAsia="宋体"/>
          <w:lang w:val="en-US" w:eastAsia="zh-CN"/>
        </w:rPr>
        <w:t>B</w:t>
      </w:r>
      <w:r>
        <w:t xml:space="preserve"> (informative): Change history</w:t>
      </w:r>
      <w:r>
        <w:tab/>
      </w:r>
      <w:r>
        <w:fldChar w:fldCharType="begin"/>
      </w:r>
      <w:r>
        <w:instrText xml:space="preserve"> PAGEREF _Toc3018 \h </w:instrText>
      </w:r>
      <w:r>
        <w:fldChar w:fldCharType="separate"/>
      </w:r>
      <w:r>
        <w:t>22</w:t>
      </w:r>
      <w:r>
        <w:fldChar w:fldCharType="end"/>
      </w:r>
    </w:p>
    <w:p w14:paraId="7C05FA22">
      <w:pPr>
        <w:rPr>
          <w:rFonts w:hint="default"/>
          <w:lang w:val="en-GB"/>
        </w:rPr>
      </w:pPr>
      <w:r>
        <w:rPr>
          <w:rFonts w:hint="default"/>
          <w:lang w:val="en-GB"/>
        </w:rPr>
        <w:fldChar w:fldCharType="end"/>
      </w:r>
    </w:p>
    <w:p w14:paraId="7C05FA23">
      <w:pPr>
        <w:pStyle w:val="18"/>
      </w:pPr>
      <w:r>
        <w:br w:type="page"/>
      </w:r>
    </w:p>
    <w:p w14:paraId="7C05FA24">
      <w:pPr>
        <w:pStyle w:val="3"/>
      </w:pPr>
      <w:bookmarkStart w:id="18" w:name="foreword"/>
      <w:bookmarkEnd w:id="18"/>
      <w:bookmarkStart w:id="19" w:name="_Toc191630887"/>
      <w:bookmarkStart w:id="20" w:name="_Toc6944"/>
      <w:r>
        <w:t>Foreword</w:t>
      </w:r>
      <w:bookmarkEnd w:id="19"/>
      <w:bookmarkEnd w:id="20"/>
    </w:p>
    <w:p w14:paraId="7C05FA25">
      <w:r>
        <w:t xml:space="preserve">This Technical </w:t>
      </w:r>
      <w:bookmarkStart w:id="21" w:name="spectype3"/>
      <w:r>
        <w:t>Specification</w:t>
      </w:r>
      <w:bookmarkEnd w:id="21"/>
      <w:r>
        <w:rPr>
          <w:rFonts w:hint="eastAsia" w:eastAsia="宋体"/>
          <w:lang w:val="en-US" w:eastAsia="zh-CN"/>
        </w:rPr>
        <w:t xml:space="preserve"> </w:t>
      </w:r>
      <w:r>
        <w:t>has been produced by the 3rd Generation Partnership Project (3GPP).</w:t>
      </w:r>
    </w:p>
    <w:p w14:paraId="7C05FA26">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C05FA27">
      <w:pPr>
        <w:pStyle w:val="111"/>
      </w:pPr>
      <w:r>
        <w:t>Version x.y.z</w:t>
      </w:r>
    </w:p>
    <w:p w14:paraId="7C05FA28">
      <w:pPr>
        <w:pStyle w:val="111"/>
      </w:pPr>
      <w:r>
        <w:t>where:</w:t>
      </w:r>
    </w:p>
    <w:p w14:paraId="7C05FA29">
      <w:pPr>
        <w:pStyle w:val="122"/>
      </w:pPr>
      <w:r>
        <w:t>x</w:t>
      </w:r>
      <w:r>
        <w:tab/>
      </w:r>
      <w:r>
        <w:t>the first digit:</w:t>
      </w:r>
    </w:p>
    <w:p w14:paraId="7C05FA2A">
      <w:pPr>
        <w:pStyle w:val="123"/>
      </w:pPr>
      <w:r>
        <w:t>1</w:t>
      </w:r>
      <w:r>
        <w:tab/>
      </w:r>
      <w:r>
        <w:t>presented to TSG for information;</w:t>
      </w:r>
    </w:p>
    <w:p w14:paraId="7C05FA2B">
      <w:pPr>
        <w:pStyle w:val="123"/>
      </w:pPr>
      <w:r>
        <w:t>2</w:t>
      </w:r>
      <w:r>
        <w:tab/>
      </w:r>
      <w:r>
        <w:t>presented to TSG for approval;</w:t>
      </w:r>
    </w:p>
    <w:p w14:paraId="7C05FA2C">
      <w:pPr>
        <w:pStyle w:val="123"/>
      </w:pPr>
      <w:r>
        <w:t>3</w:t>
      </w:r>
      <w:r>
        <w:tab/>
      </w:r>
      <w:r>
        <w:t>or greater indicates TSG approved document under change control.</w:t>
      </w:r>
    </w:p>
    <w:p w14:paraId="7C05FA2D">
      <w:pPr>
        <w:pStyle w:val="122"/>
      </w:pPr>
      <w:r>
        <w:t>y</w:t>
      </w:r>
      <w:r>
        <w:tab/>
      </w:r>
      <w:r>
        <w:t>the second digit is incremented for all changes of substance, i.e. technical enhancements, corrections, updates, etc.</w:t>
      </w:r>
    </w:p>
    <w:p w14:paraId="7C05FA2E">
      <w:pPr>
        <w:pStyle w:val="122"/>
      </w:pPr>
      <w:r>
        <w:t>z</w:t>
      </w:r>
      <w:r>
        <w:tab/>
      </w:r>
      <w:r>
        <w:t>the third digit is incremented when editorial only changes have been incorporated in the document.</w:t>
      </w:r>
    </w:p>
    <w:p w14:paraId="7C05FA2F">
      <w:r>
        <w:t>In the present document, modal verbs have the following meanings:</w:t>
      </w:r>
    </w:p>
    <w:p w14:paraId="7C05FA30">
      <w:pPr>
        <w:pStyle w:val="107"/>
      </w:pPr>
      <w:r>
        <w:rPr>
          <w:b/>
        </w:rPr>
        <w:t>shall</w:t>
      </w:r>
      <w:r>
        <w:tab/>
      </w:r>
      <w:r>
        <w:t>indicates a mandatory requirement to do something</w:t>
      </w:r>
    </w:p>
    <w:p w14:paraId="7C05FA31">
      <w:pPr>
        <w:pStyle w:val="107"/>
      </w:pPr>
      <w:r>
        <w:rPr>
          <w:b/>
        </w:rPr>
        <w:t>shall not</w:t>
      </w:r>
      <w:r>
        <w:tab/>
      </w:r>
      <w:r>
        <w:t>indicates an interdiction (prohibition) to do something</w:t>
      </w:r>
    </w:p>
    <w:p w14:paraId="7C05FA32">
      <w:r>
        <w:t>The constructions "shall" and "shall not" are confined to the context of normative provisions, and do not appear in Technical Reports.</w:t>
      </w:r>
    </w:p>
    <w:p w14:paraId="7C05FA33">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7C05FA34">
      <w:pPr>
        <w:pStyle w:val="107"/>
      </w:pPr>
      <w:r>
        <w:rPr>
          <w:b/>
        </w:rPr>
        <w:t>should</w:t>
      </w:r>
      <w:r>
        <w:tab/>
      </w:r>
      <w:r>
        <w:t>indicates a recommendation to do something</w:t>
      </w:r>
    </w:p>
    <w:p w14:paraId="7C05FA35">
      <w:pPr>
        <w:pStyle w:val="107"/>
      </w:pPr>
      <w:r>
        <w:rPr>
          <w:b/>
        </w:rPr>
        <w:t>should not</w:t>
      </w:r>
      <w:r>
        <w:tab/>
      </w:r>
      <w:r>
        <w:t>indicates a recommendation not to do something</w:t>
      </w:r>
    </w:p>
    <w:p w14:paraId="7C05FA36">
      <w:pPr>
        <w:pStyle w:val="107"/>
      </w:pPr>
      <w:r>
        <w:rPr>
          <w:b/>
        </w:rPr>
        <w:t>may</w:t>
      </w:r>
      <w:r>
        <w:tab/>
      </w:r>
      <w:r>
        <w:t>indicates permission to do something</w:t>
      </w:r>
    </w:p>
    <w:p w14:paraId="7C05FA37">
      <w:pPr>
        <w:pStyle w:val="107"/>
      </w:pPr>
      <w:r>
        <w:rPr>
          <w:b/>
        </w:rPr>
        <w:t>need not</w:t>
      </w:r>
      <w:r>
        <w:tab/>
      </w:r>
      <w:r>
        <w:t>indicates permission not to do something</w:t>
      </w:r>
    </w:p>
    <w:p w14:paraId="7C05FA38">
      <w:r>
        <w:t>The construction "may not" is ambiguous and is not used in normative elements. The unambiguous constructions "might not" or "shall not" are used instead, depending upon the meaning intended.</w:t>
      </w:r>
    </w:p>
    <w:p w14:paraId="7C05FA39">
      <w:pPr>
        <w:pStyle w:val="107"/>
      </w:pPr>
      <w:r>
        <w:rPr>
          <w:b/>
        </w:rPr>
        <w:t>can</w:t>
      </w:r>
      <w:r>
        <w:tab/>
      </w:r>
      <w:r>
        <w:t>indicates that something is possible</w:t>
      </w:r>
    </w:p>
    <w:p w14:paraId="7C05FA3A">
      <w:pPr>
        <w:pStyle w:val="107"/>
      </w:pPr>
      <w:r>
        <w:rPr>
          <w:b/>
        </w:rPr>
        <w:t>cannot</w:t>
      </w:r>
      <w:r>
        <w:tab/>
      </w:r>
      <w:r>
        <w:t>indicates that something is impossible</w:t>
      </w:r>
    </w:p>
    <w:p w14:paraId="7C05FA3B">
      <w:r>
        <w:t>The constructions "can" and "cannot" are not substitutes for "may" and "need not".</w:t>
      </w:r>
    </w:p>
    <w:p w14:paraId="7C05FA3C">
      <w:pPr>
        <w:pStyle w:val="107"/>
      </w:pPr>
      <w:r>
        <w:rPr>
          <w:b/>
        </w:rPr>
        <w:t>will</w:t>
      </w:r>
      <w:r>
        <w:tab/>
      </w:r>
      <w:r>
        <w:t>indicates that something is certain or expected to happen as a result of action taken by an agency the behaviour of which is outside the scope of the present document</w:t>
      </w:r>
    </w:p>
    <w:p w14:paraId="7C05FA3D">
      <w:pPr>
        <w:pStyle w:val="107"/>
      </w:pPr>
      <w:r>
        <w:rPr>
          <w:b/>
        </w:rPr>
        <w:t>will not</w:t>
      </w:r>
      <w:r>
        <w:tab/>
      </w:r>
      <w:r>
        <w:t>indicates that something is certain or expected not to happen as a result of action taken by an agency the behaviour of which is outside the scope of the present document</w:t>
      </w:r>
    </w:p>
    <w:p w14:paraId="7C05FA3E">
      <w:pPr>
        <w:pStyle w:val="107"/>
      </w:pPr>
      <w:r>
        <w:rPr>
          <w:b/>
        </w:rPr>
        <w:t>might</w:t>
      </w:r>
      <w:r>
        <w:tab/>
      </w:r>
      <w:r>
        <w:t>indicates a likelihood that something will happen as a result of action taken by some agency the behaviour of which is outside the scope of the present document</w:t>
      </w:r>
    </w:p>
    <w:p w14:paraId="7C05FA3F">
      <w:pPr>
        <w:pStyle w:val="107"/>
      </w:pPr>
      <w:r>
        <w:rPr>
          <w:b/>
        </w:rPr>
        <w:t>might not</w:t>
      </w:r>
      <w:r>
        <w:tab/>
      </w:r>
      <w:r>
        <w:t>indicates a likelihood that something will not happen as a result of action taken by some agency the behaviour of which is outside the scope of the present document</w:t>
      </w:r>
    </w:p>
    <w:p w14:paraId="7C05FA40">
      <w:r>
        <w:t>In addition:</w:t>
      </w:r>
    </w:p>
    <w:p w14:paraId="7C05FA41">
      <w:pPr>
        <w:pStyle w:val="107"/>
      </w:pPr>
      <w:r>
        <w:rPr>
          <w:b/>
        </w:rPr>
        <w:t>is</w:t>
      </w:r>
      <w:r>
        <w:tab/>
      </w:r>
      <w:r>
        <w:t>(or any other verb in the indicative mood) indicates a statement of fact</w:t>
      </w:r>
    </w:p>
    <w:p w14:paraId="7C05FA42">
      <w:pPr>
        <w:pStyle w:val="107"/>
      </w:pPr>
      <w:r>
        <w:rPr>
          <w:b/>
        </w:rPr>
        <w:t>is not</w:t>
      </w:r>
      <w:r>
        <w:tab/>
      </w:r>
      <w:r>
        <w:t>(or any other negative verb in the indicative mood) indicates a statement of fact</w:t>
      </w:r>
    </w:p>
    <w:p w14:paraId="7C05FA43">
      <w:r>
        <w:t>The constructions "is" and "is not" do not indicate requirements.</w:t>
      </w:r>
    </w:p>
    <w:p w14:paraId="7C05FA44">
      <w:pPr>
        <w:pStyle w:val="3"/>
      </w:pPr>
      <w:bookmarkStart w:id="22" w:name="introduction"/>
      <w:bookmarkEnd w:id="22"/>
      <w:bookmarkStart w:id="23" w:name="_Toc172542855"/>
      <w:bookmarkStart w:id="24" w:name="_Toc4688"/>
      <w:bookmarkStart w:id="25" w:name="_Toc191630888"/>
      <w:r>
        <w:t>Introduction</w:t>
      </w:r>
      <w:bookmarkEnd w:id="23"/>
      <w:bookmarkEnd w:id="24"/>
      <w:bookmarkEnd w:id="25"/>
    </w:p>
    <w:p w14:paraId="7C05FA45">
      <w:pPr>
        <w:pStyle w:val="3"/>
      </w:pPr>
      <w:r>
        <w:br w:type="page"/>
      </w:r>
      <w:bookmarkStart w:id="26" w:name="scope"/>
      <w:bookmarkEnd w:id="26"/>
      <w:bookmarkStart w:id="27" w:name="_Toc191630889"/>
      <w:bookmarkStart w:id="28" w:name="_Toc27251"/>
      <w:r>
        <w:t>1</w:t>
      </w:r>
      <w:r>
        <w:tab/>
      </w:r>
      <w:r>
        <w:t>Scope</w:t>
      </w:r>
      <w:bookmarkEnd w:id="27"/>
      <w:bookmarkEnd w:id="28"/>
    </w:p>
    <w:p w14:paraId="7C05FA46">
      <w:pPr>
        <w:numPr>
          <w:ilvl w:val="255"/>
          <w:numId w:val="0"/>
        </w:numPr>
        <w:rPr>
          <w:lang w:eastAsia="zh-CN"/>
        </w:rPr>
      </w:pPr>
      <w:r>
        <w:rPr>
          <w:rFonts w:hint="eastAsia"/>
          <w:lang w:eastAsia="zh-CN"/>
        </w:rPr>
        <w:t>The present document specifies the terms and concepts of Network Digital Twin, as well as the use cases, requirements, and solutions for Network Digital Twins within the 3GPP management system.</w:t>
      </w:r>
    </w:p>
    <w:p w14:paraId="7C05FA47">
      <w:pPr>
        <w:numPr>
          <w:ilvl w:val="255"/>
          <w:numId w:val="0"/>
        </w:numPr>
      </w:pPr>
      <w:r>
        <w:rPr>
          <w:lang w:val="en-US" w:eastAsia="zh-CN"/>
        </w:rPr>
        <w:t>The present document applies to the service based management architecture.</w:t>
      </w:r>
    </w:p>
    <w:p w14:paraId="7C05FA48">
      <w:pPr>
        <w:pStyle w:val="3"/>
      </w:pPr>
      <w:bookmarkStart w:id="29" w:name="references"/>
      <w:bookmarkEnd w:id="29"/>
      <w:bookmarkStart w:id="30" w:name="_Toc191630890"/>
      <w:bookmarkStart w:id="31" w:name="_Toc7522"/>
      <w:r>
        <w:t>2</w:t>
      </w:r>
      <w:r>
        <w:tab/>
      </w:r>
      <w:r>
        <w:t>References</w:t>
      </w:r>
      <w:bookmarkEnd w:id="30"/>
      <w:bookmarkEnd w:id="31"/>
    </w:p>
    <w:p w14:paraId="4CB5E579">
      <w:r>
        <w:t>The following documents contain provisions which, through reference in this text, constitute provisions of the present document.</w:t>
      </w:r>
    </w:p>
    <w:p w14:paraId="267B9A6C">
      <w:pPr>
        <w:pStyle w:val="111"/>
      </w:pPr>
      <w:r>
        <w:t>-</w:t>
      </w:r>
      <w:r>
        <w:tab/>
      </w:r>
      <w:r>
        <w:t>References are either specific (identified by date of publication, edition number, version number, etc.) or non</w:t>
      </w:r>
      <w:r>
        <w:noBreakHyphen/>
      </w:r>
      <w:r>
        <w:t>specific.</w:t>
      </w:r>
    </w:p>
    <w:p w14:paraId="28BB1611">
      <w:pPr>
        <w:pStyle w:val="111"/>
      </w:pPr>
      <w:r>
        <w:t>-</w:t>
      </w:r>
      <w:r>
        <w:tab/>
      </w:r>
      <w:r>
        <w:t>For a specific reference, subsequent revisions do not apply.</w:t>
      </w:r>
    </w:p>
    <w:p w14:paraId="65223323">
      <w:pPr>
        <w:pStyle w:val="111"/>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45156F77">
      <w:pPr>
        <w:pStyle w:val="107"/>
        <w:numPr>
          <w:ilvl w:val="255"/>
          <w:numId w:val="0"/>
        </w:numPr>
        <w:ind w:left="284"/>
      </w:pPr>
      <w:r>
        <w:rPr>
          <w:rFonts w:hint="eastAsia"/>
          <w:lang w:val="en-US" w:eastAsia="zh-CN"/>
        </w:rPr>
        <w:t>[1]</w:t>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t>3GPP TR 21.905: "Vocabulary for 3GPP Specifications".</w:t>
      </w:r>
    </w:p>
    <w:p w14:paraId="13C62FCF">
      <w:pPr>
        <w:pStyle w:val="107"/>
      </w:pPr>
      <w:r>
        <w:rPr>
          <w:rFonts w:hint="eastAsia"/>
          <w:lang w:eastAsia="ja-JP"/>
        </w:rPr>
        <w:t>[</w:t>
      </w:r>
      <w:r>
        <w:rPr>
          <w:rFonts w:hint="eastAsia"/>
          <w:lang w:val="en-US" w:eastAsia="zh-CN"/>
        </w:rPr>
        <w:t>2</w:t>
      </w:r>
      <w:r>
        <w:rPr>
          <w:rFonts w:hint="eastAsia"/>
          <w:lang w:eastAsia="ja-JP"/>
        </w:rPr>
        <w:t>]</w:t>
      </w:r>
      <w:r>
        <w:tab/>
      </w:r>
      <w:r>
        <w:rPr>
          <w:rFonts w:hint="eastAsia"/>
        </w:rPr>
        <w:t>3GPP TS 28.552: "Management and orchestration; 5G performance measurements".</w:t>
      </w:r>
    </w:p>
    <w:p w14:paraId="4CD66DDE">
      <w:pPr>
        <w:pStyle w:val="107"/>
        <w:rPr>
          <w:lang w:eastAsia="zh-CN"/>
        </w:rPr>
      </w:pPr>
      <w:r>
        <w:rPr>
          <w:lang w:eastAsia="zh-CN"/>
        </w:rPr>
        <w:t>[</w:t>
      </w:r>
      <w:r>
        <w:rPr>
          <w:rFonts w:hint="eastAsia"/>
          <w:lang w:val="en-US" w:eastAsia="zh-CN"/>
        </w:rPr>
        <w:t>3</w:t>
      </w:r>
      <w:r>
        <w:rPr>
          <w:lang w:eastAsia="zh-CN"/>
        </w:rPr>
        <w:t>]</w:t>
      </w:r>
      <w:r>
        <w:rPr>
          <w:lang w:eastAsia="zh-CN"/>
        </w:rPr>
        <w:tab/>
      </w:r>
      <w:r>
        <w:rPr>
          <w:lang w:eastAsia="zh-CN"/>
        </w:rPr>
        <w:t>3GPP TS 28.554: "Management and orchestration; 5G end to end Key Performance Indicators (KPI)".</w:t>
      </w:r>
    </w:p>
    <w:p w14:paraId="07B3ED64">
      <w:pPr>
        <w:pStyle w:val="107"/>
        <w:rPr>
          <w:lang w:eastAsia="ja-JP"/>
        </w:rPr>
      </w:pPr>
      <w:r>
        <w:rPr>
          <w:lang w:eastAsia="zh-CN"/>
        </w:rPr>
        <w:t>[</w:t>
      </w:r>
      <w:r>
        <w:rPr>
          <w:rFonts w:hint="eastAsia"/>
          <w:lang w:val="en-US" w:eastAsia="zh-CN"/>
        </w:rPr>
        <w:t>4</w:t>
      </w:r>
      <w:r>
        <w:rPr>
          <w:lang w:eastAsia="zh-CN"/>
        </w:rPr>
        <w:t>]</w:t>
      </w:r>
      <w:r>
        <w:rPr>
          <w:lang w:eastAsia="zh-CN"/>
        </w:rPr>
        <w:tab/>
      </w:r>
      <w:r>
        <w:rPr>
          <w:lang w:eastAsia="ja-JP"/>
        </w:rPr>
        <w:t>3GPP TS 32.422: "Telecommunication management; Subscriber and equipment trace; Trace control and configuration management".</w:t>
      </w:r>
    </w:p>
    <w:p w14:paraId="24D48786">
      <w:pPr>
        <w:pStyle w:val="107"/>
        <w:rPr>
          <w:lang w:eastAsia="ja-JP"/>
        </w:rPr>
      </w:pPr>
      <w:r>
        <w:rPr>
          <w:lang w:eastAsia="zh-CN"/>
        </w:rPr>
        <w:t>[</w:t>
      </w:r>
      <w:r>
        <w:rPr>
          <w:rFonts w:hint="eastAsia"/>
          <w:lang w:val="en-US" w:eastAsia="zh-CN"/>
        </w:rPr>
        <w:t>5</w:t>
      </w:r>
      <w:r>
        <w:rPr>
          <w:lang w:eastAsia="zh-CN"/>
        </w:rPr>
        <w:t>]</w:t>
      </w:r>
      <w:r>
        <w:rPr>
          <w:lang w:eastAsia="zh-CN"/>
        </w:rPr>
        <w:tab/>
      </w:r>
      <w:r>
        <w:rPr>
          <w:lang w:eastAsia="ja-JP"/>
        </w:rPr>
        <w:t xml:space="preserve">3GPP TS </w:t>
      </w:r>
      <w:r>
        <w:rPr>
          <w:rFonts w:hint="eastAsia"/>
          <w:lang w:eastAsia="ja-JP"/>
        </w:rPr>
        <w:t>28</w:t>
      </w:r>
      <w:r>
        <w:rPr>
          <w:lang w:eastAsia="ja-JP"/>
        </w:rPr>
        <w:t>.</w:t>
      </w:r>
      <w:r>
        <w:rPr>
          <w:rFonts w:hint="eastAsia"/>
          <w:lang w:eastAsia="ja-JP"/>
        </w:rPr>
        <w:t>111</w:t>
      </w:r>
      <w:r>
        <w:rPr>
          <w:lang w:eastAsia="ja-JP"/>
        </w:rPr>
        <w:t>: "Management and orchestration;</w:t>
      </w:r>
      <w:r>
        <w:rPr>
          <w:rFonts w:hint="eastAsia"/>
          <w:lang w:eastAsia="ja-JP"/>
        </w:rPr>
        <w:t xml:space="preserve"> </w:t>
      </w:r>
      <w:r>
        <w:rPr>
          <w:lang w:eastAsia="ja-JP"/>
        </w:rPr>
        <w:t>Fault Management (FM)".</w:t>
      </w:r>
    </w:p>
    <w:p w14:paraId="461DD639">
      <w:pPr>
        <w:pStyle w:val="107"/>
        <w:rPr>
          <w:lang w:eastAsia="zh-CN"/>
        </w:rPr>
      </w:pPr>
      <w:r>
        <w:rPr>
          <w:lang w:eastAsia="zh-CN"/>
        </w:rPr>
        <w:t>[</w:t>
      </w:r>
      <w:r>
        <w:rPr>
          <w:rFonts w:hint="eastAsia"/>
          <w:lang w:val="en-US" w:eastAsia="zh-CN"/>
        </w:rPr>
        <w:t>6</w:t>
      </w:r>
      <w:r>
        <w:rPr>
          <w:lang w:eastAsia="zh-CN"/>
        </w:rPr>
        <w:t>]</w:t>
      </w:r>
      <w:r>
        <w:rPr>
          <w:lang w:eastAsia="zh-CN"/>
        </w:rPr>
        <w:tab/>
      </w:r>
      <w:r>
        <w:rPr>
          <w:lang w:eastAsia="zh-CN"/>
        </w:rPr>
        <w:t>3GPP TS 28.541: "Management and orchestration; 5G Network Resource Model (NRM); Stage 2 and stage 3".</w:t>
      </w:r>
    </w:p>
    <w:p w14:paraId="365B30D0">
      <w:pPr>
        <w:pStyle w:val="107"/>
        <w:rPr>
          <w:lang w:eastAsia="zh-CN"/>
        </w:rPr>
      </w:pPr>
      <w:r>
        <w:rPr>
          <w:lang w:eastAsia="zh-CN"/>
        </w:rPr>
        <w:t>[</w:t>
      </w:r>
      <w:r>
        <w:rPr>
          <w:rFonts w:hint="eastAsia"/>
          <w:lang w:val="en-US" w:eastAsia="zh-CN"/>
        </w:rPr>
        <w:t>7</w:t>
      </w:r>
      <w:r>
        <w:rPr>
          <w:lang w:eastAsia="zh-CN"/>
        </w:rPr>
        <w:t>]</w:t>
      </w:r>
      <w:r>
        <w:rPr>
          <w:lang w:eastAsia="zh-CN"/>
        </w:rPr>
        <w:tab/>
      </w:r>
      <w:r>
        <w:rPr>
          <w:lang w:eastAsia="zh-CN"/>
        </w:rPr>
        <w:t>3GPP TS 28.622: "Telecommunication management; Generic Network Resource Model (NRM) Integration Reference Point (IRP); Information Service (IS)".</w:t>
      </w:r>
    </w:p>
    <w:p w14:paraId="376BEE4B">
      <w:pPr>
        <w:pStyle w:val="107"/>
      </w:pPr>
      <w:r>
        <w:t>[</w:t>
      </w:r>
      <w:r>
        <w:rPr>
          <w:rFonts w:hint="eastAsia" w:eastAsia="宋体"/>
          <w:lang w:val="en-US" w:eastAsia="zh-CN"/>
        </w:rPr>
        <w:t>8</w:t>
      </w:r>
      <w:r>
        <w:t>]</w:t>
      </w:r>
      <w:r>
        <w:tab/>
      </w:r>
      <w:r>
        <w:t>3GPP TS 28.532: "Management and orchestration; Generic management services".</w:t>
      </w:r>
    </w:p>
    <w:p w14:paraId="7C05FA55">
      <w:pPr>
        <w:pStyle w:val="3"/>
      </w:pPr>
      <w:bookmarkStart w:id="32" w:name="definitions"/>
      <w:bookmarkEnd w:id="32"/>
      <w:bookmarkStart w:id="33" w:name="_Toc191630891"/>
      <w:bookmarkStart w:id="34" w:name="_Toc13626"/>
      <w:r>
        <w:t>3</w:t>
      </w:r>
      <w:r>
        <w:tab/>
      </w:r>
      <w:r>
        <w:t>Definitions of terms, symbols and abbreviations</w:t>
      </w:r>
      <w:bookmarkEnd w:id="33"/>
      <w:bookmarkEnd w:id="34"/>
    </w:p>
    <w:p w14:paraId="7C05FA56">
      <w:pPr>
        <w:pStyle w:val="4"/>
      </w:pPr>
      <w:bookmarkStart w:id="35" w:name="_Toc191630892"/>
      <w:bookmarkStart w:id="36" w:name="_Toc29619"/>
      <w:r>
        <w:t>3.1</w:t>
      </w:r>
      <w:r>
        <w:tab/>
      </w:r>
      <w:r>
        <w:t>Terms</w:t>
      </w:r>
      <w:bookmarkEnd w:id="35"/>
      <w:bookmarkEnd w:id="36"/>
    </w:p>
    <w:p w14:paraId="7C05FA57">
      <w:r>
        <w:t>For the purposes of the present document, the terms given in TR 21.905 [1] and the following apply. A term defined in the present document takes precedence over the definition of the same term, if any, in TR 21.905 [1].</w:t>
      </w:r>
    </w:p>
    <w:p w14:paraId="7C05FA58">
      <w:pPr>
        <w:rPr>
          <w:lang w:eastAsia="zh-CN"/>
        </w:rPr>
      </w:pPr>
      <w:r>
        <w:rPr>
          <w:rFonts w:hint="eastAsia"/>
          <w:b/>
          <w:bCs/>
          <w:lang w:eastAsia="zh-CN"/>
        </w:rPr>
        <w:t xml:space="preserve">Network </w:t>
      </w:r>
      <w:r>
        <w:rPr>
          <w:b/>
          <w:bCs/>
          <w:lang w:eastAsia="zh-CN"/>
        </w:rPr>
        <w:t>D</w:t>
      </w:r>
      <w:r>
        <w:rPr>
          <w:rFonts w:hint="eastAsia"/>
          <w:b/>
          <w:bCs/>
          <w:lang w:eastAsia="zh-CN"/>
        </w:rPr>
        <w:t xml:space="preserve">igital </w:t>
      </w:r>
      <w:r>
        <w:rPr>
          <w:b/>
          <w:bCs/>
          <w:lang w:eastAsia="zh-CN"/>
        </w:rPr>
        <w:t>T</w:t>
      </w:r>
      <w:r>
        <w:rPr>
          <w:rFonts w:hint="eastAsia"/>
          <w:b/>
          <w:bCs/>
          <w:lang w:eastAsia="zh-CN"/>
        </w:rPr>
        <w:t>win (NDT):</w:t>
      </w:r>
      <w:r>
        <w:rPr>
          <w:rFonts w:hint="eastAsia"/>
          <w:lang w:eastAsia="zh-CN"/>
        </w:rPr>
        <w:t xml:space="preserve"> virtual replica of mobile network or part of one, that captures its attributes, behaviour and interactions</w:t>
      </w:r>
    </w:p>
    <w:p w14:paraId="2C5329DD">
      <w:pPr>
        <w:pStyle w:val="100"/>
        <w:rPr>
          <w:lang w:eastAsia="zh-CN"/>
        </w:rPr>
      </w:pPr>
      <w:bookmarkStart w:id="37" w:name="_Toc191630893"/>
      <w:r>
        <w:rPr>
          <w:rFonts w:hint="eastAsia"/>
          <w:lang w:eastAsia="zh-CN"/>
        </w:rPr>
        <w:t>NOTE</w:t>
      </w:r>
      <w:r>
        <w:rPr>
          <w:lang w:eastAsia="zh-CN"/>
        </w:rPr>
        <w:t xml:space="preserve"> 1</w:t>
      </w:r>
      <w:r>
        <w:rPr>
          <w:rFonts w:hint="eastAsia"/>
          <w:lang w:eastAsia="zh-CN"/>
        </w:rPr>
        <w:t>:</w:t>
      </w:r>
      <w:r>
        <w:rPr>
          <w:lang w:eastAsia="zh-CN"/>
        </w:rPr>
        <w:tab/>
      </w:r>
      <w:r>
        <w:rPr>
          <w:rFonts w:hint="eastAsia"/>
          <w:lang w:eastAsia="zh-CN"/>
        </w:rPr>
        <w:t>Mobile network includes both RAN and Core.</w:t>
      </w:r>
    </w:p>
    <w:p w14:paraId="065A05F1">
      <w:pPr>
        <w:pStyle w:val="100"/>
        <w:rPr>
          <w:lang w:eastAsia="zh-CN"/>
        </w:rPr>
      </w:pPr>
      <w:r>
        <w:rPr>
          <w:lang w:eastAsia="zh-CN"/>
        </w:rPr>
        <w:t>NOTE</w:t>
      </w:r>
      <w:r>
        <w:rPr>
          <w:rFonts w:hint="eastAsia"/>
          <w:lang w:val="en-US" w:eastAsia="zh-CN"/>
        </w:rPr>
        <w:t xml:space="preserve"> </w:t>
      </w:r>
      <w:r>
        <w:rPr>
          <w:lang w:eastAsia="zh-CN"/>
        </w:rPr>
        <w:t xml:space="preserve">2: </w:t>
      </w:r>
      <w:r>
        <w:rPr>
          <w:lang w:eastAsia="zh-CN"/>
        </w:rPr>
        <w:tab/>
      </w:r>
      <w:r>
        <w:rPr>
          <w:lang w:eastAsia="zh-CN"/>
        </w:rPr>
        <w:t>NDTs can interact with other NDTs during simulation or emulation activities, and dynamically adapt their internal behavior based on such interactions.</w:t>
      </w:r>
    </w:p>
    <w:p w14:paraId="7C05FA5B">
      <w:pPr>
        <w:pStyle w:val="4"/>
      </w:pPr>
      <w:bookmarkStart w:id="38" w:name="_Toc7801"/>
      <w:r>
        <w:t>3.2</w:t>
      </w:r>
      <w:r>
        <w:tab/>
      </w:r>
      <w:r>
        <w:t>Symbols</w:t>
      </w:r>
      <w:bookmarkEnd w:id="37"/>
      <w:bookmarkEnd w:id="38"/>
    </w:p>
    <w:p w14:paraId="7C05FA5C">
      <w:pPr>
        <w:keepNext/>
      </w:pPr>
      <w:r>
        <w:t>For the purposes of the present document, the following symbols apply:</w:t>
      </w:r>
    </w:p>
    <w:p w14:paraId="7C05FA5D">
      <w:pPr>
        <w:pStyle w:val="110"/>
      </w:pPr>
      <w:r>
        <w:t>&lt;symbol&gt;</w:t>
      </w:r>
      <w:r>
        <w:tab/>
      </w:r>
      <w:r>
        <w:t>&lt;Explanation&gt;</w:t>
      </w:r>
    </w:p>
    <w:p w14:paraId="7C05FA5E">
      <w:pPr>
        <w:pStyle w:val="110"/>
      </w:pPr>
    </w:p>
    <w:p w14:paraId="7C05FA5F">
      <w:pPr>
        <w:pStyle w:val="4"/>
      </w:pPr>
      <w:bookmarkStart w:id="39" w:name="_Toc17160"/>
      <w:bookmarkStart w:id="40" w:name="_Toc191630894"/>
      <w:r>
        <w:t>3.3</w:t>
      </w:r>
      <w:r>
        <w:tab/>
      </w:r>
      <w:r>
        <w:t>Abbreviations</w:t>
      </w:r>
      <w:bookmarkEnd w:id="39"/>
      <w:bookmarkEnd w:id="40"/>
    </w:p>
    <w:p w14:paraId="7C05FA60">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7C05FA61">
      <w:pPr>
        <w:pStyle w:val="110"/>
      </w:pPr>
      <w:r>
        <w:t>&lt;ABBREVIATION&gt;</w:t>
      </w:r>
      <w:r>
        <w:tab/>
      </w:r>
      <w:r>
        <w:t>&lt;Expansion&gt;</w:t>
      </w:r>
    </w:p>
    <w:p w14:paraId="7C05FA62"/>
    <w:p w14:paraId="7C05FA63"/>
    <w:p w14:paraId="7C05FA64">
      <w:pPr>
        <w:pStyle w:val="3"/>
        <w:rPr>
          <w:lang w:val="en-US" w:eastAsia="zh-CN"/>
        </w:rPr>
      </w:pPr>
      <w:bookmarkStart w:id="41" w:name="_Toc5114130"/>
      <w:bookmarkStart w:id="42" w:name="_Toc191630895"/>
      <w:bookmarkStart w:id="43" w:name="_Toc8292"/>
      <w:r>
        <w:t>4</w:t>
      </w:r>
      <w:r>
        <w:tab/>
      </w:r>
      <w:bookmarkEnd w:id="41"/>
      <w:r>
        <w:t xml:space="preserve">Concepts and </w:t>
      </w:r>
      <w:r>
        <w:rPr>
          <w:lang w:val="en-US" w:eastAsia="zh-CN"/>
        </w:rPr>
        <w:t>overview</w:t>
      </w:r>
      <w:bookmarkEnd w:id="42"/>
      <w:bookmarkEnd w:id="43"/>
    </w:p>
    <w:p w14:paraId="2CDC35E6">
      <w:pPr>
        <w:pStyle w:val="4"/>
      </w:pPr>
      <w:bookmarkStart w:id="44" w:name="_Toc14889"/>
      <w:bookmarkStart w:id="45" w:name="_Toc176937963"/>
      <w:bookmarkStart w:id="46" w:name="_Toc176874248"/>
      <w:bookmarkStart w:id="47" w:name="_Toc191630896"/>
      <w:bookmarkStart w:id="48" w:name="_Toc106192938"/>
      <w:bookmarkStart w:id="49" w:name="_Toc178169040"/>
      <w:r>
        <w:t>4.</w:t>
      </w:r>
      <w:r>
        <w:rPr>
          <w:rFonts w:hint="default" w:eastAsia="Times New Roman"/>
          <w:lang w:val="en-US" w:eastAsia="zh-CN"/>
        </w:rPr>
        <w:t>1</w:t>
      </w:r>
      <w:r>
        <w:tab/>
      </w:r>
      <w:r>
        <w:rPr>
          <w:rFonts w:eastAsia="Times New Roman"/>
        </w:rPr>
        <w:t>Introduction and Overview</w:t>
      </w:r>
      <w:bookmarkEnd w:id="44"/>
      <w:bookmarkEnd w:id="45"/>
      <w:bookmarkEnd w:id="46"/>
    </w:p>
    <w:p w14:paraId="2CDC35E7">
      <w:pPr>
        <w:pStyle w:val="5"/>
      </w:pPr>
      <w:bookmarkStart w:id="50" w:name="_Toc176937964"/>
      <w:bookmarkStart w:id="51" w:name="_Toc24193"/>
      <w:bookmarkStart w:id="52" w:name="_Toc176874249"/>
      <w:r>
        <w:t>4.</w:t>
      </w:r>
      <w:r>
        <w:rPr>
          <w:rFonts w:hint="eastAsia" w:eastAsia="宋体"/>
          <w:lang w:val="en-US" w:eastAsia="zh-CN"/>
        </w:rPr>
        <w:t>1</w:t>
      </w:r>
      <w:r>
        <w:t>.</w:t>
      </w:r>
      <w:r>
        <w:rPr>
          <w:rFonts w:hint="eastAsia" w:eastAsia="宋体"/>
          <w:lang w:eastAsia="zh-CN"/>
        </w:rPr>
        <w:t>1</w:t>
      </w:r>
      <w:r>
        <w:rPr>
          <w:rFonts w:eastAsia="宋体"/>
          <w:lang w:eastAsia="zh-CN"/>
        </w:rPr>
        <w:tab/>
      </w:r>
      <w:r>
        <w:t>Digital Twins and Network Digital Twins</w:t>
      </w:r>
      <w:bookmarkEnd w:id="50"/>
      <w:bookmarkEnd w:id="51"/>
      <w:bookmarkEnd w:id="52"/>
    </w:p>
    <w:p w14:paraId="2CDC35E8">
      <w:pPr>
        <w:jc w:val="both"/>
      </w:pPr>
      <w:r>
        <w:rPr>
          <w:b/>
          <w:bCs/>
        </w:rPr>
        <w:t xml:space="preserve">A digital twin </w:t>
      </w:r>
      <w:r>
        <w:t>is a representation of an object that models the characteristics and behaviours of a real-</w:t>
      </w:r>
      <w:r>
        <w:rPr>
          <w:rFonts w:hint="eastAsia" w:eastAsia="宋体"/>
          <w:lang w:val="en-US" w:eastAsia="zh-CN"/>
        </w:rPr>
        <w:t>world</w:t>
      </w:r>
      <w:r>
        <w:t xml:space="preserve"> object or system. The digital twin provides support to network management and operations by creating a virtual representation of the corresponding physical network process(es). A digital twin can be created for any physical object, including any objects in communication networks. The digital twin may also be created for a group of objects, e.g. for the sets of network objects that form the RAN segment</w:t>
      </w:r>
      <w:r>
        <w:rPr>
          <w:rFonts w:hint="eastAsia" w:eastAsia="宋体"/>
          <w:lang w:val="en-US" w:eastAsia="zh-CN"/>
        </w:rPr>
        <w:t xml:space="preserve"> or the NFs in Core network</w:t>
      </w:r>
      <w:r>
        <w:t xml:space="preserve">. </w:t>
      </w:r>
    </w:p>
    <w:p w14:paraId="2CDC35E9">
      <w:pPr>
        <w:jc w:val="both"/>
        <w:rPr>
          <w:rFonts w:eastAsia="宋体"/>
          <w:b/>
          <w:bCs/>
          <w:lang w:val="en-US" w:eastAsia="zh-CN"/>
        </w:rPr>
      </w:pPr>
      <w:r>
        <w:t xml:space="preserve">Accordingly, a digital twin modelling of an object of a communication network is called </w:t>
      </w:r>
      <w:r>
        <w:rPr>
          <w:b/>
          <w:bCs/>
        </w:rPr>
        <w:t>Network Digital Twin</w:t>
      </w:r>
      <w:r>
        <w:rPr>
          <w:rFonts w:hint="eastAsia" w:eastAsia="宋体"/>
          <w:b/>
          <w:bCs/>
          <w:lang w:val="en-US" w:eastAsia="zh-CN"/>
        </w:rPr>
        <w:t>.</w:t>
      </w:r>
    </w:p>
    <w:p w14:paraId="2CDC35EB">
      <w:pPr>
        <w:jc w:val="both"/>
        <w:rPr>
          <w:color w:val="000000" w:themeColor="text1"/>
          <w:lang w:val="en-US"/>
          <w14:textFill>
            <w14:solidFill>
              <w14:schemeClr w14:val="tx1"/>
            </w14:solidFill>
          </w14:textFill>
        </w:rPr>
      </w:pPr>
      <w:r>
        <w:rPr>
          <w:color w:val="000000"/>
        </w:rPr>
        <w:t xml:space="preserve">Network Digital Twin </w:t>
      </w:r>
      <w:r>
        <w:rPr>
          <w:rFonts w:hint="eastAsia"/>
          <w:color w:val="000000"/>
          <w:lang w:eastAsia="zh-CN"/>
        </w:rPr>
        <w:t>(NDT)</w:t>
      </w:r>
      <w:r>
        <w:rPr>
          <w:color w:val="000000"/>
        </w:rPr>
        <w:t xml:space="preserve"> is used as a replica of a mobile network, in order to learn how an actual mobile network would behave in certain scenarios</w:t>
      </w:r>
      <w:r>
        <w:rPr>
          <w:rFonts w:hint="eastAsia"/>
          <w:color w:val="000000"/>
          <w:lang w:eastAsia="zh-CN"/>
        </w:rPr>
        <w:t xml:space="preserve">, </w:t>
      </w:r>
      <w:r>
        <w:rPr>
          <w:color w:val="000000"/>
        </w:rPr>
        <w:t xml:space="preserve">without causing </w:t>
      </w:r>
      <w:r>
        <w:rPr>
          <w:rFonts w:hint="eastAsia"/>
          <w:color w:val="000000"/>
          <w:lang w:eastAsia="zh-CN"/>
        </w:rPr>
        <w:t xml:space="preserve">any </w:t>
      </w:r>
      <w:r>
        <w:rPr>
          <w:color w:val="000000"/>
        </w:rPr>
        <w:t xml:space="preserve">changes to the actual mobile </w:t>
      </w:r>
      <w:r>
        <w:rPr>
          <w:rFonts w:hint="eastAsia"/>
          <w:color w:val="000000"/>
          <w:lang w:eastAsia="zh-CN"/>
        </w:rPr>
        <w:t>n</w:t>
      </w:r>
      <w:r>
        <w:rPr>
          <w:color w:val="000000"/>
        </w:rPr>
        <w:t>etwork. To provide meaningful results, NDT needs to model the behavio</w:t>
      </w:r>
      <w:r>
        <w:rPr>
          <w:rFonts w:hint="eastAsia" w:eastAsia="宋体"/>
          <w:color w:val="000000"/>
          <w:lang w:val="en-US" w:eastAsia="zh-CN"/>
        </w:rPr>
        <w:t>u</w:t>
      </w:r>
      <w:r>
        <w:rPr>
          <w:color w:val="000000"/>
        </w:rPr>
        <w:t xml:space="preserve">r of the mobile </w:t>
      </w:r>
      <w:r>
        <w:rPr>
          <w:rFonts w:hint="eastAsia"/>
          <w:color w:val="000000"/>
          <w:lang w:eastAsia="zh-CN"/>
        </w:rPr>
        <w:t>n</w:t>
      </w:r>
      <w:r>
        <w:rPr>
          <w:color w:val="000000"/>
        </w:rPr>
        <w:t>etwork, so that the result of the operations on the virtual replica are good approximations to similar operations on the actual network.</w:t>
      </w:r>
      <w:r>
        <w:rPr>
          <w:rFonts w:hint="eastAsia"/>
          <w:color w:val="000000"/>
          <w:lang w:eastAsia="zh-CN"/>
        </w:rPr>
        <w:t xml:space="preserve"> </w:t>
      </w:r>
      <w:r>
        <w:rPr>
          <w:color w:val="000000"/>
          <w:lang w:eastAsia="zh-CN"/>
        </w:rPr>
        <w:t xml:space="preserve">The implementation of an NDT can rely on simulation, emulation, AI-based modelling, or any other technique that enables the NDT to mimic the behaviour of the network. </w:t>
      </w:r>
    </w:p>
    <w:p w14:paraId="2CDC35EC">
      <w:r>
        <w:rPr>
          <w:rFonts w:hint="eastAsia" w:eastAsia="Yu Mincho"/>
          <w:lang w:val="en-US" w:eastAsia="ja-JP"/>
        </w:rPr>
        <w:t>Thus</w:t>
      </w:r>
      <w:r>
        <w:rPr>
          <w:rFonts w:hint="eastAsia" w:eastAsia="宋体"/>
          <w:lang w:val="en-US" w:eastAsia="zh-CN"/>
        </w:rPr>
        <w:t>, NDT</w:t>
      </w:r>
      <w:r>
        <w:rPr>
          <w:rFonts w:eastAsia="Yu Mincho"/>
          <w:lang w:val="en-US" w:eastAsia="ja-JP"/>
        </w:rPr>
        <w:t xml:space="preserve"> </w:t>
      </w:r>
      <w:r>
        <w:rPr>
          <w:rFonts w:hint="eastAsia" w:eastAsia="Yu Mincho"/>
          <w:lang w:val="en-US" w:eastAsia="ja-JP"/>
        </w:rPr>
        <w:t>contributes</w:t>
      </w:r>
      <w:r>
        <w:rPr>
          <w:rFonts w:eastAsia="Yu Mincho"/>
          <w:lang w:val="en-US" w:eastAsia="ja-JP"/>
        </w:rPr>
        <w:t xml:space="preserve"> to efficient management of mobile networks, </w:t>
      </w:r>
      <w:r>
        <w:rPr>
          <w:rFonts w:hint="eastAsia" w:eastAsia="宋体"/>
          <w:lang w:val="en-US" w:eastAsia="zh-CN"/>
        </w:rPr>
        <w:t>helps</w:t>
      </w:r>
      <w:r>
        <w:rPr>
          <w:rFonts w:eastAsia="Yu Mincho"/>
          <w:lang w:val="en-US" w:eastAsia="ja-JP"/>
        </w:rPr>
        <w:t xml:space="preserve"> building resilient networks, enables the early deployment of new services, and enhances network quality.</w:t>
      </w:r>
      <w:r>
        <w:rPr>
          <w:rFonts w:hint="eastAsia" w:eastAsia="Yu Mincho"/>
          <w:lang w:val="en-US" w:eastAsia="ja-JP"/>
        </w:rPr>
        <w:t xml:space="preserve"> For example, with NDT, network operators can verify network behavio</w:t>
      </w:r>
      <w:r>
        <w:rPr>
          <w:rFonts w:hint="eastAsia" w:eastAsia="宋体"/>
          <w:lang w:val="en-US" w:eastAsia="zh-CN"/>
        </w:rPr>
        <w:t>u</w:t>
      </w:r>
      <w:r>
        <w:rPr>
          <w:rFonts w:hint="eastAsia" w:eastAsia="Yu Mincho"/>
          <w:lang w:val="en-US" w:eastAsia="ja-JP"/>
        </w:rPr>
        <w:t xml:space="preserve">r before they </w:t>
      </w:r>
      <w:r>
        <w:rPr>
          <w:rFonts w:eastAsia="Yu Mincho"/>
          <w:lang w:val="en-US" w:eastAsia="ja-JP"/>
        </w:rPr>
        <w:t>apply</w:t>
      </w:r>
      <w:r>
        <w:rPr>
          <w:rFonts w:hint="eastAsia" w:eastAsia="Yu Mincho"/>
          <w:lang w:val="en-US" w:eastAsia="ja-JP"/>
        </w:rPr>
        <w:t xml:space="preserve"> to real network to prevent unintended behavio</w:t>
      </w:r>
      <w:r>
        <w:rPr>
          <w:rFonts w:hint="eastAsia" w:eastAsia="宋体"/>
          <w:lang w:val="en-US" w:eastAsia="zh-CN"/>
        </w:rPr>
        <w:t>u</w:t>
      </w:r>
      <w:r>
        <w:rPr>
          <w:rFonts w:hint="eastAsia" w:eastAsia="Yu Mincho"/>
          <w:lang w:val="en-US" w:eastAsia="ja-JP"/>
        </w:rPr>
        <w:t xml:space="preserve">r, which </w:t>
      </w:r>
      <w:r>
        <w:rPr>
          <w:rFonts w:eastAsia="Yu Mincho"/>
          <w:lang w:val="en-US" w:eastAsia="ja-JP"/>
        </w:rPr>
        <w:t>contributes</w:t>
      </w:r>
      <w:r>
        <w:rPr>
          <w:rFonts w:hint="eastAsia" w:eastAsia="Yu Mincho"/>
          <w:lang w:val="en-US" w:eastAsia="ja-JP"/>
        </w:rPr>
        <w:t xml:space="preserve"> to resilient networks and enhancement of network quality. Additionally, network automation function can use NDT to analyze network behavio</w:t>
      </w:r>
      <w:r>
        <w:rPr>
          <w:rFonts w:hint="eastAsia" w:eastAsia="宋体"/>
          <w:lang w:val="en-US" w:eastAsia="zh-CN"/>
        </w:rPr>
        <w:t>u</w:t>
      </w:r>
      <w:r>
        <w:rPr>
          <w:rFonts w:hint="eastAsia" w:eastAsia="Yu Mincho"/>
          <w:lang w:val="en-US" w:eastAsia="ja-JP"/>
        </w:rPr>
        <w:t>r, which can contribute to reduce operator</w:t>
      </w:r>
      <w:r>
        <w:rPr>
          <w:rFonts w:eastAsia="Yu Mincho"/>
          <w:lang w:val="en-US" w:eastAsia="ja-JP"/>
        </w:rPr>
        <w:t>’</w:t>
      </w:r>
      <w:r>
        <w:rPr>
          <w:rFonts w:hint="eastAsia" w:eastAsia="Yu Mincho"/>
          <w:lang w:val="en-US" w:eastAsia="ja-JP"/>
        </w:rPr>
        <w:t>s manual operation and improve management efficiency.</w:t>
      </w:r>
      <w:r>
        <w:rPr>
          <w:rFonts w:hint="eastAsia" w:eastAsia="宋体"/>
          <w:lang w:val="en-US" w:eastAsia="zh-CN"/>
        </w:rPr>
        <w:t xml:space="preserve"> </w:t>
      </w:r>
      <w:r>
        <w:rPr>
          <w:rFonts w:hint="eastAsia" w:eastAsia="Yu Mincho"/>
          <w:lang w:val="en-US" w:eastAsia="ja-JP"/>
        </w:rPr>
        <w:t>NDT may</w:t>
      </w:r>
      <w:r>
        <w:rPr>
          <w:rFonts w:hint="eastAsia" w:eastAsia="宋体"/>
          <w:lang w:val="en-US" w:eastAsia="zh-CN"/>
        </w:rPr>
        <w:t xml:space="preserve"> also</w:t>
      </w:r>
      <w:r>
        <w:rPr>
          <w:rFonts w:hint="eastAsia" w:eastAsia="Yu Mincho"/>
          <w:lang w:val="en-US" w:eastAsia="ja-JP"/>
        </w:rPr>
        <w:t xml:space="preserve"> utilize network automation functions to deliver NDT reports</w:t>
      </w:r>
      <w:r>
        <w:rPr>
          <w:rFonts w:hint="eastAsia" w:eastAsia="宋体"/>
          <w:lang w:val="en-US" w:eastAsia="zh-CN"/>
        </w:rPr>
        <w:t>.</w:t>
      </w:r>
      <w:r>
        <w:rPr>
          <w:rFonts w:hint="eastAsia" w:eastAsia="Yu Mincho"/>
          <w:lang w:val="en-US" w:eastAsia="ja-JP"/>
        </w:rPr>
        <w:t xml:space="preserve">  </w:t>
      </w:r>
    </w:p>
    <w:p w14:paraId="2CDC35ED">
      <w:pPr>
        <w:pStyle w:val="5"/>
      </w:pPr>
      <w:bookmarkStart w:id="53" w:name="_Toc18161"/>
      <w:r>
        <w:t>4.</w:t>
      </w:r>
      <w:r>
        <w:rPr>
          <w:rFonts w:hint="eastAsia" w:eastAsia="宋体"/>
          <w:lang w:val="en-US" w:eastAsia="zh-CN"/>
        </w:rPr>
        <w:t>1</w:t>
      </w:r>
      <w:r>
        <w:t>.</w:t>
      </w:r>
      <w:r>
        <w:rPr>
          <w:rFonts w:hint="eastAsia" w:eastAsia="宋体"/>
          <w:lang w:val="en-US" w:eastAsia="zh-CN"/>
        </w:rPr>
        <w:t>2</w:t>
      </w:r>
      <w:r>
        <w:rPr>
          <w:rFonts w:eastAsia="宋体"/>
          <w:lang w:eastAsia="zh-CN"/>
        </w:rPr>
        <w:tab/>
      </w:r>
      <w:r>
        <w:t>Utilizing emulation and/or simulation</w:t>
      </w:r>
      <w:bookmarkEnd w:id="53"/>
    </w:p>
    <w:p w14:paraId="0B88DB51">
      <w:pPr>
        <w:rPr>
          <w:color w:val="000000"/>
          <w:lang w:val="en-US" w:eastAsia="zh-CN"/>
        </w:rPr>
      </w:pPr>
      <w:r>
        <w:rPr>
          <w:color w:val="000000"/>
          <w:lang w:eastAsia="zh-CN"/>
        </w:rPr>
        <w:t>The implementation of NDT modelling relies on simulation, emulation or other modelling technologies that enables the NDT to mimic the behaviour of the network.</w:t>
      </w:r>
      <w:r>
        <w:rPr>
          <w:rFonts w:hint="eastAsia"/>
          <w:color w:val="000000"/>
          <w:lang w:val="en-US" w:eastAsia="zh-CN"/>
        </w:rPr>
        <w:t xml:space="preserve"> </w:t>
      </w:r>
    </w:p>
    <w:p w14:paraId="2CDC35EE">
      <w:r>
        <w:t xml:space="preserve">Simulation implies that the NDT uses a mathematical model to characterize the behavior of the system. This is used e.g. to model the traffic generated by users in the RAN to model the movement of users, or a simplified behaviour of a NF. Emulation implies that the NDT uses a realizable object such as software that replaces the live object to characterize the behavior of at least one aspect of the system. This is used e.g. to replicate or mimic the functionalities of core network functions which are implemented using the real software of NFs. </w:t>
      </w:r>
    </w:p>
    <w:p w14:paraId="7EEEA2C8">
      <w:r>
        <w:rPr>
          <w:color w:val="000000"/>
          <w:lang w:val="en-US" w:eastAsia="zh-CN"/>
        </w:rPr>
        <w:t xml:space="preserve">It is possible to combine emulation and simulation to create an integrated solution. </w:t>
      </w:r>
      <w:r>
        <w:rPr>
          <w:rFonts w:hint="eastAsia"/>
          <w:color w:val="000000"/>
          <w:lang w:val="en-US" w:eastAsia="zh-CN"/>
        </w:rPr>
        <w:t>The</w:t>
      </w:r>
      <w:r>
        <w:rPr>
          <w:color w:val="000000"/>
          <w:lang w:val="en-US" w:eastAsia="zh-CN"/>
        </w:rPr>
        <w:t xml:space="preserve"> choice </w:t>
      </w:r>
      <w:r>
        <w:rPr>
          <w:rFonts w:hint="eastAsia"/>
          <w:color w:val="000000"/>
          <w:lang w:val="en-US" w:eastAsia="zh-CN"/>
        </w:rPr>
        <w:t>depends</w:t>
      </w:r>
      <w:r>
        <w:rPr>
          <w:color w:val="000000"/>
          <w:lang w:val="en-US" w:eastAsia="zh-CN"/>
        </w:rPr>
        <w:t xml:space="preserve"> </w:t>
      </w:r>
      <w:r>
        <w:rPr>
          <w:rFonts w:hint="eastAsia"/>
          <w:color w:val="000000"/>
          <w:lang w:val="en-US" w:eastAsia="zh-CN"/>
        </w:rPr>
        <w:t xml:space="preserve">on </w:t>
      </w:r>
      <w:r>
        <w:rPr>
          <w:color w:val="000000"/>
          <w:lang w:val="en-US" w:eastAsia="zh-CN"/>
        </w:rPr>
        <w:t>implementation and deployment considerations</w:t>
      </w:r>
      <w:r>
        <w:rPr>
          <w:rFonts w:hint="eastAsia"/>
          <w:color w:val="000000"/>
          <w:lang w:val="en-US" w:eastAsia="zh-CN"/>
        </w:rPr>
        <w:t xml:space="preserve">, </w:t>
      </w:r>
      <w:r>
        <w:rPr>
          <w:color w:val="000000"/>
          <w:lang w:val="en-US" w:eastAsia="zh-CN"/>
        </w:rPr>
        <w:t xml:space="preserve">thus out of scope of </w:t>
      </w:r>
      <w:r>
        <w:rPr>
          <w:rFonts w:hint="eastAsia"/>
          <w:color w:val="000000"/>
          <w:lang w:val="en-US" w:eastAsia="zh-CN"/>
        </w:rPr>
        <w:t xml:space="preserve">this specification. </w:t>
      </w:r>
    </w:p>
    <w:p w14:paraId="7C05FA67">
      <w:pPr>
        <w:pStyle w:val="4"/>
      </w:pPr>
      <w:bookmarkStart w:id="54" w:name="_Toc19945"/>
      <w:r>
        <w:t>4.</w:t>
      </w:r>
      <w:r>
        <w:rPr>
          <w:rFonts w:hint="default" w:eastAsia="Times New Roman"/>
          <w:lang w:val="en-US" w:eastAsia="zh-CN"/>
        </w:rPr>
        <w:t>2</w:t>
      </w:r>
      <w:r>
        <w:tab/>
      </w:r>
      <w:r>
        <w:t>NDT Management Service</w:t>
      </w:r>
      <w:bookmarkEnd w:id="47"/>
      <w:bookmarkEnd w:id="54"/>
    </w:p>
    <w:bookmarkEnd w:id="48"/>
    <w:bookmarkEnd w:id="49"/>
    <w:p w14:paraId="7C05FA68">
      <w:pPr>
        <w:jc w:val="both"/>
        <w:rPr>
          <w:lang w:eastAsia="zh-CN"/>
        </w:rPr>
      </w:pPr>
      <w:r>
        <w:rPr>
          <w:lang w:eastAsia="zh-CN"/>
        </w:rPr>
        <w:t xml:space="preserve">The NDT MnS can be requested by the NDT MnS consumer to model the behaviour of the network and generate the simulation/emulation output. </w:t>
      </w:r>
      <w:r>
        <w:t>The simulation/emulation capabilities provided by NDT MnS Producer can be invoked by the network intelligence and automation management functions (e.g. MDAF, AIML</w:t>
      </w:r>
      <w:r>
        <w:rPr>
          <w:rFonts w:hint="eastAsia" w:eastAsia="宋体"/>
          <w:lang w:val="en-US" w:eastAsia="zh-CN"/>
        </w:rPr>
        <w:t xml:space="preserve"> </w:t>
      </w:r>
      <w:r>
        <w:t>Inference</w:t>
      </w:r>
      <w:r>
        <w:rPr>
          <w:rFonts w:hint="eastAsia" w:eastAsia="宋体"/>
          <w:lang w:val="en-US" w:eastAsia="zh-CN"/>
        </w:rPr>
        <w:t xml:space="preserve"> </w:t>
      </w:r>
      <w:r>
        <w:t>Function, Intent</w:t>
      </w:r>
      <w:r>
        <w:rPr>
          <w:rFonts w:hint="eastAsia" w:eastAsia="宋体"/>
          <w:lang w:val="en-US" w:eastAsia="zh-CN"/>
        </w:rPr>
        <w:t xml:space="preserve"> </w:t>
      </w:r>
      <w:r>
        <w:t>Handling</w:t>
      </w:r>
      <w:r>
        <w:rPr>
          <w:rFonts w:hint="eastAsia" w:eastAsia="宋体"/>
          <w:lang w:val="en-US" w:eastAsia="zh-CN"/>
        </w:rPr>
        <w:t xml:space="preserve"> </w:t>
      </w:r>
      <w:r>
        <w:t xml:space="preserve">Function, etc.) playing the role of NDT MnS Consumer to support their intelligence and automation functionality. </w:t>
      </w:r>
    </w:p>
    <w:p w14:paraId="7C05FA6A">
      <w:pPr>
        <w:jc w:val="center"/>
        <w:rPr>
          <w:rFonts w:cs="Arial"/>
        </w:rPr>
      </w:pPr>
      <w:r>
        <w:rPr>
          <w:rFonts w:ascii="Arial" w:hAnsi="Arial"/>
          <w:b/>
          <w:lang w:val="en-US" w:eastAsia="zh-CN"/>
        </w:rPr>
        <w:drawing>
          <wp:inline distT="0" distB="0" distL="0" distR="0">
            <wp:extent cx="1633855" cy="1557655"/>
            <wp:effectExtent l="0" t="0" r="4445" b="444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1"/>
                    <a:srcRect l="8497" t="9821" r="11736" b="9240"/>
                    <a:stretch>
                      <a:fillRect/>
                    </a:stretch>
                  </pic:blipFill>
                  <pic:spPr>
                    <a:xfrm>
                      <a:off x="0" y="0"/>
                      <a:ext cx="1656642" cy="1579382"/>
                    </a:xfrm>
                    <a:prstGeom prst="rect">
                      <a:avLst/>
                    </a:prstGeom>
                    <a:ln>
                      <a:noFill/>
                    </a:ln>
                  </pic:spPr>
                </pic:pic>
              </a:graphicData>
            </a:graphic>
          </wp:inline>
        </w:drawing>
      </w:r>
    </w:p>
    <w:p w14:paraId="7C05FA6B">
      <w:pPr>
        <w:pStyle w:val="120"/>
        <w:rPr>
          <w:lang w:eastAsia="zh-CN"/>
        </w:rPr>
      </w:pPr>
      <w:r>
        <w:rPr>
          <w:lang w:eastAsia="zh-CN"/>
        </w:rPr>
        <w:t>Figure 4.</w:t>
      </w:r>
      <w:r>
        <w:rPr>
          <w:rFonts w:hint="eastAsia"/>
          <w:lang w:val="en-US" w:eastAsia="zh-CN"/>
        </w:rPr>
        <w:t>2</w:t>
      </w:r>
      <w:r>
        <w:rPr>
          <w:lang w:eastAsia="zh-CN"/>
        </w:rPr>
        <w:t>-1</w:t>
      </w:r>
    </w:p>
    <w:p w14:paraId="7C05FA6C">
      <w:pPr>
        <w:pStyle w:val="112"/>
        <w:ind w:left="0" w:firstLine="0"/>
        <w:jc w:val="both"/>
      </w:pPr>
    </w:p>
    <w:p w14:paraId="7C05FA6D">
      <w:pPr>
        <w:pStyle w:val="3"/>
      </w:pPr>
      <w:bookmarkStart w:id="55" w:name="_Toc191630897"/>
      <w:bookmarkStart w:id="56" w:name="_Toc30236"/>
      <w:r>
        <w:t>5</w:t>
      </w:r>
      <w:r>
        <w:tab/>
      </w:r>
      <w:r>
        <w:rPr>
          <w:rFonts w:hint="default"/>
          <w:lang w:val="en-US" w:eastAsia="zh-CN"/>
        </w:rPr>
        <w:t xml:space="preserve">NDT </w:t>
      </w:r>
      <w:r>
        <w:rPr>
          <w:rFonts w:hint="eastAsia"/>
        </w:rPr>
        <w:t>Management capabilities</w:t>
      </w:r>
      <w:bookmarkEnd w:id="55"/>
      <w:bookmarkEnd w:id="56"/>
    </w:p>
    <w:p w14:paraId="7C05FA6E">
      <w:pPr>
        <w:pStyle w:val="4"/>
        <w:rPr>
          <w:rFonts w:eastAsia="Times New Roman"/>
        </w:rPr>
      </w:pPr>
      <w:bookmarkStart w:id="57" w:name="_Toc185243812"/>
      <w:bookmarkStart w:id="58" w:name="_Toc3166"/>
      <w:bookmarkStart w:id="59" w:name="_Toc191630898"/>
      <w:bookmarkStart w:id="60" w:name="_Toc177118948"/>
      <w:bookmarkStart w:id="61" w:name="_Toc168485890"/>
      <w:bookmarkStart w:id="62" w:name="_Toc180163339"/>
      <w:bookmarkStart w:id="63" w:name="_Toc183521159"/>
      <w:bookmarkStart w:id="64" w:name="_Toc177138521"/>
      <w:bookmarkStart w:id="65" w:name="_Toc180164036"/>
      <w:bookmarkStart w:id="66" w:name="_Toc168485606"/>
      <w:bookmarkStart w:id="67" w:name="_Toc180163801"/>
      <w:bookmarkStart w:id="68" w:name="_Toc168485682"/>
      <w:bookmarkStart w:id="69" w:name="_Toc168485166"/>
      <w:r>
        <w:rPr>
          <w:rFonts w:eastAsia="Times New Roman"/>
        </w:rPr>
        <w:t>5.1</w:t>
      </w:r>
      <w:r>
        <w:rPr>
          <w:rFonts w:eastAsia="Times New Roman"/>
        </w:rPr>
        <w:tab/>
      </w:r>
      <w:r>
        <w:rPr>
          <w:rFonts w:eastAsia="Times New Roman"/>
        </w:rPr>
        <w:t xml:space="preserve">Control and life cycle management of </w:t>
      </w:r>
      <w:bookmarkEnd w:id="57"/>
      <w:r>
        <w:rPr>
          <w:rFonts w:eastAsia="Times New Roman"/>
        </w:rPr>
        <w:t>NDTs - DTLCM</w:t>
      </w:r>
      <w:bookmarkEnd w:id="58"/>
      <w:bookmarkEnd w:id="59"/>
    </w:p>
    <w:p w14:paraId="7C05FA6F">
      <w:pPr>
        <w:pStyle w:val="5"/>
        <w:jc w:val="both"/>
      </w:pPr>
      <w:bookmarkStart w:id="70" w:name="_Toc2674"/>
      <w:bookmarkStart w:id="71" w:name="_Toc185243813"/>
      <w:bookmarkStart w:id="72" w:name="_Toc191630899"/>
      <w:r>
        <w:t>5.1.1</w:t>
      </w:r>
      <w:r>
        <w:tab/>
      </w:r>
      <w:r>
        <w:t>Description</w:t>
      </w:r>
      <w:bookmarkEnd w:id="70"/>
      <w:bookmarkEnd w:id="71"/>
      <w:bookmarkEnd w:id="72"/>
    </w:p>
    <w:p w14:paraId="7C05FA70">
      <w:r>
        <w:t>This describes uses on control and life cycle management of NDT instances.</w:t>
      </w:r>
    </w:p>
    <w:p w14:paraId="7C05FA71">
      <w:pPr>
        <w:pStyle w:val="5"/>
        <w:jc w:val="both"/>
      </w:pPr>
      <w:bookmarkStart w:id="73" w:name="_Toc191630900"/>
      <w:bookmarkStart w:id="74" w:name="_Toc17753"/>
      <w:r>
        <w:t>5.1.2</w:t>
      </w:r>
      <w:r>
        <w:tab/>
      </w:r>
      <w:r>
        <w:t>Use cases</w:t>
      </w:r>
      <w:bookmarkEnd w:id="73"/>
      <w:bookmarkEnd w:id="74"/>
    </w:p>
    <w:p w14:paraId="7C05FA72">
      <w:pPr>
        <w:pStyle w:val="6"/>
      </w:pPr>
      <w:bookmarkStart w:id="75" w:name="_Toc191630901"/>
      <w:bookmarkStart w:id="76" w:name="_Toc20016"/>
      <w:r>
        <w:t>5.1.2.1</w:t>
      </w:r>
      <w:r>
        <w:tab/>
      </w:r>
      <w:r>
        <w:rPr>
          <w:rFonts w:eastAsia="宋体"/>
        </w:rPr>
        <w:t>Life cycle management of NDT instances - DTLCM</w:t>
      </w:r>
      <w:bookmarkEnd w:id="75"/>
      <w:bookmarkEnd w:id="76"/>
    </w:p>
    <w:p w14:paraId="7C05FA73">
      <w:pPr>
        <w:jc w:val="both"/>
        <w:rPr>
          <w:lang w:eastAsia="zh-CN"/>
        </w:rPr>
      </w:pPr>
      <w:r>
        <w:t xml:space="preserve">NDTs can be used for many application use cases. In each case, the NDT needs to implement a defined network scenario, run a simulation or emulation of that scenario, and subsequently provide an output representing the statuses of different network for the simulated network scenario. </w:t>
      </w:r>
      <w:r>
        <w:rPr>
          <w:lang w:eastAsia="zh-CN"/>
        </w:rPr>
        <w:t>The lifecycle management of Network Digital Twins (NDT) refers to the management processes that control and transition an NDT instance through the processes of  c</w:t>
      </w:r>
      <w:r>
        <w:t xml:space="preserve">reation, activation, operation, deactivation, deletion and any updates during these processes. At each step, it is critical to </w:t>
      </w:r>
      <w:r>
        <w:rPr>
          <w:lang w:eastAsia="zh-CN"/>
        </w:rPr>
        <w:t xml:space="preserve">ensure that the NDT instance accurately reflects the status of physical entities and support efficient simulation/emulation. </w:t>
      </w:r>
    </w:p>
    <w:p w14:paraId="7C05FA74">
      <w:pPr>
        <w:pStyle w:val="111"/>
        <w:rPr>
          <w:lang w:eastAsia="zh-CN"/>
        </w:rPr>
      </w:pPr>
      <w:r>
        <w:rPr>
          <w:lang w:eastAsia="zh-CN"/>
        </w:rPr>
        <w:t>-</w:t>
      </w:r>
      <w:r>
        <w:rPr>
          <w:lang w:eastAsia="zh-CN"/>
        </w:rPr>
        <w:tab/>
      </w:r>
      <w:r>
        <w:rPr>
          <w:lang w:eastAsia="zh-CN"/>
        </w:rPr>
        <w:t>For creation, the NDT MnS Consumer requests the creation of an NDT instance based on the capabilities of the NDT producer. The NDT MnS consumer may request the NDT producer to create a new NDT from scratch,  to update existing NDT models or to combine existing NDT models to generate a new NDT.</w:t>
      </w:r>
    </w:p>
    <w:p w14:paraId="7C05FA75">
      <w:pPr>
        <w:pStyle w:val="111"/>
        <w:rPr>
          <w:lang w:eastAsia="zh-CN"/>
        </w:rPr>
      </w:pPr>
      <w:r>
        <w:rPr>
          <w:lang w:eastAsia="zh-CN"/>
        </w:rPr>
        <w:t>-</w:t>
      </w:r>
      <w:r>
        <w:rPr>
          <w:lang w:eastAsia="zh-CN"/>
        </w:rPr>
        <w:tab/>
      </w:r>
      <w:r>
        <w:rPr>
          <w:lang w:eastAsia="zh-CN"/>
        </w:rPr>
        <w:t xml:space="preserve">At any point during the life of an NDT instance, the MnS consumer may refine and adjust the NDT instance to accurately reflect the status of the physical entity and adapt it to specific application scenarios. For example, the consumer may trigger data collection from the network and synchronization of the state with the NDT. </w:t>
      </w:r>
    </w:p>
    <w:p w14:paraId="7C05FA76">
      <w:pPr>
        <w:pStyle w:val="6"/>
      </w:pPr>
      <w:bookmarkStart w:id="77" w:name="_Toc191630902"/>
      <w:bookmarkStart w:id="78" w:name="_Toc15417"/>
      <w:r>
        <w:t>5.1.2.2</w:t>
      </w:r>
      <w:r>
        <w:tab/>
      </w:r>
      <w:r>
        <w:rPr>
          <w:rFonts w:eastAsia="宋体"/>
        </w:rPr>
        <w:t>Control of NDT instances - NDTCTR</w:t>
      </w:r>
      <w:bookmarkEnd w:id="77"/>
      <w:bookmarkEnd w:id="78"/>
    </w:p>
    <w:p w14:paraId="7C05FA79">
      <w:pPr>
        <w:jc w:val="both"/>
      </w:pPr>
      <w:r>
        <w:t xml:space="preserve">The 3GPP management system should support capabilities enabling consumers to define the network scenario, to control (start, suspend, resume or stop) the simulation or emulation of that network scenario and to provide outcomes representing measurements and counters from metrics in the simulated or emulated network scenario. </w:t>
      </w:r>
    </w:p>
    <w:p w14:paraId="7C05FA7A">
      <w:pPr>
        <w:jc w:val="both"/>
      </w:pPr>
      <w:r>
        <w:t>An NDT may have dependencies on other NDTs or DTs, each of which implements a specific network scope. The MnS consumer should also be enabled to configure or modify the dependencies e.g., to select which environment or radio propagation DT to be applied.</w:t>
      </w:r>
    </w:p>
    <w:p w14:paraId="7C05FA7B">
      <w:pPr>
        <w:pStyle w:val="6"/>
      </w:pPr>
      <w:bookmarkStart w:id="79" w:name="_Toc191630903"/>
      <w:bookmarkStart w:id="80" w:name="_Toc30949"/>
      <w:r>
        <w:t>5.1.2.3</w:t>
      </w:r>
      <w:r>
        <w:tab/>
      </w:r>
      <w:r>
        <w:rPr>
          <w:rFonts w:hint="eastAsia"/>
        </w:rPr>
        <w:t>Synchronization with network</w:t>
      </w:r>
      <w:r>
        <w:t xml:space="preserve"> - DTSYNC</w:t>
      </w:r>
      <w:bookmarkEnd w:id="79"/>
      <w:bookmarkEnd w:id="80"/>
    </w:p>
    <w:p w14:paraId="7C05FA7C">
      <w:pPr>
        <w:rPr>
          <w:rFonts w:eastAsia="Yu Mincho"/>
          <w:lang w:eastAsia="ja-JP"/>
        </w:rPr>
      </w:pPr>
      <w:r>
        <w:rPr>
          <w:rFonts w:eastAsia="Yu Mincho"/>
          <w:lang w:eastAsia="ja-JP"/>
        </w:rPr>
        <w:t>The NDT needs to obtain information from network functions and entities. The collected information includes the following:</w:t>
      </w:r>
    </w:p>
    <w:p w14:paraId="7C05FA7D">
      <w:pPr>
        <w:pStyle w:val="111"/>
        <w:rPr>
          <w:lang w:eastAsia="ja-JP"/>
        </w:rPr>
      </w:pPr>
      <w:r>
        <w:rPr>
          <w:lang w:eastAsia="ja-JP"/>
        </w:rPr>
        <w:t>-</w:t>
      </w:r>
      <w:r>
        <w:rPr>
          <w:lang w:eastAsia="ja-JP"/>
        </w:rPr>
        <w:tab/>
      </w:r>
      <w:r>
        <w:rPr>
          <w:lang w:eastAsia="ja-JP"/>
        </w:rPr>
        <w:t xml:space="preserve">Performance data: </w:t>
      </w:r>
      <w:r>
        <w:rPr>
          <w:rFonts w:hint="eastAsia"/>
          <w:lang w:eastAsia="ja-JP"/>
        </w:rPr>
        <w:t>P</w:t>
      </w:r>
      <w:r>
        <w:rPr>
          <w:lang w:eastAsia="ja-JP"/>
        </w:rPr>
        <w:t>erformance measurement or the KPI as defined in 3GPP TS 28.552 [</w:t>
      </w:r>
      <w:r>
        <w:rPr>
          <w:rFonts w:hint="eastAsia" w:eastAsia="宋体"/>
          <w:lang w:val="en-US" w:eastAsia="zh-CN"/>
        </w:rPr>
        <w:t>2</w:t>
      </w:r>
      <w:r>
        <w:rPr>
          <w:lang w:eastAsia="ja-JP"/>
        </w:rPr>
        <w:t>] and 3GPP TS 28.554 [</w:t>
      </w:r>
      <w:r>
        <w:rPr>
          <w:rFonts w:hint="eastAsia" w:eastAsia="宋体"/>
          <w:lang w:val="en-US" w:eastAsia="zh-CN"/>
        </w:rPr>
        <w:t>3</w:t>
      </w:r>
      <w:r>
        <w:rPr>
          <w:lang w:eastAsia="ja-JP"/>
        </w:rPr>
        <w:t>].</w:t>
      </w:r>
    </w:p>
    <w:p w14:paraId="7C05FA7E">
      <w:pPr>
        <w:pStyle w:val="111"/>
        <w:rPr>
          <w:lang w:eastAsia="ja-JP"/>
        </w:rPr>
      </w:pPr>
      <w:r>
        <w:rPr>
          <w:lang w:eastAsia="ja-JP"/>
        </w:rPr>
        <w:t>-</w:t>
      </w:r>
      <w:r>
        <w:rPr>
          <w:lang w:eastAsia="ja-JP"/>
        </w:rPr>
        <w:tab/>
      </w:r>
      <w:r>
        <w:rPr>
          <w:lang w:eastAsia="ja-JP"/>
        </w:rPr>
        <w:t>MDT/Trace data: MDT measurements as defined in 3GPP TS 32.422 [</w:t>
      </w:r>
      <w:r>
        <w:rPr>
          <w:rFonts w:hint="eastAsia" w:eastAsia="宋体"/>
          <w:lang w:val="en-US" w:eastAsia="zh-CN"/>
        </w:rPr>
        <w:t>4</w:t>
      </w:r>
      <w:r>
        <w:rPr>
          <w:rFonts w:hint="eastAsia"/>
          <w:lang w:eastAsia="ja-JP"/>
        </w:rPr>
        <w:t>]</w:t>
      </w:r>
      <w:r>
        <w:rPr>
          <w:lang w:eastAsia="ja-JP"/>
        </w:rPr>
        <w:t>.</w:t>
      </w:r>
    </w:p>
    <w:p w14:paraId="7C05FA7F">
      <w:pPr>
        <w:pStyle w:val="111"/>
        <w:rPr>
          <w:lang w:eastAsia="ja-JP"/>
        </w:rPr>
      </w:pPr>
      <w:r>
        <w:rPr>
          <w:rFonts w:hint="eastAsia"/>
          <w:lang w:eastAsia="ja-JP"/>
        </w:rPr>
        <w:t>-</w:t>
      </w:r>
      <w:r>
        <w:rPr>
          <w:lang w:eastAsia="ja-JP"/>
        </w:rPr>
        <w:tab/>
      </w:r>
      <w:r>
        <w:rPr>
          <w:rFonts w:hint="eastAsia"/>
          <w:lang w:eastAsia="ja-JP"/>
        </w:rPr>
        <w:t>Fault management data: Fault management data as defined in 3GPP TS 28.111[</w:t>
      </w:r>
      <w:r>
        <w:rPr>
          <w:rFonts w:hint="eastAsia" w:eastAsia="宋体"/>
          <w:lang w:val="en-US" w:eastAsia="zh-CN"/>
        </w:rPr>
        <w:t>5</w:t>
      </w:r>
      <w:r>
        <w:rPr>
          <w:rFonts w:hint="eastAsia"/>
          <w:lang w:eastAsia="ja-JP"/>
        </w:rPr>
        <w:t>]</w:t>
      </w:r>
    </w:p>
    <w:p w14:paraId="7C05FA80">
      <w:pPr>
        <w:pStyle w:val="111"/>
        <w:rPr>
          <w:lang w:eastAsia="ja-JP"/>
        </w:rPr>
      </w:pPr>
      <w:r>
        <w:rPr>
          <w:lang w:eastAsia="ja-JP"/>
        </w:rPr>
        <w:t>-</w:t>
      </w:r>
      <w:r>
        <w:rPr>
          <w:lang w:eastAsia="ja-JP"/>
        </w:rPr>
        <w:tab/>
      </w:r>
      <w:r>
        <w:rPr>
          <w:lang w:eastAsia="ja-JP"/>
        </w:rPr>
        <w:t xml:space="preserve">Configuration data: </w:t>
      </w:r>
      <w:r>
        <w:rPr>
          <w:rFonts w:hint="eastAsia"/>
          <w:lang w:eastAsia="ja-JP"/>
        </w:rPr>
        <w:t>Configuration data defined in 3GPP TS 28.541 [</w:t>
      </w:r>
      <w:r>
        <w:rPr>
          <w:rFonts w:hint="eastAsia" w:eastAsia="宋体"/>
          <w:lang w:val="en-US" w:eastAsia="zh-CN"/>
        </w:rPr>
        <w:t>6</w:t>
      </w:r>
      <w:r>
        <w:rPr>
          <w:rFonts w:hint="eastAsia"/>
          <w:lang w:eastAsia="ja-JP"/>
        </w:rPr>
        <w:t xml:space="preserve">] </w:t>
      </w:r>
      <w:r>
        <w:rPr>
          <w:lang w:eastAsia="ja-JP"/>
        </w:rPr>
        <w:t>and 3GPP TS 28.62</w:t>
      </w:r>
      <w:r>
        <w:rPr>
          <w:rFonts w:hint="eastAsia"/>
          <w:lang w:eastAsia="ja-JP"/>
        </w:rPr>
        <w:t>2 [</w:t>
      </w:r>
      <w:r>
        <w:rPr>
          <w:rFonts w:hint="eastAsia" w:eastAsia="宋体"/>
          <w:lang w:val="en-US" w:eastAsia="zh-CN"/>
        </w:rPr>
        <w:t>7</w:t>
      </w:r>
      <w:r>
        <w:rPr>
          <w:rFonts w:hint="eastAsia"/>
          <w:lang w:eastAsia="ja-JP"/>
        </w:rPr>
        <w:t xml:space="preserve">], </w:t>
      </w:r>
      <w:r>
        <w:rPr>
          <w:lang w:eastAsia="ja-JP"/>
        </w:rPr>
        <w:t>any of the available MOIs;</w:t>
      </w:r>
    </w:p>
    <w:p w14:paraId="7C05FA81">
      <w:pPr>
        <w:rPr>
          <w:rFonts w:eastAsia="Yu Mincho"/>
          <w:lang w:eastAsia="ja-JP"/>
        </w:rPr>
      </w:pPr>
      <w:r>
        <w:rPr>
          <w:rFonts w:eastAsia="Yu Mincho"/>
          <w:lang w:eastAsia="ja-JP"/>
        </w:rPr>
        <w:t>Mobile networks are generally composed of numerous network elements. The data about these numerous network elements can potentially be vast. When collecting this vast amount of data to NDT, the collection might cause congestion in the network bandwidth used for data collection</w:t>
      </w:r>
      <w:r>
        <w:rPr>
          <w:rFonts w:hint="eastAsia" w:eastAsia="Yu Mincho"/>
          <w:lang w:eastAsia="ja-JP"/>
        </w:rPr>
        <w:t>.</w:t>
      </w:r>
      <w:r>
        <w:rPr>
          <w:rFonts w:eastAsia="Yu Mincho"/>
          <w:lang w:eastAsia="ja-JP"/>
        </w:rPr>
        <w:t xml:space="preserve"> The MnS producer should enable the MnS consumer to control the frequency of data to be collected by the NDT to minimize unnecessary collection of data and minimal congestion.</w:t>
      </w:r>
    </w:p>
    <w:p w14:paraId="7C05FA82">
      <w:pPr>
        <w:jc w:val="both"/>
      </w:pPr>
    </w:p>
    <w:p w14:paraId="7C05FA83">
      <w:pPr>
        <w:pStyle w:val="5"/>
        <w:jc w:val="both"/>
      </w:pPr>
      <w:bookmarkStart w:id="81" w:name="_Toc3385"/>
      <w:bookmarkStart w:id="82" w:name="_Toc191630904"/>
      <w:bookmarkStart w:id="83" w:name="_Toc185243814"/>
      <w:r>
        <w:t>5.1.3</w:t>
      </w:r>
      <w:r>
        <w:tab/>
      </w:r>
      <w:r>
        <w:t>Requirements</w:t>
      </w:r>
      <w:bookmarkEnd w:id="81"/>
      <w:bookmarkEnd w:id="82"/>
      <w:bookmarkEnd w:id="83"/>
    </w:p>
    <w:tbl>
      <w:tblPr>
        <w:tblStyle w:val="89"/>
        <w:tblW w:w="969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263"/>
        <w:gridCol w:w="5425"/>
        <w:gridCol w:w="2008"/>
      </w:tblGrid>
      <w:tr w14:paraId="7C05FA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2263" w:type="dxa"/>
            <w:tcBorders>
              <w:top w:val="single" w:color="auto" w:sz="4" w:space="0"/>
              <w:left w:val="single" w:color="auto" w:sz="4" w:space="0"/>
              <w:bottom w:val="single" w:color="auto" w:sz="4" w:space="0"/>
              <w:right w:val="single" w:color="auto" w:sz="4" w:space="0"/>
            </w:tcBorders>
            <w:vAlign w:val="top"/>
          </w:tcPr>
          <w:p w14:paraId="7C05FA87">
            <w:pPr>
              <w:keepLines/>
              <w:spacing w:after="0"/>
              <w:jc w:val="center"/>
              <w:rPr>
                <w:rFonts w:ascii="Arial" w:hAnsi="Arial" w:cs="Arial"/>
                <w:b/>
                <w:sz w:val="18"/>
                <w:szCs w:val="18"/>
              </w:rPr>
            </w:pPr>
            <w:r>
              <w:rPr>
                <w:rFonts w:ascii="Arial" w:hAnsi="Arial" w:cs="Arial"/>
                <w:b/>
                <w:sz w:val="18"/>
                <w:szCs w:val="18"/>
              </w:rPr>
              <w:t>Requirement label</w:t>
            </w:r>
          </w:p>
        </w:tc>
        <w:tc>
          <w:tcPr>
            <w:tcW w:w="5425" w:type="dxa"/>
            <w:tcBorders>
              <w:top w:val="single" w:color="auto" w:sz="4" w:space="0"/>
              <w:left w:val="single" w:color="auto" w:sz="4" w:space="0"/>
              <w:bottom w:val="single" w:color="auto" w:sz="4" w:space="0"/>
              <w:right w:val="single" w:color="auto" w:sz="4" w:space="0"/>
            </w:tcBorders>
            <w:vAlign w:val="top"/>
          </w:tcPr>
          <w:p w14:paraId="7C05FA88">
            <w:pPr>
              <w:keepLines/>
              <w:spacing w:after="0"/>
              <w:jc w:val="center"/>
              <w:rPr>
                <w:rFonts w:ascii="Arial" w:hAnsi="Arial" w:cs="Arial"/>
                <w:b/>
                <w:sz w:val="18"/>
                <w:szCs w:val="18"/>
              </w:rPr>
            </w:pPr>
            <w:r>
              <w:rPr>
                <w:rFonts w:ascii="Arial" w:hAnsi="Arial" w:cs="Arial"/>
                <w:b/>
                <w:sz w:val="18"/>
                <w:szCs w:val="18"/>
              </w:rPr>
              <w:t>Description</w:t>
            </w:r>
          </w:p>
        </w:tc>
        <w:tc>
          <w:tcPr>
            <w:tcW w:w="2008" w:type="dxa"/>
            <w:tcBorders>
              <w:top w:val="single" w:color="auto" w:sz="4" w:space="0"/>
              <w:left w:val="single" w:color="auto" w:sz="4" w:space="0"/>
              <w:bottom w:val="single" w:color="auto" w:sz="4" w:space="0"/>
              <w:right w:val="single" w:color="auto" w:sz="4" w:space="0"/>
            </w:tcBorders>
            <w:vAlign w:val="top"/>
          </w:tcPr>
          <w:p w14:paraId="7C05FA89">
            <w:pPr>
              <w:keepLines/>
              <w:spacing w:after="0"/>
              <w:jc w:val="center"/>
              <w:rPr>
                <w:rFonts w:ascii="Arial" w:hAnsi="Arial" w:cs="Arial"/>
                <w:b/>
                <w:sz w:val="18"/>
                <w:szCs w:val="18"/>
              </w:rPr>
            </w:pPr>
            <w:r>
              <w:rPr>
                <w:rFonts w:ascii="Arial" w:hAnsi="Arial" w:cs="Arial"/>
                <w:b/>
                <w:sz w:val="18"/>
                <w:szCs w:val="18"/>
              </w:rPr>
              <w:t>Related use case(s)</w:t>
            </w:r>
          </w:p>
        </w:tc>
      </w:tr>
      <w:tr w14:paraId="7C05FA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vAlign w:val="top"/>
          </w:tcPr>
          <w:p w14:paraId="7C05FA8B">
            <w:pPr>
              <w:rPr>
                <w:rFonts w:ascii="Arial" w:hAnsi="Arial" w:cs="Arial"/>
                <w:b/>
                <w:sz w:val="18"/>
                <w:szCs w:val="18"/>
              </w:rPr>
            </w:pPr>
            <w:r>
              <w:rPr>
                <w:rFonts w:ascii="Arial" w:hAnsi="Arial" w:cs="Arial"/>
                <w:b/>
                <w:sz w:val="18"/>
                <w:szCs w:val="18"/>
                <w:lang w:val="en-US" w:eastAsia="zh-CN"/>
              </w:rPr>
              <w:t>REQ</w:t>
            </w:r>
            <w:r>
              <w:rPr>
                <w:rFonts w:hint="default" w:ascii="Arial" w:hAnsi="Arial" w:cs="Arial"/>
                <w:b/>
                <w:sz w:val="18"/>
                <w:szCs w:val="18"/>
                <w:lang w:val="en-US" w:eastAsia="zh-CN"/>
              </w:rPr>
              <w:t>-</w:t>
            </w:r>
            <w:r>
              <w:rPr>
                <w:rFonts w:ascii="Arial" w:hAnsi="Arial" w:cs="Arial"/>
                <w:b/>
                <w:sz w:val="18"/>
                <w:szCs w:val="18"/>
                <w:lang w:val="en-US" w:eastAsia="zh-CN"/>
              </w:rPr>
              <w:t>DTLCM-</w:t>
            </w:r>
            <w:r>
              <w:rPr>
                <w:rFonts w:ascii="Arial" w:hAnsi="Arial" w:cs="Arial"/>
                <w:b/>
                <w:sz w:val="18"/>
                <w:szCs w:val="18"/>
                <w:lang w:val="en-US"/>
              </w:rPr>
              <w:t>DTLCM</w:t>
            </w:r>
            <w:r>
              <w:rPr>
                <w:rFonts w:hint="default" w:ascii="Arial" w:hAnsi="Arial" w:cs="Arial"/>
                <w:b/>
                <w:sz w:val="18"/>
                <w:szCs w:val="18"/>
                <w:lang w:val="en-US" w:eastAsia="zh-CN"/>
              </w:rPr>
              <w:t>-</w:t>
            </w:r>
            <w:r>
              <w:rPr>
                <w:rFonts w:ascii="Arial" w:hAnsi="Arial" w:cs="Arial"/>
                <w:b/>
                <w:sz w:val="18"/>
                <w:szCs w:val="18"/>
                <w:lang w:val="en-US" w:eastAsia="zh-CN"/>
              </w:rPr>
              <w:t>01:</w:t>
            </w:r>
          </w:p>
        </w:tc>
        <w:tc>
          <w:tcPr>
            <w:tcW w:w="5425" w:type="dxa"/>
            <w:tcBorders>
              <w:top w:val="single" w:color="auto" w:sz="4" w:space="0"/>
              <w:left w:val="single" w:color="auto" w:sz="4" w:space="0"/>
              <w:bottom w:val="single" w:color="auto" w:sz="4" w:space="0"/>
              <w:right w:val="single" w:color="auto" w:sz="4" w:space="0"/>
            </w:tcBorders>
            <w:vAlign w:val="top"/>
          </w:tcPr>
          <w:p w14:paraId="7C05FA8C">
            <w:pPr>
              <w:rPr>
                <w:rFonts w:ascii="Arial" w:hAnsi="Arial" w:cs="Arial"/>
                <w:sz w:val="18"/>
                <w:szCs w:val="18"/>
              </w:rPr>
            </w:pPr>
            <w:r>
              <w:rPr>
                <w:rFonts w:ascii="Arial" w:hAnsi="Arial" w:cs="Arial"/>
                <w:sz w:val="18"/>
                <w:szCs w:val="18"/>
              </w:rPr>
              <w:t xml:space="preserve">The </w:t>
            </w:r>
            <w:r>
              <w:rPr>
                <w:rFonts w:ascii="Arial" w:hAnsi="Arial" w:cs="Arial"/>
                <w:sz w:val="18"/>
                <w:szCs w:val="18"/>
                <w:lang w:val="en-US"/>
              </w:rPr>
              <w:t>3GPP management system</w:t>
            </w:r>
            <w:r>
              <w:rPr>
                <w:rFonts w:ascii="Arial" w:hAnsi="Arial" w:cs="Arial"/>
                <w:sz w:val="18"/>
                <w:szCs w:val="18"/>
              </w:rPr>
              <w:t xml:space="preserve"> </w:t>
            </w:r>
            <w:r>
              <w:rPr>
                <w:rFonts w:ascii="Arial" w:hAnsi="Arial" w:cs="Arial"/>
                <w:sz w:val="18"/>
                <w:szCs w:val="18"/>
              </w:rPr>
              <w:t>should support a capability enabling an MnS consumer to define the network scenario that should be modelled and simulated/emulated.</w:t>
            </w:r>
          </w:p>
        </w:tc>
        <w:tc>
          <w:tcPr>
            <w:tcW w:w="2008" w:type="dxa"/>
            <w:tcBorders>
              <w:top w:val="single" w:color="auto" w:sz="4" w:space="0"/>
              <w:left w:val="single" w:color="auto" w:sz="4" w:space="0"/>
              <w:bottom w:val="single" w:color="auto" w:sz="4" w:space="0"/>
              <w:right w:val="single" w:color="auto" w:sz="4" w:space="0"/>
            </w:tcBorders>
            <w:vAlign w:val="top"/>
          </w:tcPr>
          <w:p w14:paraId="7C05FA8D">
            <w:pPr>
              <w:keepLines/>
              <w:spacing w:after="0"/>
              <w:rPr>
                <w:rFonts w:ascii="Arial" w:hAnsi="Arial" w:cs="Arial"/>
                <w:b/>
                <w:sz w:val="18"/>
                <w:szCs w:val="18"/>
              </w:rPr>
            </w:pPr>
            <w:r>
              <w:rPr>
                <w:rFonts w:ascii="Arial" w:hAnsi="Arial" w:cs="Arial"/>
                <w:b/>
                <w:sz w:val="18"/>
                <w:szCs w:val="18"/>
                <w:lang w:val="en-US" w:eastAsia="zh-CN"/>
              </w:rPr>
              <w:t>DTLCM-</w:t>
            </w:r>
            <w:r>
              <w:rPr>
                <w:rFonts w:ascii="Arial" w:hAnsi="Arial" w:cs="Arial"/>
                <w:b/>
                <w:sz w:val="18"/>
                <w:szCs w:val="18"/>
                <w:lang w:val="en-US"/>
              </w:rPr>
              <w:t>DTLCM</w:t>
            </w:r>
          </w:p>
        </w:tc>
      </w:tr>
      <w:tr w14:paraId="7C05FA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vAlign w:val="top"/>
          </w:tcPr>
          <w:p w14:paraId="7C05FA8F">
            <w:pPr>
              <w:rPr>
                <w:rFonts w:ascii="Arial" w:hAnsi="Arial" w:cs="Arial"/>
                <w:b/>
                <w:sz w:val="18"/>
                <w:szCs w:val="18"/>
              </w:rPr>
            </w:pPr>
            <w:r>
              <w:rPr>
                <w:rFonts w:ascii="Arial" w:hAnsi="Arial" w:cs="Arial"/>
                <w:b/>
                <w:sz w:val="18"/>
                <w:szCs w:val="18"/>
                <w:lang w:val="en-US" w:eastAsia="zh-CN"/>
              </w:rPr>
              <w:t>REQ</w:t>
            </w:r>
            <w:r>
              <w:rPr>
                <w:rFonts w:hint="default" w:ascii="Arial" w:hAnsi="Arial" w:cs="Arial"/>
                <w:b/>
                <w:sz w:val="18"/>
                <w:szCs w:val="18"/>
                <w:lang w:val="en-US" w:eastAsia="zh-CN"/>
              </w:rPr>
              <w:t>-</w:t>
            </w:r>
            <w:r>
              <w:rPr>
                <w:rFonts w:ascii="Arial" w:hAnsi="Arial" w:cs="Arial"/>
                <w:b/>
                <w:sz w:val="18"/>
                <w:szCs w:val="18"/>
                <w:lang w:val="en-US" w:eastAsia="zh-CN"/>
              </w:rPr>
              <w:t>DTLCM-</w:t>
            </w:r>
            <w:r>
              <w:rPr>
                <w:rFonts w:ascii="Arial" w:hAnsi="Arial" w:cs="Arial"/>
                <w:b/>
                <w:sz w:val="18"/>
                <w:szCs w:val="18"/>
                <w:lang w:val="en-US"/>
              </w:rPr>
              <w:t>DTLCM</w:t>
            </w:r>
            <w:r>
              <w:rPr>
                <w:rFonts w:hint="default" w:ascii="Arial" w:hAnsi="Arial" w:cs="Arial"/>
                <w:b/>
                <w:sz w:val="18"/>
                <w:szCs w:val="18"/>
                <w:lang w:val="en-US" w:eastAsia="zh-CN"/>
              </w:rPr>
              <w:t>-</w:t>
            </w:r>
            <w:r>
              <w:rPr>
                <w:rFonts w:ascii="Arial" w:hAnsi="Arial" w:cs="Arial"/>
                <w:b/>
                <w:sz w:val="18"/>
                <w:szCs w:val="18"/>
                <w:lang w:val="en-US" w:eastAsia="zh-CN"/>
              </w:rPr>
              <w:t xml:space="preserve">02: </w:t>
            </w:r>
          </w:p>
        </w:tc>
        <w:tc>
          <w:tcPr>
            <w:tcW w:w="5425" w:type="dxa"/>
            <w:tcBorders>
              <w:top w:val="single" w:color="auto" w:sz="4" w:space="0"/>
              <w:left w:val="single" w:color="auto" w:sz="4" w:space="0"/>
              <w:bottom w:val="single" w:color="auto" w:sz="4" w:space="0"/>
              <w:right w:val="single" w:color="auto" w:sz="4" w:space="0"/>
            </w:tcBorders>
            <w:vAlign w:val="top"/>
          </w:tcPr>
          <w:p w14:paraId="7C05FA90">
            <w:pPr>
              <w:rPr>
                <w:rFonts w:ascii="Arial" w:hAnsi="Arial" w:cs="Arial"/>
                <w:sz w:val="18"/>
                <w:szCs w:val="18"/>
              </w:rPr>
            </w:pPr>
            <w:r>
              <w:rPr>
                <w:rFonts w:ascii="Arial" w:hAnsi="Arial" w:cs="Arial"/>
                <w:sz w:val="18"/>
                <w:szCs w:val="18"/>
              </w:rPr>
              <w:t xml:space="preserve">The </w:t>
            </w:r>
            <w:r>
              <w:rPr>
                <w:rFonts w:ascii="Arial" w:hAnsi="Arial" w:cs="Arial"/>
                <w:sz w:val="18"/>
                <w:szCs w:val="18"/>
                <w:lang w:val="en-US"/>
              </w:rPr>
              <w:t>3GPP management system</w:t>
            </w:r>
            <w:r>
              <w:rPr>
                <w:rFonts w:ascii="Arial" w:hAnsi="Arial" w:cs="Arial"/>
                <w:sz w:val="18"/>
                <w:szCs w:val="18"/>
              </w:rPr>
              <w:t xml:space="preserve"> </w:t>
            </w:r>
            <w:r>
              <w:rPr>
                <w:rFonts w:ascii="Arial" w:hAnsi="Arial" w:cs="Arial"/>
                <w:sz w:val="18"/>
                <w:szCs w:val="18"/>
              </w:rPr>
              <w:t>should support a capability enabling an MnS consumer to control the simulation/emulation of a network scenario, e.g. to start, or stop the simulation/emulation.</w:t>
            </w:r>
          </w:p>
        </w:tc>
        <w:tc>
          <w:tcPr>
            <w:tcW w:w="2008" w:type="dxa"/>
            <w:tcBorders>
              <w:top w:val="single" w:color="auto" w:sz="4" w:space="0"/>
              <w:left w:val="single" w:color="auto" w:sz="4" w:space="0"/>
              <w:bottom w:val="single" w:color="auto" w:sz="4" w:space="0"/>
              <w:right w:val="single" w:color="auto" w:sz="4" w:space="0"/>
            </w:tcBorders>
            <w:vAlign w:val="top"/>
          </w:tcPr>
          <w:p w14:paraId="7C05FA91">
            <w:pPr>
              <w:keepLines/>
              <w:spacing w:after="0"/>
              <w:rPr>
                <w:rFonts w:ascii="Arial" w:hAnsi="Arial" w:cs="Arial"/>
                <w:b/>
                <w:sz w:val="18"/>
                <w:szCs w:val="18"/>
              </w:rPr>
            </w:pPr>
            <w:r>
              <w:rPr>
                <w:rFonts w:ascii="Arial" w:hAnsi="Arial" w:cs="Arial"/>
                <w:b/>
                <w:sz w:val="18"/>
                <w:szCs w:val="18"/>
                <w:lang w:val="en-US" w:eastAsia="zh-CN"/>
              </w:rPr>
              <w:t>DTLCM-</w:t>
            </w:r>
            <w:r>
              <w:rPr>
                <w:rFonts w:ascii="Arial" w:hAnsi="Arial" w:cs="Arial"/>
                <w:b/>
                <w:sz w:val="18"/>
                <w:szCs w:val="18"/>
                <w:lang w:val="en-US"/>
              </w:rPr>
              <w:t>DTLCM</w:t>
            </w:r>
          </w:p>
        </w:tc>
      </w:tr>
      <w:tr w14:paraId="7C05FA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vAlign w:val="top"/>
          </w:tcPr>
          <w:p w14:paraId="7C05FA93">
            <w:pPr>
              <w:overflowPunct w:val="0"/>
              <w:autoSpaceDE w:val="0"/>
              <w:autoSpaceDN w:val="0"/>
              <w:adjustRightInd w:val="0"/>
              <w:textAlignment w:val="baseline"/>
              <w:rPr>
                <w:rFonts w:ascii="Arial" w:hAnsi="Arial" w:cs="Arial"/>
                <w:b/>
                <w:sz w:val="18"/>
                <w:szCs w:val="18"/>
                <w:lang w:eastAsia="zh-CN"/>
              </w:rPr>
            </w:pPr>
            <w:r>
              <w:rPr>
                <w:rFonts w:ascii="Arial" w:hAnsi="Arial" w:eastAsia="微软雅黑" w:cs="Arial"/>
                <w:b/>
                <w:sz w:val="18"/>
                <w:szCs w:val="18"/>
              </w:rPr>
              <w:t>REQ-</w:t>
            </w:r>
            <w:r>
              <w:rPr>
                <w:rFonts w:ascii="Arial" w:hAnsi="Arial" w:cs="Arial"/>
                <w:b/>
                <w:sz w:val="18"/>
                <w:szCs w:val="18"/>
                <w:lang w:val="en-US" w:eastAsia="zh-CN"/>
              </w:rPr>
              <w:t>DTLCM-</w:t>
            </w:r>
            <w:r>
              <w:rPr>
                <w:rFonts w:ascii="Arial" w:hAnsi="Arial" w:cs="Arial"/>
                <w:b/>
                <w:sz w:val="18"/>
                <w:szCs w:val="18"/>
                <w:lang w:val="en-US"/>
              </w:rPr>
              <w:t>DTLCM</w:t>
            </w:r>
            <w:r>
              <w:rPr>
                <w:rFonts w:ascii="Arial" w:hAnsi="Arial" w:eastAsia="微软雅黑" w:cs="Arial"/>
                <w:b/>
                <w:sz w:val="18"/>
                <w:szCs w:val="18"/>
              </w:rPr>
              <w:t xml:space="preserve">-03: </w:t>
            </w:r>
          </w:p>
        </w:tc>
        <w:tc>
          <w:tcPr>
            <w:tcW w:w="5425" w:type="dxa"/>
            <w:tcBorders>
              <w:top w:val="single" w:color="auto" w:sz="4" w:space="0"/>
              <w:left w:val="single" w:color="auto" w:sz="4" w:space="0"/>
              <w:bottom w:val="single" w:color="auto" w:sz="4" w:space="0"/>
              <w:right w:val="single" w:color="auto" w:sz="4" w:space="0"/>
            </w:tcBorders>
            <w:vAlign w:val="top"/>
          </w:tcPr>
          <w:p w14:paraId="7C05FA94">
            <w:pPr>
              <w:rPr>
                <w:rFonts w:ascii="Arial" w:hAnsi="Arial" w:cs="Arial"/>
                <w:sz w:val="18"/>
                <w:szCs w:val="18"/>
              </w:rPr>
            </w:pPr>
            <w:r>
              <w:rPr>
                <w:rFonts w:ascii="Arial" w:hAnsi="Arial" w:cs="Arial"/>
                <w:sz w:val="18"/>
                <w:szCs w:val="18"/>
              </w:rPr>
              <w:t xml:space="preserve">The </w:t>
            </w:r>
            <w:r>
              <w:rPr>
                <w:rFonts w:ascii="Arial" w:hAnsi="Arial" w:cs="Arial"/>
                <w:sz w:val="18"/>
                <w:szCs w:val="18"/>
                <w:lang w:val="en-US"/>
              </w:rPr>
              <w:t>3GPP management system</w:t>
            </w:r>
            <w:r>
              <w:rPr>
                <w:rFonts w:ascii="Arial" w:hAnsi="Arial" w:cs="Arial"/>
                <w:sz w:val="18"/>
                <w:szCs w:val="18"/>
              </w:rPr>
              <w:t xml:space="preserve"> </w:t>
            </w:r>
            <w:r>
              <w:rPr>
                <w:rFonts w:ascii="Arial" w:hAnsi="Arial" w:cs="Arial"/>
                <w:sz w:val="18"/>
                <w:szCs w:val="18"/>
              </w:rPr>
              <w:t xml:space="preserve">should support a capability to provide to the MnS consumer an output of a modelling or simulation process, the output representing the </w:t>
            </w:r>
            <w:r>
              <w:rPr>
                <w:rFonts w:ascii="Arial" w:hAnsi="Arial" w:cs="Arial"/>
                <w:sz w:val="18"/>
                <w:szCs w:val="18"/>
              </w:rPr>
              <w:t>status</w:t>
            </w:r>
            <w:r>
              <w:rPr>
                <w:rFonts w:ascii="Arial" w:hAnsi="Arial" w:cs="Arial"/>
                <w:sz w:val="18"/>
                <w:szCs w:val="18"/>
              </w:rPr>
              <w:t xml:space="preserve"> of the network for the simulated scenario.</w:t>
            </w:r>
          </w:p>
        </w:tc>
        <w:tc>
          <w:tcPr>
            <w:tcW w:w="2008" w:type="dxa"/>
            <w:tcBorders>
              <w:top w:val="single" w:color="auto" w:sz="4" w:space="0"/>
              <w:left w:val="single" w:color="auto" w:sz="4" w:space="0"/>
              <w:bottom w:val="single" w:color="auto" w:sz="4" w:space="0"/>
              <w:right w:val="single" w:color="auto" w:sz="4" w:space="0"/>
            </w:tcBorders>
            <w:vAlign w:val="top"/>
          </w:tcPr>
          <w:p w14:paraId="7C05FA95">
            <w:pPr>
              <w:keepLines/>
              <w:spacing w:after="0"/>
              <w:rPr>
                <w:rFonts w:ascii="Arial" w:hAnsi="Arial" w:cs="Arial"/>
                <w:b/>
                <w:sz w:val="18"/>
                <w:szCs w:val="18"/>
              </w:rPr>
            </w:pPr>
            <w:r>
              <w:rPr>
                <w:rFonts w:ascii="Arial" w:hAnsi="Arial" w:cs="Arial"/>
                <w:b/>
                <w:sz w:val="18"/>
                <w:szCs w:val="18"/>
                <w:lang w:val="en-US" w:eastAsia="zh-CN"/>
              </w:rPr>
              <w:t>DTLCM-</w:t>
            </w:r>
            <w:r>
              <w:rPr>
                <w:rFonts w:ascii="Arial" w:hAnsi="Arial" w:cs="Arial"/>
                <w:b/>
                <w:sz w:val="18"/>
                <w:szCs w:val="18"/>
                <w:lang w:val="en-US"/>
              </w:rPr>
              <w:t>DTLCM</w:t>
            </w:r>
          </w:p>
        </w:tc>
      </w:tr>
      <w:tr w14:paraId="7C05FA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vAlign w:val="top"/>
          </w:tcPr>
          <w:p w14:paraId="7C05FA97">
            <w:pPr>
              <w:rPr>
                <w:rFonts w:ascii="Arial" w:hAnsi="Arial" w:cs="Arial"/>
                <w:b/>
                <w:sz w:val="18"/>
                <w:szCs w:val="18"/>
              </w:rPr>
            </w:pPr>
            <w:r>
              <w:rPr>
                <w:rFonts w:ascii="Arial" w:hAnsi="Arial" w:eastAsia="微软雅黑" w:cs="Arial"/>
                <w:b/>
                <w:kern w:val="2"/>
                <w:sz w:val="18"/>
                <w:szCs w:val="18"/>
                <w:lang w:eastAsia="zh-CN" w:bidi="ar-KW"/>
              </w:rPr>
              <w:t>REQ-</w:t>
            </w:r>
            <w:r>
              <w:rPr>
                <w:rFonts w:ascii="Arial" w:hAnsi="Arial" w:cs="Arial"/>
                <w:b/>
                <w:sz w:val="18"/>
                <w:szCs w:val="18"/>
                <w:lang w:val="en-US" w:eastAsia="zh-CN"/>
              </w:rPr>
              <w:t>DTLCM-</w:t>
            </w:r>
            <w:r>
              <w:rPr>
                <w:rFonts w:ascii="Arial" w:hAnsi="Arial" w:cs="Arial"/>
                <w:b/>
                <w:sz w:val="18"/>
                <w:szCs w:val="18"/>
                <w:lang w:eastAsia="en-GB"/>
              </w:rPr>
              <w:t xml:space="preserve"> DTSYNC</w:t>
            </w:r>
            <w:r>
              <w:rPr>
                <w:rFonts w:ascii="Arial" w:hAnsi="Arial" w:eastAsia="微软雅黑" w:cs="Arial"/>
                <w:b/>
                <w:kern w:val="2"/>
                <w:sz w:val="18"/>
                <w:szCs w:val="18"/>
                <w:lang w:eastAsia="zh-CN" w:bidi="ar-KW"/>
              </w:rPr>
              <w:t xml:space="preserve">-01: </w:t>
            </w:r>
          </w:p>
        </w:tc>
        <w:tc>
          <w:tcPr>
            <w:tcW w:w="5425" w:type="dxa"/>
            <w:tcBorders>
              <w:top w:val="single" w:color="auto" w:sz="4" w:space="0"/>
              <w:left w:val="single" w:color="auto" w:sz="4" w:space="0"/>
              <w:bottom w:val="single" w:color="auto" w:sz="4" w:space="0"/>
              <w:right w:val="single" w:color="auto" w:sz="4" w:space="0"/>
            </w:tcBorders>
            <w:vAlign w:val="top"/>
          </w:tcPr>
          <w:p w14:paraId="7C05FA98">
            <w:pPr>
              <w:rPr>
                <w:rFonts w:ascii="Arial" w:hAnsi="Arial" w:cs="Arial"/>
                <w:sz w:val="18"/>
                <w:szCs w:val="18"/>
              </w:rPr>
            </w:pPr>
            <w:r>
              <w:rPr>
                <w:rFonts w:ascii="Arial" w:hAnsi="Arial" w:cs="Arial"/>
                <w:sz w:val="18"/>
                <w:szCs w:val="18"/>
                <w:lang w:eastAsia="en-GB"/>
              </w:rPr>
              <w:t xml:space="preserve">The </w:t>
            </w:r>
            <w:r>
              <w:rPr>
                <w:rFonts w:ascii="Arial" w:hAnsi="Arial" w:cs="Arial"/>
                <w:sz w:val="18"/>
                <w:szCs w:val="18"/>
                <w:lang w:val="en-US"/>
              </w:rPr>
              <w:t>3GPP management system</w:t>
            </w:r>
            <w:r>
              <w:rPr>
                <w:rFonts w:ascii="Arial" w:hAnsi="Arial" w:cs="Arial"/>
                <w:sz w:val="18"/>
                <w:szCs w:val="18"/>
                <w:lang w:eastAsia="zh-CN"/>
              </w:rPr>
              <w:t xml:space="preserve"> should </w:t>
            </w:r>
            <w:r>
              <w:rPr>
                <w:rFonts w:ascii="Arial" w:hAnsi="Arial" w:cs="Arial"/>
                <w:sz w:val="18"/>
                <w:szCs w:val="18"/>
                <w:lang w:eastAsia="zh-CN"/>
              </w:rPr>
              <w:t xml:space="preserve">have the capability </w:t>
            </w:r>
            <w:r>
              <w:rPr>
                <w:rFonts w:ascii="Arial" w:hAnsi="Arial" w:eastAsia="Yu Mincho" w:cs="Arial"/>
                <w:sz w:val="18"/>
                <w:szCs w:val="18"/>
                <w:lang w:eastAsia="ja-JP"/>
              </w:rPr>
              <w:t>enabling the MnS consumer to control the frequ</w:t>
            </w:r>
            <w:r>
              <w:rPr>
                <w:rFonts w:hint="default" w:ascii="Arial" w:hAnsi="Arial" w:cs="Arial"/>
                <w:sz w:val="18"/>
                <w:szCs w:val="18"/>
                <w:lang w:val="en-US" w:eastAsia="zh-CN"/>
              </w:rPr>
              <w:t>e</w:t>
            </w:r>
            <w:r>
              <w:rPr>
                <w:rFonts w:ascii="Arial" w:hAnsi="Arial" w:eastAsia="Yu Mincho" w:cs="Arial"/>
                <w:sz w:val="18"/>
                <w:szCs w:val="18"/>
                <w:lang w:eastAsia="ja-JP"/>
              </w:rPr>
              <w:t>ncy of network data collection</w:t>
            </w:r>
            <w:r>
              <w:rPr>
                <w:rFonts w:ascii="Arial" w:hAnsi="Arial" w:cs="Arial"/>
                <w:sz w:val="18"/>
                <w:szCs w:val="18"/>
                <w:lang w:eastAsia="zh-CN"/>
              </w:rPr>
              <w:t>.</w:t>
            </w:r>
          </w:p>
        </w:tc>
        <w:tc>
          <w:tcPr>
            <w:tcW w:w="2008" w:type="dxa"/>
            <w:tcBorders>
              <w:top w:val="single" w:color="auto" w:sz="4" w:space="0"/>
              <w:left w:val="single" w:color="auto" w:sz="4" w:space="0"/>
              <w:bottom w:val="single" w:color="auto" w:sz="4" w:space="0"/>
              <w:right w:val="single" w:color="auto" w:sz="4" w:space="0"/>
            </w:tcBorders>
            <w:vAlign w:val="top"/>
          </w:tcPr>
          <w:p w14:paraId="7C05FA99">
            <w:pPr>
              <w:keepLines/>
              <w:spacing w:after="0"/>
              <w:rPr>
                <w:rFonts w:ascii="Arial" w:hAnsi="Arial" w:cs="Arial"/>
                <w:b/>
                <w:sz w:val="18"/>
                <w:szCs w:val="18"/>
              </w:rPr>
            </w:pPr>
            <w:r>
              <w:rPr>
                <w:rFonts w:ascii="Arial" w:hAnsi="Arial" w:cs="Arial"/>
                <w:b/>
                <w:sz w:val="18"/>
                <w:szCs w:val="18"/>
                <w:lang w:val="en-US" w:eastAsia="zh-CN"/>
              </w:rPr>
              <w:t>DTLCM-</w:t>
            </w:r>
            <w:r>
              <w:rPr>
                <w:rFonts w:ascii="Arial" w:hAnsi="Arial" w:cs="Arial"/>
                <w:b/>
                <w:sz w:val="18"/>
                <w:szCs w:val="18"/>
                <w:lang w:eastAsia="en-GB"/>
              </w:rPr>
              <w:t>DTSYNC</w:t>
            </w:r>
          </w:p>
        </w:tc>
      </w:tr>
    </w:tbl>
    <w:p w14:paraId="7C05FA9E">
      <w:pPr>
        <w:jc w:val="both"/>
        <w:rPr>
          <w:rFonts w:cs="Arial"/>
        </w:rPr>
      </w:pPr>
      <w:bookmarkStart w:id="84" w:name="_Toc185243815"/>
    </w:p>
    <w:p w14:paraId="7C05FA9F">
      <w:pPr>
        <w:pStyle w:val="4"/>
        <w:rPr>
          <w:rFonts w:eastAsia="Times New Roman"/>
          <w:lang w:val="en-US"/>
        </w:rPr>
      </w:pPr>
      <w:bookmarkStart w:id="85" w:name="_Toc5411"/>
      <w:bookmarkStart w:id="86" w:name="_Toc191630905"/>
      <w:r>
        <w:rPr>
          <w:rFonts w:eastAsia="Times New Roman"/>
        </w:rPr>
        <w:t>5.</w:t>
      </w:r>
      <w:r>
        <w:rPr>
          <w:rFonts w:hint="default" w:eastAsia="Times New Roman"/>
          <w:lang w:val="en-US" w:eastAsia="zh-CN"/>
        </w:rPr>
        <w:t>2</w:t>
      </w:r>
      <w:r>
        <w:rPr>
          <w:rFonts w:eastAsia="Times New Roman"/>
        </w:rPr>
        <w:tab/>
      </w:r>
      <w:r>
        <w:rPr>
          <w:rFonts w:eastAsia="Times New Roman"/>
          <w:lang w:eastAsia="zh-CN"/>
        </w:rPr>
        <w:t>NDT support for network automation</w:t>
      </w:r>
      <w:bookmarkEnd w:id="84"/>
      <w:bookmarkEnd w:id="85"/>
      <w:bookmarkEnd w:id="86"/>
    </w:p>
    <w:p w14:paraId="1470B98A">
      <w:pPr>
        <w:pStyle w:val="5"/>
        <w:jc w:val="both"/>
        <w:rPr>
          <w:rFonts w:eastAsia="宋体"/>
          <w:lang w:val="en-US" w:eastAsia="zh-CN"/>
        </w:rPr>
      </w:pPr>
      <w:bookmarkStart w:id="87" w:name="_Toc185243816"/>
      <w:bookmarkStart w:id="88" w:name="_Toc177138522"/>
      <w:bookmarkStart w:id="89" w:name="_Toc168485891"/>
      <w:bookmarkStart w:id="90" w:name="_Toc168485683"/>
      <w:bookmarkStart w:id="91" w:name="_Toc168485167"/>
      <w:bookmarkStart w:id="92" w:name="_Toc180163802"/>
      <w:bookmarkStart w:id="93" w:name="_Toc183521160"/>
      <w:bookmarkStart w:id="94" w:name="_Toc191630906"/>
      <w:bookmarkStart w:id="95" w:name="_Toc180163340"/>
      <w:bookmarkStart w:id="96" w:name="_Toc180164037"/>
      <w:bookmarkStart w:id="97" w:name="_Toc737"/>
      <w:bookmarkStart w:id="98" w:name="_Toc168485607"/>
      <w:bookmarkStart w:id="99" w:name="_Toc177118949"/>
      <w:r>
        <w:t>5.</w:t>
      </w:r>
      <w:r>
        <w:rPr>
          <w:rFonts w:hint="eastAsia" w:eastAsia="宋体"/>
          <w:lang w:val="en-US" w:eastAsia="zh-CN"/>
        </w:rPr>
        <w:t>2</w:t>
      </w:r>
      <w:r>
        <w:t>.1</w:t>
      </w:r>
      <w:r>
        <w:tab/>
      </w:r>
      <w:r>
        <w:t>Description</w:t>
      </w:r>
      <w:bookmarkEnd w:id="87"/>
      <w:bookmarkEnd w:id="88"/>
      <w:bookmarkEnd w:id="89"/>
      <w:bookmarkEnd w:id="90"/>
      <w:bookmarkEnd w:id="91"/>
      <w:bookmarkEnd w:id="92"/>
      <w:bookmarkEnd w:id="93"/>
      <w:bookmarkEnd w:id="94"/>
      <w:bookmarkEnd w:id="95"/>
      <w:bookmarkEnd w:id="96"/>
      <w:bookmarkEnd w:id="97"/>
      <w:bookmarkEnd w:id="98"/>
      <w:bookmarkEnd w:id="99"/>
    </w:p>
    <w:p w14:paraId="1470B98B">
      <w:pPr>
        <w:jc w:val="both"/>
      </w:pPr>
      <w:r>
        <w:t>NDTs can be used to support automation use cases (e.g. MDA, SON, etc.). An NDT may be integrated into a network automation function, or it may be external to the network automation function. In the case where the NDT is external to the network automation function, it could be possible for the network automation function to configure the NDT and the scenario that could be modelled by the NDT. NDTs do not execute any actions in form of configuration of the live network but support decision-making.</w:t>
      </w:r>
    </w:p>
    <w:p w14:paraId="1470B98C">
      <w:pPr>
        <w:pStyle w:val="5"/>
        <w:jc w:val="both"/>
        <w:rPr>
          <w:rFonts w:eastAsia="宋体"/>
          <w:lang w:val="en-US" w:eastAsia="zh-CN"/>
        </w:rPr>
      </w:pPr>
      <w:bookmarkStart w:id="100" w:name="_Toc191630907"/>
      <w:bookmarkStart w:id="101" w:name="_Toc27817"/>
      <w:r>
        <w:t>5.</w:t>
      </w:r>
      <w:r>
        <w:rPr>
          <w:lang w:val="en-US" w:eastAsia="zh-CN"/>
        </w:rPr>
        <w:t>2</w:t>
      </w:r>
      <w:r>
        <w:t>.</w:t>
      </w:r>
      <w:r>
        <w:rPr>
          <w:rFonts w:hint="eastAsia" w:eastAsia="宋体"/>
          <w:lang w:val="en-US" w:eastAsia="zh-CN"/>
        </w:rPr>
        <w:t>2</w:t>
      </w:r>
      <w:r>
        <w:tab/>
      </w:r>
      <w:r>
        <w:rPr>
          <w:rFonts w:hint="eastAsia" w:eastAsia="宋体"/>
          <w:lang w:val="en-US" w:eastAsia="zh-CN"/>
        </w:rPr>
        <w:t>Use cases</w:t>
      </w:r>
      <w:bookmarkEnd w:id="100"/>
      <w:bookmarkEnd w:id="101"/>
    </w:p>
    <w:p w14:paraId="1470B98D">
      <w:pPr>
        <w:pStyle w:val="6"/>
        <w:rPr>
          <w:lang w:val="en-US"/>
        </w:rPr>
      </w:pPr>
      <w:bookmarkStart w:id="102" w:name="_Toc3066"/>
      <w:bookmarkStart w:id="103" w:name="_Toc191630908"/>
      <w:r>
        <w:t>5.</w:t>
      </w:r>
      <w:r>
        <w:rPr>
          <w:rFonts w:hint="eastAsia" w:eastAsia="宋体"/>
          <w:lang w:val="en-US" w:eastAsia="zh-CN"/>
        </w:rPr>
        <w:t>2</w:t>
      </w:r>
      <w:r>
        <w:t>.</w:t>
      </w:r>
      <w:r>
        <w:rPr>
          <w:rFonts w:hint="eastAsia" w:eastAsia="宋体"/>
          <w:lang w:val="en-US" w:eastAsia="zh-CN"/>
        </w:rPr>
        <w:t>2</w:t>
      </w:r>
      <w:r>
        <w:t>.1</w:t>
      </w:r>
      <w:r>
        <w:tab/>
      </w:r>
      <w:r>
        <w:rPr>
          <w:rFonts w:hint="eastAsia" w:eastAsia="宋体"/>
          <w:lang w:val="en-US" w:eastAsia="zh-CN"/>
        </w:rPr>
        <w:t xml:space="preserve">General capabilities on </w:t>
      </w:r>
      <w:r>
        <w:rPr>
          <w:rFonts w:hint="eastAsia"/>
        </w:rPr>
        <w:t>NDT support for network automation</w:t>
      </w:r>
      <w:bookmarkEnd w:id="102"/>
      <w:bookmarkEnd w:id="103"/>
    </w:p>
    <w:p w14:paraId="1470B98E">
      <w:pPr>
        <w:jc w:val="both"/>
      </w:pPr>
      <w:r>
        <w:t xml:space="preserve">An NDT, depending upon the network or service management use case and scenario to be modelled, might need data originating from various sources (network data, environment data, analytic, UEs data) and suitable hardware/software resources to function properly. MnS consumers would </w:t>
      </w:r>
      <w:r>
        <w:rPr>
          <w:rFonts w:hint="eastAsia" w:eastAsia="宋体"/>
          <w:lang w:val="en-US" w:eastAsia="zh-CN"/>
        </w:rPr>
        <w:t>need</w:t>
      </w:r>
      <w:r>
        <w:t xml:space="preserve"> to specify needed NDT characteristics or configurations to the NDT tailored to fulfil consumer specific needs i.e. to define the consumer preference for the specific NDT. For example, consumer preferences may be related to environment data sources e.g. weather, synthetic data etc, data characteristics (e.g. robustness, data granularity, maximum tolerable latency), required NDT output latency, characteristics of the service to be twinned, resource constraints (HW/SW), etc. Furthermore, in the case that consumer's preference on NDT characteristics or configuration may change over time and MnS consumer may update the NDT with the needed changes.</w:t>
      </w:r>
    </w:p>
    <w:p w14:paraId="1470B98F">
      <w:pPr>
        <w:jc w:val="both"/>
        <w:rPr>
          <w:lang w:val="en-US" w:eastAsia="ja-JP"/>
        </w:rPr>
      </w:pPr>
      <w:r>
        <w:rPr>
          <w:lang w:val="en-US" w:eastAsia="ja-JP"/>
        </w:rPr>
        <w:t>The achieved performance by NDT may depend on NDT characteristics such as  load, time or energy saving state. This means that the simulation results would change based on the network load, the target time of the day, or on whether the simulated node is running in energy saving mode. The NDT report should indicate the performance for the respective configured NDT characteristics.</w:t>
      </w:r>
    </w:p>
    <w:p w14:paraId="37F7EAA8">
      <w:pPr>
        <w:jc w:val="both"/>
      </w:pPr>
      <w:r>
        <w:t xml:space="preserve">The </w:t>
      </w:r>
      <w:r>
        <w:rPr>
          <w:lang w:eastAsia="zh-CN"/>
        </w:rPr>
        <w:t>automation</w:t>
      </w:r>
      <w:r>
        <w:t xml:space="preserve"> scenarios that the NDT might support </w:t>
      </w:r>
      <w:r>
        <w:rPr>
          <w:rFonts w:hint="eastAsia"/>
          <w:lang w:val="en-US" w:eastAsia="zh-CN"/>
        </w:rPr>
        <w:t>are described</w:t>
      </w:r>
      <w:r>
        <w:t xml:space="preserve"> in following sub</w:t>
      </w:r>
      <w:r>
        <w:rPr>
          <w:rFonts w:hint="eastAsia" w:eastAsia="宋体"/>
          <w:lang w:val="en-US" w:eastAsia="zh-CN"/>
        </w:rPr>
        <w:t>-</w:t>
      </w:r>
      <w:r>
        <w:t>clauses.</w:t>
      </w:r>
    </w:p>
    <w:p w14:paraId="1470B991">
      <w:pPr>
        <w:pStyle w:val="6"/>
        <w:rPr>
          <w:lang w:val="en-US"/>
        </w:rPr>
      </w:pPr>
      <w:bookmarkStart w:id="104" w:name="_Toc191630909"/>
      <w:bookmarkStart w:id="105" w:name="_Toc30456"/>
      <w:r>
        <w:t>5.</w:t>
      </w:r>
      <w:r>
        <w:rPr>
          <w:rFonts w:hint="eastAsia" w:eastAsia="宋体"/>
          <w:lang w:val="en-US" w:eastAsia="zh-CN"/>
        </w:rPr>
        <w:t>2</w:t>
      </w:r>
      <w:r>
        <w:t>.</w:t>
      </w:r>
      <w:r>
        <w:rPr>
          <w:rFonts w:hint="eastAsia" w:eastAsia="宋体"/>
          <w:lang w:val="en-US" w:eastAsia="zh-CN"/>
        </w:rPr>
        <w:t>2</w:t>
      </w:r>
      <w:r>
        <w:t>.</w:t>
      </w:r>
      <w:r>
        <w:rPr>
          <w:rFonts w:hint="eastAsia" w:eastAsia="宋体"/>
          <w:lang w:val="en-US" w:eastAsia="zh-CN"/>
        </w:rPr>
        <w:t>2</w:t>
      </w:r>
      <w:r>
        <w:tab/>
      </w:r>
      <w:bookmarkEnd w:id="104"/>
      <w:r>
        <w:rPr>
          <w:highlight w:val="none"/>
        </w:rPr>
        <w:t>Support for evalu</w:t>
      </w:r>
      <w:r>
        <w:t>a</w:t>
      </w:r>
      <w:r>
        <w:rPr>
          <w:highlight w:val="none"/>
        </w:rPr>
        <w:t xml:space="preserve">tion </w:t>
      </w:r>
      <w:r>
        <w:rPr>
          <w:rFonts w:eastAsia="宋体"/>
          <w:highlight w:val="none"/>
          <w:lang w:val="en-US" w:eastAsia="zh-CN"/>
        </w:rPr>
        <w:t>of high</w:t>
      </w:r>
      <w:r>
        <w:rPr>
          <w:rFonts w:eastAsia="宋体"/>
          <w:lang w:val="en-US" w:eastAsia="zh-CN"/>
        </w:rPr>
        <w:t>-</w:t>
      </w:r>
      <w:r>
        <w:rPr>
          <w:highlight w:val="none"/>
        </w:rPr>
        <w:t xml:space="preserve">risk </w:t>
      </w:r>
      <w:r>
        <w:rPr>
          <w:highlight w:val="none"/>
        </w:rPr>
        <w:t>network operations</w:t>
      </w:r>
      <w:r>
        <w:rPr>
          <w:rFonts w:eastAsia="宋体"/>
          <w:highlight w:val="none"/>
          <w:lang w:val="en-US" w:eastAsia="zh-CN"/>
        </w:rPr>
        <w:t xml:space="preserve"> </w:t>
      </w:r>
      <w:bookmarkEnd w:id="105"/>
    </w:p>
    <w:p w14:paraId="1470B992">
      <w:pPr>
        <w:keepNext/>
        <w:keepLines/>
        <w:jc w:val="both"/>
        <w:rPr>
          <w:lang w:eastAsia="zh-CN"/>
        </w:rPr>
      </w:pPr>
      <w:r>
        <w:t>Each operation for network optimization and maintenance on mobile network may cause potential network failures, including network congestion and network breakdown. High-risk operations are the operations with increased risk of failure, such as potentially dangerous configuration modification, policy modification, software version upgrade, and board switching. O</w:t>
      </w:r>
      <w:r>
        <w:rPr>
          <w:lang w:eastAsia="zh-CN"/>
        </w:rPr>
        <w:t xml:space="preserve">perators should not carry out the high-risk network operations </w:t>
      </w:r>
      <w:r>
        <w:rPr>
          <w:rFonts w:hint="eastAsia"/>
          <w:lang w:eastAsia="zh-CN"/>
        </w:rPr>
        <w:t>or perform direct optimization</w:t>
      </w:r>
      <w:r>
        <w:rPr>
          <w:rFonts w:hint="eastAsia"/>
          <w:lang w:val="en-US" w:eastAsia="zh-CN"/>
        </w:rPr>
        <w:t xml:space="preserve"> </w:t>
      </w:r>
      <w:r>
        <w:rPr>
          <w:lang w:eastAsia="zh-CN"/>
        </w:rPr>
        <w:t>in the physical network. The NDT can be used for evaluation of high-risk network op</w:t>
      </w:r>
      <w:r>
        <w:rPr>
          <w:rFonts w:hint="eastAsia"/>
          <w:lang w:val="en-US" w:eastAsia="zh-CN"/>
        </w:rPr>
        <w:t>e</w:t>
      </w:r>
      <w:r>
        <w:rPr>
          <w:lang w:eastAsia="zh-CN"/>
        </w:rPr>
        <w:t>rations.</w:t>
      </w:r>
    </w:p>
    <w:p w14:paraId="1470B993">
      <w:pPr>
        <w:jc w:val="both"/>
        <w:rPr>
          <w:lang w:eastAsia="zh-CN"/>
        </w:rPr>
      </w:pPr>
      <w:r>
        <w:t>Using NDT, high-risk operations causing potential network failures can be evaluated. NDT can also be utilized for optimization and verification of network policies and solutions for the further risk avoidance. After simulating/emulating a s</w:t>
      </w:r>
      <w:r>
        <w:rPr>
          <w:rFonts w:hint="eastAsia" w:eastAsia="宋体"/>
          <w:lang w:val="en-US" w:eastAsia="zh-CN"/>
        </w:rPr>
        <w:t>c</w:t>
      </w:r>
      <w:r>
        <w:t xml:space="preserve">enario, NDT can report the results back to the </w:t>
      </w:r>
      <w:r>
        <w:rPr>
          <w:rFonts w:hint="eastAsia"/>
          <w:lang w:val="en-US" w:eastAsia="zh-CN"/>
        </w:rPr>
        <w:t xml:space="preserve">MnS </w:t>
      </w:r>
      <w:r>
        <w:t xml:space="preserve">consumer. Based on results, </w:t>
      </w:r>
      <w:r>
        <w:rPr>
          <w:rFonts w:hint="eastAsia"/>
          <w:lang w:val="en-US" w:eastAsia="zh-CN"/>
        </w:rPr>
        <w:t>t</w:t>
      </w:r>
      <w:r>
        <w:t xml:space="preserve">he </w:t>
      </w:r>
      <w:r>
        <w:rPr>
          <w:rFonts w:hint="eastAsia"/>
          <w:lang w:val="en-US" w:eastAsia="zh-CN"/>
        </w:rPr>
        <w:t xml:space="preserve">MnS </w:t>
      </w:r>
      <w:r>
        <w:t xml:space="preserve">consumer can </w:t>
      </w:r>
      <w:r>
        <w:rPr>
          <w:rFonts w:hint="eastAsia"/>
          <w:lang w:val="en-US" w:eastAsia="zh-CN"/>
        </w:rPr>
        <w:t>generate</w:t>
      </w:r>
      <w:r>
        <w:t xml:space="preserve"> possible network policies and solutions to minimize the impact of high-risk operations</w:t>
      </w:r>
      <w:r>
        <w:rPr>
          <w:lang w:eastAsia="zh-CN"/>
        </w:rPr>
        <w:t>.</w:t>
      </w:r>
    </w:p>
    <w:p w14:paraId="1470B995">
      <w:pPr>
        <w:jc w:val="both"/>
        <w:rPr>
          <w:lang w:eastAsia="zh-CN"/>
        </w:rPr>
      </w:pPr>
      <w:r>
        <w:t xml:space="preserve">As an example, </w:t>
      </w:r>
      <w:r>
        <w:rPr>
          <w:rFonts w:hint="eastAsia"/>
          <w:lang w:val="en-US" w:eastAsia="zh-CN"/>
        </w:rPr>
        <w:t xml:space="preserve">the NDT can predict </w:t>
      </w:r>
      <w:r>
        <w:t xml:space="preserve">SLA degradation and single node </w:t>
      </w:r>
      <w:r>
        <w:rPr>
          <w:rFonts w:hint="eastAsia"/>
          <w:lang w:val="en-US" w:eastAsia="zh-CN"/>
        </w:rPr>
        <w:t xml:space="preserve">failures </w:t>
      </w:r>
      <w:r>
        <w:t>in mobile network</w:t>
      </w:r>
      <w:r>
        <w:rPr>
          <w:rFonts w:hint="eastAsia"/>
          <w:lang w:val="en-US" w:eastAsia="zh-CN"/>
        </w:rPr>
        <w:t>s</w:t>
      </w:r>
      <w:r>
        <w:t xml:space="preserve">. </w:t>
      </w:r>
      <w:r>
        <w:rPr>
          <w:rFonts w:hint="eastAsia"/>
        </w:rPr>
        <w:t xml:space="preserve">When the prediction indicates insufficient network resources to maintain SLA compliance or potential hardware resource failures, the NDT results help operators </w:t>
      </w:r>
      <w:r>
        <w:t xml:space="preserve">to </w:t>
      </w:r>
      <w:r>
        <w:rPr>
          <w:rFonts w:hint="eastAsia"/>
        </w:rPr>
        <w:t>take appropriate preventive actions to avoid network outages</w:t>
      </w:r>
      <w:r>
        <w:t>.</w:t>
      </w:r>
    </w:p>
    <w:p w14:paraId="1470B996">
      <w:pPr>
        <w:pStyle w:val="6"/>
        <w:rPr>
          <w:lang w:val="en-US"/>
        </w:rPr>
      </w:pPr>
      <w:bookmarkStart w:id="106" w:name="_Toc32353"/>
      <w:bookmarkStart w:id="107" w:name="_Toc191630910"/>
      <w:r>
        <w:t>5.</w:t>
      </w:r>
      <w:r>
        <w:rPr>
          <w:rFonts w:hint="eastAsia" w:eastAsia="宋体"/>
          <w:lang w:val="en-US" w:eastAsia="zh-CN"/>
        </w:rPr>
        <w:t>2</w:t>
      </w:r>
      <w:r>
        <w:t>.</w:t>
      </w:r>
      <w:r>
        <w:rPr>
          <w:rFonts w:hint="eastAsia" w:eastAsia="宋体"/>
          <w:lang w:val="en-US" w:eastAsia="zh-CN"/>
        </w:rPr>
        <w:t>2</w:t>
      </w:r>
      <w:r>
        <w:t>.</w:t>
      </w:r>
      <w:r>
        <w:rPr>
          <w:rFonts w:hint="eastAsia" w:eastAsia="宋体"/>
          <w:lang w:val="en-US" w:eastAsia="zh-CN"/>
        </w:rPr>
        <w:t>3</w:t>
      </w:r>
      <w:r>
        <w:tab/>
      </w:r>
      <w:r>
        <w:rPr>
          <w:highlight w:val="none"/>
          <w:lang w:val="en-US"/>
        </w:rPr>
        <w:t xml:space="preserve">Support </w:t>
      </w:r>
      <w:r>
        <w:rPr>
          <w:highlight w:val="none"/>
          <w:lang w:val="en-US"/>
        </w:rPr>
        <w:t>for</w:t>
      </w:r>
      <w:r>
        <w:rPr>
          <w:highlight w:val="none"/>
          <w:lang w:val="en-US"/>
        </w:rPr>
        <w:t xml:space="preserve"> </w:t>
      </w:r>
      <w:r>
        <w:rPr>
          <w:highlight w:val="none"/>
          <w:lang w:val="en-US"/>
        </w:rPr>
        <w:t xml:space="preserve">evaluation </w:t>
      </w:r>
      <w:r>
        <w:rPr>
          <w:highlight w:val="none"/>
          <w:lang w:val="en-US"/>
        </w:rPr>
        <w:t>of failure e</w:t>
      </w:r>
      <w:r>
        <w:rPr>
          <w:lang w:val="en-US"/>
        </w:rPr>
        <w:t xml:space="preserve">vents including </w:t>
      </w:r>
      <w:r>
        <w:rPr>
          <w:rFonts w:hint="eastAsia" w:eastAsia="宋体"/>
          <w:lang w:val="en-US" w:eastAsia="zh-CN"/>
        </w:rPr>
        <w:t>s</w:t>
      </w:r>
      <w:r>
        <w:rPr>
          <w:lang w:val="en-US"/>
        </w:rPr>
        <w:t>ignal</w:t>
      </w:r>
      <w:r>
        <w:rPr>
          <w:rFonts w:hint="eastAsia" w:eastAsia="宋体"/>
          <w:lang w:val="en-US" w:eastAsia="zh-CN"/>
        </w:rPr>
        <w:t>l</w:t>
      </w:r>
      <w:r>
        <w:rPr>
          <w:lang w:val="en-US"/>
        </w:rPr>
        <w:t>ing storm</w:t>
      </w:r>
      <w:bookmarkEnd w:id="106"/>
      <w:bookmarkEnd w:id="107"/>
      <w:r>
        <w:rPr>
          <w:lang w:val="en-US"/>
        </w:rPr>
        <w:t xml:space="preserve"> </w:t>
      </w:r>
    </w:p>
    <w:p w14:paraId="1470B997">
      <w:pPr>
        <w:numPr>
          <w:ilvl w:val="255"/>
          <w:numId w:val="0"/>
        </w:numPr>
        <w:rPr>
          <w:lang w:val="en-US" w:eastAsia="zh-CN"/>
        </w:rPr>
      </w:pPr>
      <w:r>
        <w:rPr>
          <w:rFonts w:hint="eastAsia"/>
          <w:lang w:val="en-US" w:eastAsia="zh-CN"/>
        </w:rPr>
        <w:t>The NDT can be used to support t</w:t>
      </w:r>
      <w:r>
        <w:rPr>
          <w:lang w:val="en-US" w:eastAsia="zh-CN"/>
        </w:rPr>
        <w:t>he</w:t>
      </w:r>
      <w:r>
        <w:rPr>
          <w:lang w:val="en-US"/>
        </w:rPr>
        <w:t xml:space="preserve"> </w:t>
      </w:r>
      <w:r>
        <w:rPr>
          <w:highlight w:val="none"/>
          <w:lang w:val="en-US"/>
        </w:rPr>
        <w:t>evaluation of</w:t>
      </w:r>
      <w:r>
        <w:rPr>
          <w:lang w:val="en-US"/>
        </w:rPr>
        <w:t xml:space="preserve"> failure event refers to the </w:t>
      </w:r>
      <w:r>
        <w:rPr>
          <w:rFonts w:hint="eastAsia"/>
        </w:rPr>
        <w:t xml:space="preserve">situation </w:t>
      </w:r>
      <w:r>
        <w:t>where users in the network are completely unable to get service fr</w:t>
      </w:r>
      <w:r>
        <w:rPr>
          <w:rFonts w:hint="eastAsia"/>
          <w:lang w:val="en-US" w:eastAsia="zh-CN"/>
        </w:rPr>
        <w:t>o</w:t>
      </w:r>
      <w:r>
        <w:t xml:space="preserve">m the network. A </w:t>
      </w:r>
      <w:r>
        <w:rPr>
          <w:rFonts w:hint="eastAsia"/>
          <w:lang w:val="en-US" w:eastAsia="zh-CN"/>
        </w:rPr>
        <w:t xml:space="preserve">typical </w:t>
      </w:r>
      <w:r>
        <w:rPr>
          <w:lang w:val="en-US" w:eastAsia="zh-CN"/>
        </w:rPr>
        <w:t>example</w:t>
      </w:r>
      <w:r>
        <w:rPr>
          <w:rFonts w:hint="eastAsia"/>
          <w:lang w:val="en-US" w:eastAsia="zh-CN"/>
        </w:rPr>
        <w:t xml:space="preserve"> of a </w:t>
      </w:r>
      <w:r>
        <w:t>failure event is</w:t>
      </w:r>
      <w:r>
        <w:rPr>
          <w:rFonts w:hint="eastAsia"/>
          <w:lang w:val="en-US" w:eastAsia="zh-CN"/>
        </w:rPr>
        <w:t xml:space="preserve"> </w:t>
      </w:r>
      <w:r>
        <w:t>s</w:t>
      </w:r>
      <w:r>
        <w:rPr>
          <w:rFonts w:hint="eastAsia"/>
        </w:rPr>
        <w:t>ignal</w:t>
      </w:r>
      <w:r>
        <w:t>l</w:t>
      </w:r>
      <w:r>
        <w:rPr>
          <w:rFonts w:hint="eastAsia"/>
        </w:rPr>
        <w:t>ing storm</w:t>
      </w:r>
      <w:r>
        <w:t>,</w:t>
      </w:r>
      <w:r>
        <w:rPr>
          <w:rFonts w:hint="eastAsia"/>
        </w:rPr>
        <w:t xml:space="preserve"> where a large number of signa</w:t>
      </w:r>
      <w:r>
        <w:t>l</w:t>
      </w:r>
      <w:r>
        <w:rPr>
          <w:rFonts w:hint="eastAsia"/>
        </w:rPr>
        <w:t xml:space="preserve">ling messages suddenly surge in the mobile communication network, </w:t>
      </w:r>
      <w:r>
        <w:rPr>
          <w:rFonts w:ascii="Times New Roman" w:hAnsi="Times New Roman" w:eastAsia="宋体" w:cs="Times New Roman"/>
          <w:color w:val="auto"/>
          <w:sz w:val="21"/>
          <w:szCs w:val="21"/>
        </w:rPr>
        <w:t>overloading the network's processing capacity and consequently degrading</w:t>
      </w:r>
      <w:r>
        <w:rPr>
          <w:rFonts w:hint="eastAsia"/>
        </w:rPr>
        <w:t xml:space="preserve"> the network performance and stability.</w:t>
      </w:r>
      <w:r>
        <w:rPr>
          <w:rFonts w:hint="eastAsia" w:eastAsia="宋体"/>
          <w:lang w:val="en-US" w:eastAsia="zh-CN"/>
        </w:rPr>
        <w:t xml:space="preserve"> </w:t>
      </w:r>
      <w:r>
        <w:rPr>
          <w:rFonts w:hint="eastAsia"/>
        </w:rPr>
        <w:t>During this period, users will repeatedly try to establish the connection until reconnected, thus generating a large number of signaling messages surge suddenly, causing signaling storm.</w:t>
      </w:r>
      <w:r>
        <w:rPr>
          <w:rFonts w:hint="eastAsia"/>
          <w:lang w:eastAsia="zh-CN"/>
        </w:rPr>
        <w:t xml:space="preserve"> </w:t>
      </w:r>
      <w:r>
        <w:rPr>
          <w:lang w:val="en-US" w:eastAsia="zh-CN"/>
        </w:rPr>
        <w:t>When a signal</w:t>
      </w:r>
      <w:r>
        <w:rPr>
          <w:rFonts w:hint="eastAsia"/>
          <w:lang w:val="en-US" w:eastAsia="zh-CN"/>
        </w:rPr>
        <w:t>l</w:t>
      </w:r>
      <w:r>
        <w:rPr>
          <w:lang w:val="en-US" w:eastAsia="zh-CN"/>
        </w:rPr>
        <w:t xml:space="preserve">ing storm occurs on the network, </w:t>
      </w:r>
      <w:r>
        <w:rPr>
          <w:rFonts w:hint="eastAsia"/>
          <w:lang w:val="en-US" w:eastAsia="zh-CN"/>
        </w:rPr>
        <w:t>n</w:t>
      </w:r>
      <w:r>
        <w:rPr>
          <w:lang w:val="en-US" w:eastAsia="zh-CN"/>
        </w:rPr>
        <w:t xml:space="preserve">etwork Functions (NFs) such as AMF, SMF, and UDM in the 5G network might all be potential impact points. </w:t>
      </w:r>
      <w:r>
        <w:rPr>
          <w:rFonts w:hint="eastAsia"/>
          <w:lang w:val="en-US" w:eastAsia="zh-CN"/>
        </w:rPr>
        <w:t xml:space="preserve">Therefore, when received the request with network object information from MnS consumer for </w:t>
      </w:r>
      <w:r>
        <w:t>s</w:t>
      </w:r>
      <w:r>
        <w:rPr>
          <w:rFonts w:hint="eastAsia"/>
        </w:rPr>
        <w:t>igna</w:t>
      </w:r>
      <w:r>
        <w:rPr>
          <w:rFonts w:hint="eastAsia" w:eastAsia="宋体"/>
          <w:lang w:val="en-US" w:eastAsia="zh-CN"/>
        </w:rPr>
        <w:t>l</w:t>
      </w:r>
      <w:r>
        <w:rPr>
          <w:rFonts w:hint="eastAsia"/>
        </w:rPr>
        <w:t>ling storm</w:t>
      </w:r>
      <w:r>
        <w:rPr>
          <w:rFonts w:hint="eastAsia"/>
          <w:lang w:val="en-US" w:eastAsia="zh-CN"/>
        </w:rPr>
        <w:t xml:space="preserve"> analysis, t</w:t>
      </w:r>
      <w:r>
        <w:rPr>
          <w:lang w:val="en-US" w:eastAsia="zh-CN"/>
        </w:rPr>
        <w:t xml:space="preserve">he NDT </w:t>
      </w:r>
      <w:r>
        <w:rPr>
          <w:rFonts w:hint="eastAsia"/>
          <w:lang w:val="en-US" w:eastAsia="zh-CN"/>
        </w:rPr>
        <w:t xml:space="preserve">can execute the modelling and </w:t>
      </w:r>
      <w:r>
        <w:rPr>
          <w:lang w:val="en-US" w:eastAsia="zh-CN"/>
        </w:rPr>
        <w:t>validat</w:t>
      </w:r>
      <w:r>
        <w:rPr>
          <w:rFonts w:hint="eastAsia"/>
          <w:lang w:val="en-US" w:eastAsia="zh-CN"/>
        </w:rPr>
        <w:t xml:space="preserve">ion based on network object related information (network performance, KPIs, S-NSSAIs, etc.), which synchronized from the network resources, and provide the report with the modelling results to MnS consumer. </w:t>
      </w:r>
    </w:p>
    <w:p w14:paraId="1470B999">
      <w:pPr>
        <w:numPr>
          <w:ilvl w:val="255"/>
          <w:numId w:val="0"/>
        </w:numPr>
        <w:rPr>
          <w:lang w:val="en-US" w:eastAsia="zh-CN"/>
        </w:rPr>
      </w:pPr>
      <w:r>
        <w:rPr>
          <w:lang w:val="en-US" w:eastAsia="zh-CN"/>
        </w:rPr>
        <w:t>An automation function may propose a solution to a signa</w:t>
      </w:r>
      <w:r>
        <w:rPr>
          <w:rFonts w:hint="eastAsia"/>
          <w:lang w:val="en-US" w:eastAsia="zh-CN"/>
        </w:rPr>
        <w:t>l</w:t>
      </w:r>
      <w:r>
        <w:rPr>
          <w:lang w:val="en-US" w:eastAsia="zh-CN"/>
        </w:rPr>
        <w:t>ling storm.</w:t>
      </w:r>
      <w:r>
        <w:rPr>
          <w:rFonts w:hint="eastAsia"/>
          <w:lang w:val="en-US" w:eastAsia="zh-CN"/>
        </w:rPr>
        <w:t xml:space="preserve"> The NDT can be used </w:t>
      </w:r>
      <w:r>
        <w:rPr>
          <w:lang w:val="en-US" w:eastAsia="zh-CN"/>
        </w:rPr>
        <w:t xml:space="preserve">to evaluate the appropriateness of the proposed solution </w:t>
      </w:r>
      <w:r>
        <w:rPr>
          <w:highlight w:val="none"/>
          <w:lang w:val="en-US" w:eastAsia="zh-CN"/>
        </w:rPr>
        <w:t>(e.g.,update the configuration of network flow control parameters)</w:t>
      </w:r>
      <w:r>
        <w:rPr>
          <w:lang w:val="en-US" w:eastAsia="zh-CN"/>
        </w:rPr>
        <w:t xml:space="preserve"> based on the analysing of failure events for resolving</w:t>
      </w:r>
      <w:r>
        <w:rPr>
          <w:rFonts w:hint="eastAsia"/>
          <w:lang w:val="en-US" w:eastAsia="zh-CN"/>
        </w:rPr>
        <w:t xml:space="preserve">, predicting and preventing </w:t>
      </w:r>
      <w:r>
        <w:rPr>
          <w:lang w:val="en-US" w:eastAsia="zh-CN"/>
        </w:rPr>
        <w:t>the signa</w:t>
      </w:r>
      <w:r>
        <w:rPr>
          <w:rFonts w:hint="eastAsia"/>
          <w:lang w:val="en-US" w:eastAsia="zh-CN"/>
        </w:rPr>
        <w:t>l</w:t>
      </w:r>
      <w:r>
        <w:rPr>
          <w:lang w:val="en-US" w:eastAsia="zh-CN"/>
        </w:rPr>
        <w:t>ling storm issue</w:t>
      </w:r>
      <w:r>
        <w:rPr>
          <w:rFonts w:hint="eastAsia"/>
          <w:lang w:val="en-US" w:eastAsia="zh-CN"/>
        </w:rPr>
        <w:t xml:space="preserve">. </w:t>
      </w:r>
    </w:p>
    <w:p w14:paraId="794BEEA6">
      <w:pPr>
        <w:rPr>
          <w:lang w:val="en-US" w:eastAsia="zh-CN"/>
        </w:rPr>
      </w:pPr>
      <w:r>
        <w:rPr>
          <w:lang w:val="en-US" w:eastAsia="zh-CN"/>
        </w:rPr>
        <w:t>NDT models network behaviors and provides information on potential impact</w:t>
      </w:r>
      <w:r>
        <w:rPr>
          <w:rFonts w:hint="eastAsia"/>
          <w:lang w:val="en-US" w:eastAsia="zh-CN"/>
        </w:rPr>
        <w:t>s</w:t>
      </w:r>
      <w:r>
        <w:rPr>
          <w:lang w:val="en-US" w:eastAsia="zh-CN"/>
        </w:rPr>
        <w:t xml:space="preserve"> of network failures</w:t>
      </w:r>
      <w:r>
        <w:rPr>
          <w:rFonts w:hint="eastAsia"/>
          <w:lang w:val="en-US" w:eastAsia="zh-CN"/>
        </w:rPr>
        <w:t>,</w:t>
      </w:r>
      <w:r>
        <w:rPr>
          <w:lang w:val="en-US" w:eastAsia="zh-CN"/>
        </w:rPr>
        <w:t xml:space="preserve"> including surges in signal</w:t>
      </w:r>
      <w:r>
        <w:rPr>
          <w:rFonts w:hint="eastAsia"/>
          <w:lang w:val="en-US" w:eastAsia="zh-CN"/>
        </w:rPr>
        <w:t>l</w:t>
      </w:r>
      <w:r>
        <w:rPr>
          <w:lang w:val="en-US" w:eastAsia="zh-CN"/>
        </w:rPr>
        <w:t>ing requests. For</w:t>
      </w:r>
      <w:r>
        <w:rPr>
          <w:rFonts w:hint="eastAsia"/>
          <w:lang w:val="en-US" w:eastAsia="zh-CN"/>
        </w:rPr>
        <w:t xml:space="preserve"> instance, in case of the</w:t>
      </w:r>
      <w:r>
        <w:rPr>
          <w:lang w:val="en-US" w:eastAsia="zh-CN"/>
        </w:rPr>
        <w:t xml:space="preserve"> signal</w:t>
      </w:r>
      <w:r>
        <w:rPr>
          <w:rFonts w:hint="eastAsia"/>
          <w:lang w:val="en-US" w:eastAsia="zh-CN"/>
        </w:rPr>
        <w:t>l</w:t>
      </w:r>
      <w:r>
        <w:rPr>
          <w:lang w:val="en-US" w:eastAsia="zh-CN"/>
        </w:rPr>
        <w:t>ing storm, the information can enable identif</w:t>
      </w:r>
      <w:r>
        <w:rPr>
          <w:rFonts w:hint="eastAsia"/>
          <w:lang w:val="en-US" w:eastAsia="zh-CN"/>
        </w:rPr>
        <w:t>ication of</w:t>
      </w:r>
      <w:r>
        <w:rPr>
          <w:lang w:val="en-US" w:eastAsia="zh-CN"/>
        </w:rPr>
        <w:t xml:space="preserve"> optimal flow control parameters for each signa</w:t>
      </w:r>
      <w:r>
        <w:rPr>
          <w:rFonts w:hint="eastAsia"/>
          <w:lang w:val="en-US" w:eastAsia="zh-CN"/>
        </w:rPr>
        <w:t>l</w:t>
      </w:r>
      <w:r>
        <w:rPr>
          <w:lang w:val="en-US" w:eastAsia="zh-CN"/>
        </w:rPr>
        <w:t>ling impact point.</w:t>
      </w:r>
    </w:p>
    <w:p w14:paraId="1470B99B">
      <w:pPr>
        <w:pStyle w:val="6"/>
        <w:rPr>
          <w:lang w:val="en-US"/>
        </w:rPr>
      </w:pPr>
      <w:bookmarkStart w:id="108" w:name="_Toc191630911"/>
      <w:bookmarkStart w:id="109" w:name="_Toc25963"/>
      <w:r>
        <w:t>5.</w:t>
      </w:r>
      <w:r>
        <w:rPr>
          <w:rFonts w:hint="eastAsia" w:eastAsia="宋体"/>
          <w:lang w:val="en-US" w:eastAsia="zh-CN"/>
        </w:rPr>
        <w:t>2</w:t>
      </w:r>
      <w:r>
        <w:t>.</w:t>
      </w:r>
      <w:r>
        <w:rPr>
          <w:rFonts w:hint="eastAsia" w:eastAsia="宋体"/>
          <w:lang w:val="en-US" w:eastAsia="zh-CN"/>
        </w:rPr>
        <w:t>2</w:t>
      </w:r>
      <w:r>
        <w:t>.</w:t>
      </w:r>
      <w:r>
        <w:rPr>
          <w:rFonts w:hint="eastAsia" w:eastAsia="宋体"/>
          <w:lang w:val="en-US" w:eastAsia="zh-CN"/>
        </w:rPr>
        <w:t>4</w:t>
      </w:r>
      <w:r>
        <w:tab/>
      </w:r>
      <w:r>
        <w:rPr>
          <w:rFonts w:cs="Arial"/>
        </w:rPr>
        <w:t>Network issue inducement</w:t>
      </w:r>
      <w:bookmarkEnd w:id="108"/>
      <w:bookmarkEnd w:id="109"/>
    </w:p>
    <w:p w14:paraId="1470B99C">
      <w:pPr>
        <w:rPr>
          <w:lang w:eastAsia="ja-JP"/>
        </w:rPr>
      </w:pPr>
      <w:r>
        <w:rPr>
          <w:lang w:eastAsia="ja-JP"/>
        </w:rPr>
        <w:t>This use case describes how a network issue can be induced using NDT. A resilient network requires that the behavior and performance of the network are monitored during certain network failure issue e.g. node/functionality failure, service degradation etc. To plan for the optimal network configuration in case of such network failure issue, NDT can be used for issue inducements. For a particular issue that is induced, the NDT measures performance identifies degradation/faults/failures and the mitigation actions can be decided. The following are some of the examples of the issues that can be induced.</w:t>
      </w:r>
    </w:p>
    <w:p w14:paraId="1470B99D">
      <w:pPr>
        <w:pStyle w:val="111"/>
        <w:rPr>
          <w:lang w:eastAsia="ja-JP"/>
        </w:rPr>
      </w:pPr>
      <w:r>
        <w:rPr>
          <w:rFonts w:hint="eastAsia"/>
          <w:lang w:val="en-US" w:eastAsia="zh-CN"/>
        </w:rPr>
        <w:t>Scenario</w:t>
      </w:r>
      <w:r>
        <w:rPr>
          <w:lang w:eastAsia="ja-JP"/>
        </w:rPr>
        <w:t xml:space="preserve"> 1: Service degradation - The network slice performance degradation in terms of low </w:t>
      </w:r>
      <w:r>
        <w:t>PDU session establishment success rate or in terms of high latency can be induced</w:t>
      </w:r>
      <w:r>
        <w:rPr>
          <w:lang w:eastAsia="ja-JP"/>
        </w:rPr>
        <w:t xml:space="preserve">, in a NDT, to see how the related network functions will behave when the </w:t>
      </w:r>
      <w:r>
        <w:t xml:space="preserve">PDU session establishment success rate </w:t>
      </w:r>
      <w:r>
        <w:rPr>
          <w:lang w:eastAsia="ja-JP"/>
        </w:rPr>
        <w:t>is degraded. The remedial actions can be decided to mitigate the problem.</w:t>
      </w:r>
    </w:p>
    <w:p w14:paraId="1470B99E">
      <w:pPr>
        <w:pStyle w:val="111"/>
        <w:rPr>
          <w:lang w:eastAsia="ja-JP"/>
        </w:rPr>
      </w:pPr>
      <w:r>
        <w:rPr>
          <w:rFonts w:hint="eastAsia"/>
          <w:lang w:val="en-US" w:eastAsia="zh-CN"/>
        </w:rPr>
        <w:t>Scenario</w:t>
      </w:r>
      <w:r>
        <w:rPr>
          <w:lang w:eastAsia="ja-JP"/>
        </w:rPr>
        <w:t xml:space="preserve"> 2: Coverage issue - The coverage issue can be induced, in a NDT, to see how the related services are getting effected. The remedial actions can be decided to mitigate the problems arising due to the induced coverage issue.</w:t>
      </w:r>
    </w:p>
    <w:p w14:paraId="1470B99E">
      <w:pPr>
        <w:pStyle w:val="111"/>
      </w:pPr>
      <w:r>
        <w:rPr>
          <w:rFonts w:hint="eastAsia"/>
          <w:lang w:val="en-US" w:eastAsia="zh-CN"/>
        </w:rPr>
        <w:t>Scenario</w:t>
      </w:r>
      <w:r>
        <w:rPr>
          <w:lang w:eastAsia="ja-JP"/>
        </w:rPr>
        <w:t xml:space="preserve"> 3: Fault injection - </w:t>
      </w:r>
      <w:r>
        <w:t>NDT can be used for fault injection experiments avoiding impact on the physical network while measuring and monitoring the impact of each injected fault in the NDT simulation. This could be leveraged to build a training data</w:t>
      </w:r>
      <w:r>
        <w:rPr>
          <w:rFonts w:hint="eastAsia"/>
          <w:lang w:val="en-US" w:eastAsia="zh-CN"/>
        </w:rPr>
        <w:t xml:space="preserve"> </w:t>
      </w:r>
      <w:r>
        <w:t>set for enhancing and enriching detection and diagnosing systems capabilities. In addition, NDT could be leveraged for improving root causes analysis.</w:t>
      </w:r>
    </w:p>
    <w:p w14:paraId="1470B99E">
      <w:pPr>
        <w:pStyle w:val="111"/>
        <w:rPr>
          <w:rFonts w:hint="eastAsia" w:eastAsia="宋体"/>
          <w:lang w:val="en-US" w:eastAsia="zh-CN"/>
        </w:rPr>
      </w:pPr>
    </w:p>
    <w:p w14:paraId="1470B9A1">
      <w:pPr>
        <w:pStyle w:val="5"/>
        <w:jc w:val="both"/>
      </w:pPr>
      <w:bookmarkStart w:id="110" w:name="_Toc177138528"/>
      <w:bookmarkStart w:id="111" w:name="_Toc168485608"/>
      <w:bookmarkStart w:id="112" w:name="_Toc185243817"/>
      <w:bookmarkStart w:id="113" w:name="_Toc29992"/>
      <w:bookmarkStart w:id="114" w:name="_Toc168485684"/>
      <w:bookmarkStart w:id="115" w:name="_Toc180163346"/>
      <w:bookmarkStart w:id="116" w:name="_Toc191630912"/>
      <w:bookmarkStart w:id="117" w:name="_Toc180164043"/>
      <w:bookmarkStart w:id="118" w:name="_Toc168485168"/>
      <w:bookmarkStart w:id="119" w:name="_Toc183521166"/>
      <w:bookmarkStart w:id="120" w:name="_Toc180163808"/>
      <w:bookmarkStart w:id="121" w:name="_Toc168485892"/>
      <w:bookmarkStart w:id="122" w:name="_Toc177118953"/>
      <w:r>
        <w:t>5.</w:t>
      </w:r>
      <w:r>
        <w:rPr>
          <w:rFonts w:hint="eastAsia" w:eastAsia="宋体"/>
          <w:lang w:val="en-US" w:eastAsia="zh-CN"/>
        </w:rPr>
        <w:t>2</w:t>
      </w:r>
      <w:r>
        <w:t>.</w:t>
      </w:r>
      <w:r>
        <w:rPr>
          <w:rFonts w:hint="eastAsia" w:eastAsia="宋体"/>
          <w:lang w:val="en-US" w:eastAsia="zh-CN"/>
        </w:rPr>
        <w:t>3</w:t>
      </w:r>
      <w:r>
        <w:tab/>
      </w:r>
      <w:r>
        <w:t>Requirements</w:t>
      </w:r>
      <w:bookmarkEnd w:id="110"/>
      <w:bookmarkEnd w:id="111"/>
      <w:bookmarkEnd w:id="112"/>
      <w:bookmarkEnd w:id="113"/>
      <w:bookmarkEnd w:id="114"/>
      <w:bookmarkEnd w:id="115"/>
      <w:bookmarkEnd w:id="116"/>
      <w:bookmarkEnd w:id="117"/>
      <w:bookmarkEnd w:id="118"/>
      <w:bookmarkEnd w:id="119"/>
      <w:bookmarkEnd w:id="120"/>
      <w:bookmarkEnd w:id="121"/>
      <w:bookmarkEnd w:id="122"/>
    </w:p>
    <w:tbl>
      <w:tblPr>
        <w:tblStyle w:val="89"/>
        <w:tblpPr w:leftFromText="180" w:rightFromText="180" w:vertAnchor="text" w:horzAnchor="page" w:tblpX="1140" w:tblpY="401"/>
        <w:tblOverlap w:val="never"/>
        <w:tblW w:w="969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263"/>
        <w:gridCol w:w="5425"/>
        <w:gridCol w:w="2008"/>
      </w:tblGrid>
      <w:tr w14:paraId="1470B9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trPr>
        <w:tc>
          <w:tcPr>
            <w:tcW w:w="2263" w:type="dxa"/>
            <w:tcBorders>
              <w:top w:val="single" w:color="auto" w:sz="4" w:space="0"/>
              <w:left w:val="single" w:color="auto" w:sz="4" w:space="0"/>
              <w:bottom w:val="single" w:color="auto" w:sz="4" w:space="0"/>
              <w:right w:val="single" w:color="auto" w:sz="4" w:space="0"/>
            </w:tcBorders>
          </w:tcPr>
          <w:p w14:paraId="1470B9A2">
            <w:pPr>
              <w:keepLines/>
              <w:spacing w:after="0"/>
              <w:jc w:val="center"/>
              <w:rPr>
                <w:rFonts w:ascii="Arial" w:hAnsi="Arial" w:cs="Arial"/>
                <w:b/>
                <w:sz w:val="18"/>
                <w:szCs w:val="18"/>
              </w:rPr>
            </w:pPr>
            <w:r>
              <w:rPr>
                <w:rFonts w:ascii="Arial" w:hAnsi="Arial" w:cs="Arial"/>
                <w:b/>
                <w:sz w:val="18"/>
                <w:szCs w:val="18"/>
              </w:rPr>
              <w:t>Requirement label</w:t>
            </w:r>
          </w:p>
        </w:tc>
        <w:tc>
          <w:tcPr>
            <w:tcW w:w="5425" w:type="dxa"/>
            <w:tcBorders>
              <w:top w:val="single" w:color="auto" w:sz="4" w:space="0"/>
              <w:left w:val="single" w:color="auto" w:sz="4" w:space="0"/>
              <w:bottom w:val="single" w:color="auto" w:sz="4" w:space="0"/>
              <w:right w:val="single" w:color="auto" w:sz="4" w:space="0"/>
            </w:tcBorders>
          </w:tcPr>
          <w:p w14:paraId="1470B9A3">
            <w:pPr>
              <w:keepLines/>
              <w:spacing w:after="0"/>
              <w:jc w:val="center"/>
              <w:rPr>
                <w:rFonts w:ascii="Arial" w:hAnsi="Arial" w:cs="Arial"/>
                <w:b/>
                <w:sz w:val="18"/>
                <w:szCs w:val="18"/>
              </w:rPr>
            </w:pPr>
            <w:r>
              <w:rPr>
                <w:rFonts w:ascii="Arial" w:hAnsi="Arial" w:cs="Arial"/>
                <w:b/>
                <w:sz w:val="18"/>
                <w:szCs w:val="18"/>
              </w:rPr>
              <w:t>Description</w:t>
            </w:r>
          </w:p>
        </w:tc>
        <w:tc>
          <w:tcPr>
            <w:tcW w:w="2008" w:type="dxa"/>
            <w:tcBorders>
              <w:top w:val="single" w:color="auto" w:sz="4" w:space="0"/>
              <w:left w:val="single" w:color="auto" w:sz="4" w:space="0"/>
              <w:bottom w:val="single" w:color="auto" w:sz="4" w:space="0"/>
              <w:right w:val="single" w:color="auto" w:sz="4" w:space="0"/>
            </w:tcBorders>
          </w:tcPr>
          <w:p w14:paraId="1470B9A4">
            <w:pPr>
              <w:keepLines/>
              <w:spacing w:after="0"/>
              <w:jc w:val="center"/>
              <w:rPr>
                <w:rFonts w:ascii="Arial" w:hAnsi="Arial" w:cs="Arial"/>
                <w:b/>
                <w:sz w:val="18"/>
                <w:szCs w:val="18"/>
              </w:rPr>
            </w:pPr>
            <w:r>
              <w:rPr>
                <w:rFonts w:ascii="Arial" w:hAnsi="Arial" w:cs="Arial"/>
                <w:b/>
                <w:sz w:val="18"/>
                <w:szCs w:val="18"/>
              </w:rPr>
              <w:t>Related use case(s)</w:t>
            </w:r>
          </w:p>
        </w:tc>
      </w:tr>
      <w:tr w14:paraId="1470B9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c>
          <w:tcPr>
            <w:tcW w:w="2263" w:type="dxa"/>
            <w:tcBorders>
              <w:top w:val="single" w:color="auto" w:sz="4" w:space="0"/>
              <w:left w:val="single" w:color="auto" w:sz="4" w:space="0"/>
              <w:bottom w:val="single" w:color="auto" w:sz="4" w:space="0"/>
              <w:right w:val="single" w:color="auto" w:sz="4" w:space="0"/>
            </w:tcBorders>
          </w:tcPr>
          <w:p w14:paraId="1470B9A6">
            <w:pPr>
              <w:rPr>
                <w:rFonts w:ascii="Arial" w:hAnsi="Arial" w:cs="Arial"/>
                <w:b/>
                <w:bCs/>
                <w:sz w:val="18"/>
                <w:szCs w:val="18"/>
              </w:rPr>
            </w:pPr>
            <w:r>
              <w:rPr>
                <w:rFonts w:ascii="Arial" w:hAnsi="Arial" w:cs="Arial"/>
                <w:b/>
                <w:sz w:val="18"/>
                <w:szCs w:val="18"/>
                <w:lang w:val="en-US" w:eastAsia="zh-CN"/>
              </w:rPr>
              <w:t>REQ</w:t>
            </w:r>
            <w:r>
              <w:rPr>
                <w:rFonts w:hint="default" w:ascii="Arial" w:hAnsi="Arial" w:cs="Arial"/>
                <w:b/>
                <w:sz w:val="18"/>
                <w:szCs w:val="18"/>
                <w:lang w:val="en-US" w:eastAsia="zh-CN"/>
              </w:rPr>
              <w:t>-</w:t>
            </w:r>
            <w:r>
              <w:rPr>
                <w:rFonts w:ascii="Arial" w:hAnsi="Arial" w:cs="Arial"/>
                <w:b/>
                <w:sz w:val="18"/>
                <w:szCs w:val="18"/>
                <w:lang w:val="en-US" w:eastAsia="zh-CN"/>
              </w:rPr>
              <w:t>NDT</w:t>
            </w:r>
            <w:r>
              <w:rPr>
                <w:rFonts w:hint="default" w:ascii="Arial" w:hAnsi="Arial" w:cs="Arial"/>
                <w:b/>
                <w:sz w:val="18"/>
                <w:szCs w:val="18"/>
                <w:lang w:val="en-US" w:eastAsia="zh-CN"/>
              </w:rPr>
              <w:t>AUTO</w:t>
            </w:r>
            <w:r>
              <w:rPr>
                <w:rFonts w:ascii="Arial" w:hAnsi="Arial" w:cs="Arial"/>
                <w:b/>
                <w:sz w:val="18"/>
                <w:szCs w:val="18"/>
                <w:lang w:val="en-US" w:eastAsia="zh-CN"/>
              </w:rPr>
              <w:t>-01:</w:t>
            </w:r>
          </w:p>
        </w:tc>
        <w:tc>
          <w:tcPr>
            <w:tcW w:w="5425" w:type="dxa"/>
            <w:tcBorders>
              <w:top w:val="single" w:color="auto" w:sz="4" w:space="0"/>
              <w:left w:val="single" w:color="auto" w:sz="4" w:space="0"/>
              <w:bottom w:val="single" w:color="auto" w:sz="4" w:space="0"/>
              <w:right w:val="single" w:color="auto" w:sz="4" w:space="0"/>
            </w:tcBorders>
          </w:tcPr>
          <w:p w14:paraId="1470B9A7">
            <w:pPr>
              <w:pStyle w:val="111"/>
              <w:ind w:left="0" w:firstLine="0"/>
              <w:jc w:val="both"/>
              <w:rPr>
                <w:rFonts w:ascii="Arial" w:hAnsi="Arial" w:cs="Arial"/>
                <w:sz w:val="18"/>
                <w:szCs w:val="18"/>
                <w:lang w:val="en-US" w:eastAsia="zh-CN"/>
              </w:rPr>
            </w:pPr>
            <w:r>
              <w:rPr>
                <w:rFonts w:ascii="Arial" w:hAnsi="Arial" w:cs="Arial"/>
                <w:sz w:val="18"/>
                <w:szCs w:val="18"/>
                <w:lang w:eastAsia="ja-JP"/>
              </w:rPr>
              <w:t xml:space="preserve">The 3GPP management system should support a capability enabling an </w:t>
            </w:r>
            <w:r>
              <w:rPr>
                <w:rFonts w:ascii="Arial" w:hAnsi="Arial" w:cs="Arial"/>
                <w:sz w:val="18"/>
                <w:szCs w:val="18"/>
              </w:rPr>
              <w:t xml:space="preserve">MnS consumer to specify characteristics or configurations </w:t>
            </w:r>
            <w:r>
              <w:rPr>
                <w:rFonts w:ascii="Arial" w:hAnsi="Arial" w:cs="Arial"/>
                <w:sz w:val="18"/>
                <w:szCs w:val="18"/>
                <w:lang w:val="en-US" w:eastAsia="zh-CN"/>
              </w:rPr>
              <w:t>of the network scenario to be modelled</w:t>
            </w:r>
            <w:r>
              <w:rPr>
                <w:rFonts w:hint="default" w:ascii="Arial" w:hAnsi="Arial" w:cs="Arial"/>
                <w:sz w:val="18"/>
                <w:szCs w:val="18"/>
                <w:lang w:val="en-US" w:eastAsia="zh-CN"/>
              </w:rPr>
              <w:t xml:space="preserve"> </w:t>
            </w:r>
            <w:r>
              <w:rPr>
                <w:rFonts w:ascii="Arial" w:hAnsi="Arial" w:cs="Arial"/>
                <w:sz w:val="18"/>
                <w:szCs w:val="18"/>
                <w:lang w:val="en-US" w:eastAsia="zh-CN"/>
              </w:rPr>
              <w:t xml:space="preserve">in </w:t>
            </w:r>
            <w:r>
              <w:rPr>
                <w:rFonts w:ascii="Arial" w:hAnsi="Arial" w:cs="Arial"/>
                <w:sz w:val="18"/>
                <w:szCs w:val="18"/>
              </w:rPr>
              <w:t>the NDT</w:t>
            </w:r>
            <w:r>
              <w:rPr>
                <w:rFonts w:hint="default" w:ascii="Arial" w:hAnsi="Arial" w:cs="Arial"/>
                <w:sz w:val="18"/>
                <w:szCs w:val="18"/>
                <w:lang w:val="en-US" w:eastAsia="zh-CN"/>
              </w:rPr>
              <w:t>.</w:t>
            </w:r>
            <w:r>
              <w:rPr>
                <w:rFonts w:ascii="Arial" w:hAnsi="Arial" w:cs="Arial"/>
                <w:sz w:val="18"/>
                <w:szCs w:val="18"/>
              </w:rPr>
              <w:t xml:space="preserve"> </w:t>
            </w:r>
            <w:r>
              <w:rPr>
                <w:rFonts w:ascii="Arial" w:hAnsi="Arial" w:cs="Arial"/>
                <w:sz w:val="18"/>
                <w:szCs w:val="18"/>
                <w:lang w:val="en-US" w:eastAsia="zh-CN"/>
              </w:rPr>
              <w:t xml:space="preserve"> </w:t>
            </w:r>
          </w:p>
        </w:tc>
        <w:tc>
          <w:tcPr>
            <w:tcW w:w="2008" w:type="dxa"/>
            <w:tcBorders>
              <w:top w:val="single" w:color="auto" w:sz="4" w:space="0"/>
              <w:left w:val="single" w:color="auto" w:sz="4" w:space="0"/>
              <w:bottom w:val="single" w:color="auto" w:sz="4" w:space="0"/>
              <w:right w:val="single" w:color="auto" w:sz="4" w:space="0"/>
            </w:tcBorders>
          </w:tcPr>
          <w:p w14:paraId="1470B9A8">
            <w:pPr>
              <w:keepLines/>
              <w:spacing w:after="0"/>
              <w:rPr>
                <w:rFonts w:ascii="Arial" w:hAnsi="Arial" w:eastAsia="宋体" w:cs="Arial"/>
                <w:b w:val="0"/>
                <w:bCs w:val="0"/>
                <w:sz w:val="18"/>
                <w:szCs w:val="18"/>
                <w:lang w:val="en-US" w:eastAsia="zh-CN"/>
              </w:rPr>
            </w:pPr>
            <w:r>
              <w:rPr>
                <w:rFonts w:ascii="Arial" w:hAnsi="Arial" w:cs="Arial"/>
                <w:b w:val="0"/>
                <w:bCs w:val="0"/>
                <w:sz w:val="18"/>
                <w:szCs w:val="18"/>
                <w:lang w:val="en-US" w:eastAsia="zh-CN"/>
              </w:rPr>
              <w:t>General capabilities on NDT support for network automation (Clause 5.2.2.</w:t>
            </w:r>
            <w:r>
              <w:rPr>
                <w:rFonts w:ascii="Arial" w:hAnsi="Arial" w:cs="Arial"/>
                <w:b w:val="0"/>
                <w:bCs w:val="0"/>
                <w:sz w:val="18"/>
                <w:szCs w:val="18"/>
                <w:lang w:val="en-US" w:eastAsia="zh-CN"/>
              </w:rPr>
              <w:t>1)</w:t>
            </w:r>
          </w:p>
        </w:tc>
      </w:tr>
      <w:tr w14:paraId="1470B9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c>
          <w:tcPr>
            <w:tcW w:w="2263" w:type="dxa"/>
            <w:tcBorders>
              <w:top w:val="single" w:color="auto" w:sz="4" w:space="0"/>
              <w:left w:val="single" w:color="auto" w:sz="4" w:space="0"/>
              <w:bottom w:val="single" w:color="auto" w:sz="4" w:space="0"/>
              <w:right w:val="single" w:color="auto" w:sz="4" w:space="0"/>
            </w:tcBorders>
          </w:tcPr>
          <w:p w14:paraId="1470B9AA">
            <w:pPr>
              <w:rPr>
                <w:rFonts w:ascii="Arial" w:hAnsi="Arial" w:cs="Arial"/>
                <w:b/>
                <w:sz w:val="18"/>
                <w:szCs w:val="18"/>
                <w:lang w:val="en-US" w:eastAsia="zh-CN"/>
              </w:rPr>
            </w:pPr>
            <w:r>
              <w:rPr>
                <w:rFonts w:ascii="Arial" w:hAnsi="Arial" w:cs="Arial"/>
                <w:b/>
                <w:sz w:val="18"/>
                <w:szCs w:val="18"/>
                <w:lang w:val="en-US" w:eastAsia="zh-CN"/>
              </w:rPr>
              <w:t>REQ</w:t>
            </w:r>
            <w:r>
              <w:rPr>
                <w:rFonts w:hint="default" w:ascii="Arial" w:hAnsi="Arial" w:cs="Arial"/>
                <w:b/>
                <w:sz w:val="18"/>
                <w:szCs w:val="18"/>
                <w:lang w:val="en-US" w:eastAsia="zh-CN"/>
              </w:rPr>
              <w:t>-</w:t>
            </w:r>
            <w:r>
              <w:rPr>
                <w:rFonts w:ascii="Arial" w:hAnsi="Arial" w:cs="Arial"/>
                <w:b/>
                <w:sz w:val="18"/>
                <w:szCs w:val="18"/>
                <w:lang w:val="en-US" w:eastAsia="zh-CN"/>
              </w:rPr>
              <w:t>NDT</w:t>
            </w:r>
            <w:r>
              <w:rPr>
                <w:rFonts w:hint="default" w:ascii="Arial" w:hAnsi="Arial" w:cs="Arial"/>
                <w:b/>
                <w:sz w:val="18"/>
                <w:szCs w:val="18"/>
                <w:lang w:val="en-US" w:eastAsia="zh-CN"/>
              </w:rPr>
              <w:t>AUTO</w:t>
            </w:r>
            <w:r>
              <w:rPr>
                <w:rFonts w:ascii="Arial" w:hAnsi="Arial" w:cs="Arial"/>
                <w:b/>
                <w:sz w:val="18"/>
                <w:szCs w:val="18"/>
                <w:lang w:val="en-US" w:eastAsia="zh-CN"/>
              </w:rPr>
              <w:t>-0</w:t>
            </w:r>
            <w:r>
              <w:rPr>
                <w:rFonts w:hint="default" w:ascii="Arial" w:hAnsi="Arial" w:cs="Arial"/>
                <w:b/>
                <w:sz w:val="18"/>
                <w:szCs w:val="18"/>
                <w:lang w:val="en-US" w:eastAsia="zh-CN"/>
              </w:rPr>
              <w:t>2</w:t>
            </w:r>
            <w:r>
              <w:rPr>
                <w:rFonts w:ascii="Arial" w:hAnsi="Arial" w:cs="Arial"/>
                <w:b/>
                <w:sz w:val="18"/>
                <w:szCs w:val="18"/>
                <w:lang w:val="en-US" w:eastAsia="zh-CN"/>
              </w:rPr>
              <w:t>:</w:t>
            </w:r>
          </w:p>
        </w:tc>
        <w:tc>
          <w:tcPr>
            <w:tcW w:w="5425" w:type="dxa"/>
            <w:tcBorders>
              <w:top w:val="single" w:color="auto" w:sz="4" w:space="0"/>
              <w:left w:val="single" w:color="auto" w:sz="4" w:space="0"/>
              <w:bottom w:val="single" w:color="auto" w:sz="4" w:space="0"/>
              <w:right w:val="single" w:color="auto" w:sz="4" w:space="0"/>
            </w:tcBorders>
          </w:tcPr>
          <w:p w14:paraId="1470B9AB">
            <w:pPr>
              <w:pStyle w:val="111"/>
              <w:ind w:left="0" w:firstLine="0"/>
              <w:jc w:val="both"/>
              <w:rPr>
                <w:rFonts w:ascii="Arial" w:hAnsi="Arial" w:cs="Arial"/>
                <w:sz w:val="18"/>
                <w:szCs w:val="18"/>
                <w:lang w:val="en-US" w:eastAsia="zh-CN"/>
              </w:rPr>
            </w:pPr>
            <w:r>
              <w:rPr>
                <w:rFonts w:ascii="Arial" w:hAnsi="Arial" w:cs="Arial"/>
                <w:sz w:val="18"/>
                <w:szCs w:val="18"/>
                <w:lang w:eastAsia="ja-JP"/>
              </w:rPr>
              <w:t xml:space="preserve">The 3GPP management system should support a capability to </w:t>
            </w:r>
            <w:r>
              <w:rPr>
                <w:rFonts w:ascii="Arial" w:hAnsi="Arial" w:cs="Arial"/>
                <w:sz w:val="18"/>
                <w:szCs w:val="18"/>
                <w:lang w:val="en-US" w:eastAsia="ja-JP"/>
              </w:rPr>
              <w:t xml:space="preserve">report </w:t>
            </w:r>
            <w:r>
              <w:rPr>
                <w:rFonts w:ascii="Arial" w:hAnsi="Arial" w:cs="Arial"/>
                <w:sz w:val="18"/>
                <w:szCs w:val="18"/>
                <w:lang w:eastAsia="ja-JP"/>
              </w:rPr>
              <w:t xml:space="preserve">to the MnS consumer the simulation/ emulation output by </w:t>
            </w:r>
            <w:r>
              <w:rPr>
                <w:rFonts w:ascii="Arial" w:hAnsi="Arial" w:cs="Arial"/>
                <w:sz w:val="18"/>
                <w:szCs w:val="18"/>
                <w:lang w:val="en-US" w:eastAsia="ja-JP"/>
              </w:rPr>
              <w:t>NDT.</w:t>
            </w:r>
          </w:p>
        </w:tc>
        <w:tc>
          <w:tcPr>
            <w:tcW w:w="2008" w:type="dxa"/>
            <w:tcBorders>
              <w:top w:val="single" w:color="auto" w:sz="4" w:space="0"/>
              <w:left w:val="single" w:color="auto" w:sz="4" w:space="0"/>
              <w:bottom w:val="single" w:color="auto" w:sz="4" w:space="0"/>
              <w:right w:val="single" w:color="auto" w:sz="4" w:space="0"/>
            </w:tcBorders>
          </w:tcPr>
          <w:p w14:paraId="1470B9AC">
            <w:pPr>
              <w:keepLines/>
              <w:spacing w:after="0"/>
              <w:rPr>
                <w:rFonts w:ascii="Arial" w:hAnsi="Arial" w:cs="Arial"/>
                <w:b w:val="0"/>
                <w:sz w:val="18"/>
                <w:szCs w:val="18"/>
                <w:lang w:val="en-US" w:eastAsia="zh-CN"/>
              </w:rPr>
            </w:pPr>
            <w:r>
              <w:rPr>
                <w:rFonts w:ascii="Arial" w:hAnsi="Arial" w:cs="Arial"/>
                <w:sz w:val="18"/>
                <w:szCs w:val="18"/>
                <w:lang w:val="en-US" w:eastAsia="zh-CN"/>
              </w:rPr>
              <w:t>General capabilities on NDT support for network automation (Clause 5.2.2.1)</w:t>
            </w:r>
          </w:p>
        </w:tc>
      </w:tr>
      <w:tr w14:paraId="1470B9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c>
          <w:tcPr>
            <w:tcW w:w="2263" w:type="dxa"/>
            <w:tcBorders>
              <w:top w:val="single" w:color="auto" w:sz="4" w:space="0"/>
              <w:left w:val="single" w:color="auto" w:sz="4" w:space="0"/>
              <w:bottom w:val="single" w:color="auto" w:sz="4" w:space="0"/>
              <w:right w:val="single" w:color="auto" w:sz="4" w:space="0"/>
            </w:tcBorders>
          </w:tcPr>
          <w:p w14:paraId="1470B9AE">
            <w:pPr>
              <w:rPr>
                <w:rFonts w:ascii="Arial" w:hAnsi="Arial" w:cs="Arial"/>
                <w:b/>
                <w:sz w:val="18"/>
                <w:szCs w:val="18"/>
                <w:lang w:val="en-US" w:eastAsia="zh-CN"/>
              </w:rPr>
            </w:pPr>
            <w:r>
              <w:rPr>
                <w:rFonts w:ascii="Arial" w:hAnsi="Arial" w:cs="Arial"/>
                <w:b/>
                <w:sz w:val="18"/>
                <w:szCs w:val="18"/>
                <w:lang w:val="en-US" w:eastAsia="zh-CN"/>
              </w:rPr>
              <w:t>REQ</w:t>
            </w:r>
            <w:r>
              <w:rPr>
                <w:rFonts w:hint="default" w:ascii="Arial" w:hAnsi="Arial" w:cs="Arial"/>
                <w:b/>
                <w:sz w:val="18"/>
                <w:szCs w:val="18"/>
                <w:lang w:val="en-US" w:eastAsia="zh-CN"/>
              </w:rPr>
              <w:t>-</w:t>
            </w:r>
            <w:r>
              <w:rPr>
                <w:rFonts w:ascii="Arial" w:hAnsi="Arial" w:cs="Arial"/>
                <w:b/>
                <w:sz w:val="18"/>
                <w:szCs w:val="18"/>
                <w:lang w:val="en-US" w:eastAsia="zh-CN"/>
              </w:rPr>
              <w:t>NDT</w:t>
            </w:r>
            <w:r>
              <w:rPr>
                <w:rFonts w:hint="default" w:ascii="Arial" w:hAnsi="Arial" w:cs="Arial"/>
                <w:b/>
                <w:sz w:val="18"/>
                <w:szCs w:val="18"/>
                <w:lang w:val="en-US" w:eastAsia="zh-CN"/>
              </w:rPr>
              <w:t>AUTO</w:t>
            </w:r>
            <w:r>
              <w:rPr>
                <w:rFonts w:ascii="Arial" w:hAnsi="Arial" w:cs="Arial"/>
                <w:b/>
                <w:sz w:val="18"/>
                <w:szCs w:val="18"/>
                <w:lang w:val="en-US" w:eastAsia="zh-CN"/>
              </w:rPr>
              <w:t>-0</w:t>
            </w:r>
            <w:r>
              <w:rPr>
                <w:rFonts w:hint="default" w:ascii="Arial" w:hAnsi="Arial" w:cs="Arial"/>
                <w:b/>
                <w:sz w:val="18"/>
                <w:szCs w:val="18"/>
                <w:lang w:val="en-US" w:eastAsia="zh-CN"/>
              </w:rPr>
              <w:t>3</w:t>
            </w:r>
            <w:r>
              <w:rPr>
                <w:rFonts w:ascii="Arial" w:hAnsi="Arial" w:cs="Arial"/>
                <w:b/>
                <w:sz w:val="18"/>
                <w:szCs w:val="18"/>
                <w:lang w:val="en-US" w:eastAsia="zh-CN"/>
              </w:rPr>
              <w:t>:</w:t>
            </w:r>
          </w:p>
        </w:tc>
        <w:tc>
          <w:tcPr>
            <w:tcW w:w="5425" w:type="dxa"/>
            <w:tcBorders>
              <w:top w:val="single" w:color="auto" w:sz="4" w:space="0"/>
              <w:left w:val="single" w:color="auto" w:sz="4" w:space="0"/>
              <w:bottom w:val="single" w:color="auto" w:sz="4" w:space="0"/>
              <w:right w:val="single" w:color="auto" w:sz="4" w:space="0"/>
            </w:tcBorders>
          </w:tcPr>
          <w:p w14:paraId="1470B9AF">
            <w:pPr>
              <w:rPr>
                <w:rFonts w:ascii="Arial" w:hAnsi="Arial" w:eastAsia="宋体" w:cs="Arial"/>
                <w:sz w:val="18"/>
                <w:szCs w:val="18"/>
                <w:lang w:val="en-US" w:eastAsia="zh-CN"/>
              </w:rPr>
            </w:pPr>
            <w:r>
              <w:rPr>
                <w:rFonts w:ascii="Arial" w:hAnsi="Arial" w:cs="Arial"/>
                <w:sz w:val="18"/>
                <w:szCs w:val="18"/>
                <w:lang w:eastAsia="ja-JP"/>
              </w:rPr>
              <w:t xml:space="preserve">The 3GPP management system should support a capability enabling an </w:t>
            </w:r>
            <w:r>
              <w:rPr>
                <w:rFonts w:ascii="Arial" w:hAnsi="Arial" w:cs="Arial"/>
                <w:sz w:val="18"/>
                <w:szCs w:val="18"/>
              </w:rPr>
              <w:t xml:space="preserve">MnS consumer to </w:t>
            </w:r>
            <w:r>
              <w:rPr>
                <w:rFonts w:ascii="Arial" w:hAnsi="Arial" w:cs="Arial"/>
                <w:sz w:val="18"/>
                <w:szCs w:val="18"/>
                <w:lang w:eastAsia="ja-JP"/>
              </w:rPr>
              <w:t xml:space="preserve">define and request simulation/ emulation of a </w:t>
            </w:r>
            <w:r>
              <w:rPr>
                <w:rFonts w:ascii="Arial" w:hAnsi="Arial" w:cs="Arial"/>
                <w:sz w:val="18"/>
                <w:szCs w:val="18"/>
              </w:rPr>
              <w:t>network optimization operations</w:t>
            </w:r>
            <w:r>
              <w:rPr>
                <w:rFonts w:hint="default" w:ascii="Arial" w:hAnsi="Arial" w:eastAsia="宋体" w:cs="Arial"/>
                <w:sz w:val="18"/>
                <w:szCs w:val="18"/>
                <w:lang w:val="en-US" w:eastAsia="zh-CN"/>
              </w:rPr>
              <w:t>.</w:t>
            </w:r>
          </w:p>
        </w:tc>
        <w:tc>
          <w:tcPr>
            <w:tcW w:w="2008" w:type="dxa"/>
            <w:tcBorders>
              <w:top w:val="single" w:color="auto" w:sz="4" w:space="0"/>
              <w:left w:val="single" w:color="auto" w:sz="4" w:space="0"/>
              <w:bottom w:val="single" w:color="auto" w:sz="4" w:space="0"/>
              <w:right w:val="single" w:color="auto" w:sz="4" w:space="0"/>
            </w:tcBorders>
          </w:tcPr>
          <w:p w14:paraId="1470B9B0">
            <w:pPr>
              <w:keepLines/>
              <w:spacing w:after="0"/>
              <w:rPr>
                <w:rFonts w:ascii="Arial" w:hAnsi="Arial" w:cs="Arial"/>
                <w:sz w:val="18"/>
                <w:szCs w:val="18"/>
                <w:lang w:val="en-US" w:eastAsia="zh-CN"/>
              </w:rPr>
            </w:pPr>
            <w:r>
              <w:rPr>
                <w:rFonts w:ascii="Arial" w:hAnsi="Arial" w:cs="Arial"/>
                <w:sz w:val="18"/>
                <w:szCs w:val="18"/>
              </w:rPr>
              <w:t xml:space="preserve">Support for evalution </w:t>
            </w:r>
            <w:r>
              <w:rPr>
                <w:rFonts w:hint="default" w:ascii="Arial" w:hAnsi="Arial" w:eastAsia="宋体" w:cs="Arial"/>
                <w:sz w:val="18"/>
                <w:szCs w:val="18"/>
                <w:lang w:val="en-US" w:eastAsia="zh-CN"/>
              </w:rPr>
              <w:t xml:space="preserve">of high </w:t>
            </w:r>
            <w:r>
              <w:rPr>
                <w:rFonts w:hint="default" w:ascii="Arial" w:hAnsi="Arial" w:cs="Arial"/>
                <w:sz w:val="18"/>
                <w:szCs w:val="18"/>
              </w:rPr>
              <w:t xml:space="preserve">risk </w:t>
            </w:r>
            <w:r>
              <w:rPr>
                <w:rFonts w:ascii="Arial" w:hAnsi="Arial" w:cs="Arial"/>
                <w:sz w:val="18"/>
                <w:szCs w:val="18"/>
              </w:rPr>
              <w:t>network operations</w:t>
            </w:r>
            <w:r>
              <w:rPr>
                <w:rFonts w:hint="default" w:ascii="Arial" w:hAnsi="Arial" w:eastAsia="宋体" w:cs="Arial"/>
                <w:sz w:val="18"/>
                <w:szCs w:val="18"/>
                <w:lang w:val="en-US" w:eastAsia="zh-CN"/>
              </w:rPr>
              <w:t xml:space="preserve"> </w:t>
            </w:r>
            <w:r>
              <w:rPr>
                <w:rFonts w:ascii="Arial" w:hAnsi="Arial" w:cs="Arial"/>
                <w:sz w:val="18"/>
                <w:szCs w:val="18"/>
                <w:lang w:val="en-US" w:eastAsia="zh-CN"/>
              </w:rPr>
              <w:t>(Clause 5.2.2.2)</w:t>
            </w:r>
          </w:p>
        </w:tc>
      </w:tr>
      <w:tr w14:paraId="1470B9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c>
          <w:tcPr>
            <w:tcW w:w="2263" w:type="dxa"/>
            <w:tcBorders>
              <w:top w:val="single" w:color="auto" w:sz="4" w:space="0"/>
              <w:left w:val="single" w:color="auto" w:sz="4" w:space="0"/>
              <w:bottom w:val="single" w:color="auto" w:sz="4" w:space="0"/>
              <w:right w:val="single" w:color="auto" w:sz="4" w:space="0"/>
            </w:tcBorders>
          </w:tcPr>
          <w:p w14:paraId="1470B9B2">
            <w:pPr>
              <w:overflowPunct w:val="0"/>
              <w:autoSpaceDE w:val="0"/>
              <w:autoSpaceDN w:val="0"/>
              <w:adjustRightInd w:val="0"/>
              <w:textAlignment w:val="baseline"/>
              <w:rPr>
                <w:rFonts w:ascii="Arial" w:hAnsi="Arial" w:cs="Arial"/>
                <w:sz w:val="18"/>
                <w:szCs w:val="18"/>
                <w:lang w:eastAsia="zh-CN"/>
              </w:rPr>
            </w:pPr>
            <w:r>
              <w:rPr>
                <w:rFonts w:ascii="Arial" w:hAnsi="Arial" w:cs="Arial"/>
                <w:b/>
                <w:sz w:val="18"/>
                <w:szCs w:val="18"/>
                <w:lang w:val="en-US" w:eastAsia="zh-CN"/>
              </w:rPr>
              <w:t>REQ</w:t>
            </w:r>
            <w:r>
              <w:rPr>
                <w:rFonts w:hint="default" w:ascii="Arial" w:hAnsi="Arial" w:cs="Arial"/>
                <w:b/>
                <w:sz w:val="18"/>
                <w:szCs w:val="18"/>
                <w:lang w:val="en-US" w:eastAsia="zh-CN"/>
              </w:rPr>
              <w:t>-</w:t>
            </w:r>
            <w:r>
              <w:rPr>
                <w:rFonts w:ascii="Arial" w:hAnsi="Arial" w:cs="Arial"/>
                <w:b/>
                <w:sz w:val="18"/>
                <w:szCs w:val="18"/>
                <w:lang w:val="en-US" w:eastAsia="zh-CN"/>
              </w:rPr>
              <w:t>NDT</w:t>
            </w:r>
            <w:r>
              <w:rPr>
                <w:rFonts w:hint="default" w:ascii="Arial" w:hAnsi="Arial" w:cs="Arial"/>
                <w:b/>
                <w:sz w:val="18"/>
                <w:szCs w:val="18"/>
                <w:lang w:val="en-US" w:eastAsia="zh-CN"/>
              </w:rPr>
              <w:t>AUTO</w:t>
            </w:r>
            <w:r>
              <w:rPr>
                <w:rFonts w:ascii="Arial" w:hAnsi="Arial" w:cs="Arial"/>
                <w:b/>
                <w:sz w:val="18"/>
                <w:szCs w:val="18"/>
                <w:lang w:val="en-US" w:eastAsia="zh-CN"/>
              </w:rPr>
              <w:t>-0</w:t>
            </w:r>
            <w:r>
              <w:rPr>
                <w:rFonts w:hint="default" w:ascii="Arial" w:hAnsi="Arial" w:cs="Arial"/>
                <w:b/>
                <w:sz w:val="18"/>
                <w:szCs w:val="18"/>
                <w:lang w:val="en-US" w:eastAsia="zh-CN"/>
              </w:rPr>
              <w:t>4</w:t>
            </w:r>
            <w:r>
              <w:rPr>
                <w:rFonts w:ascii="Arial" w:hAnsi="Arial" w:cs="Arial"/>
                <w:b/>
                <w:sz w:val="18"/>
                <w:szCs w:val="18"/>
                <w:lang w:val="en-US" w:eastAsia="zh-CN"/>
              </w:rPr>
              <w:t>:</w:t>
            </w:r>
          </w:p>
        </w:tc>
        <w:tc>
          <w:tcPr>
            <w:tcW w:w="5425" w:type="dxa"/>
            <w:tcBorders>
              <w:top w:val="single" w:color="auto" w:sz="4" w:space="0"/>
              <w:left w:val="single" w:color="auto" w:sz="4" w:space="0"/>
              <w:bottom w:val="single" w:color="auto" w:sz="4" w:space="0"/>
              <w:right w:val="single" w:color="auto" w:sz="4" w:space="0"/>
            </w:tcBorders>
          </w:tcPr>
          <w:p w14:paraId="1470B9B3">
            <w:pPr>
              <w:rPr>
                <w:rFonts w:ascii="Arial" w:hAnsi="Arial" w:cs="Arial"/>
                <w:sz w:val="18"/>
                <w:szCs w:val="18"/>
              </w:rPr>
            </w:pPr>
            <w:r>
              <w:rPr>
                <w:rFonts w:ascii="Arial" w:hAnsi="Arial" w:cs="Arial"/>
                <w:sz w:val="18"/>
                <w:szCs w:val="18"/>
                <w:lang w:val="en-US" w:eastAsia="zh-CN"/>
              </w:rPr>
              <w:t>The</w:t>
            </w:r>
            <w:r>
              <w:rPr>
                <w:rFonts w:hint="default" w:ascii="Arial" w:hAnsi="Arial" w:cs="Arial"/>
                <w:sz w:val="18"/>
                <w:szCs w:val="18"/>
                <w:lang w:val="en-US" w:eastAsia="zh-CN"/>
              </w:rPr>
              <w:t xml:space="preserve"> 3GPP</w:t>
            </w:r>
            <w:r>
              <w:rPr>
                <w:rFonts w:ascii="Arial" w:hAnsi="Arial" w:cs="Arial"/>
                <w:sz w:val="18"/>
                <w:szCs w:val="18"/>
                <w:lang w:val="en-US" w:eastAsia="zh-CN"/>
              </w:rPr>
              <w:t xml:space="preserve"> management system </w:t>
            </w:r>
            <w:r>
              <w:rPr>
                <w:rFonts w:ascii="Arial" w:hAnsi="Arial" w:cs="Arial"/>
                <w:sz w:val="18"/>
                <w:szCs w:val="18"/>
              </w:rPr>
              <w:t xml:space="preserve">should have a capability enabling the MnS consumer to configure the network scenario to be modelled for the consumer to evaluate a </w:t>
            </w:r>
            <w:r>
              <w:rPr>
                <w:rFonts w:hint="default" w:ascii="Arial" w:hAnsi="Arial" w:eastAsia="宋体" w:cs="Arial"/>
                <w:sz w:val="18"/>
                <w:szCs w:val="18"/>
                <w:lang w:val="en-US" w:eastAsia="zh-CN"/>
              </w:rPr>
              <w:t>n</w:t>
            </w:r>
            <w:r>
              <w:rPr>
                <w:rFonts w:ascii="Arial" w:hAnsi="Arial" w:cs="Arial"/>
                <w:sz w:val="18"/>
                <w:szCs w:val="18"/>
              </w:rPr>
              <w:t>etwork failure</w:t>
            </w:r>
            <w:r>
              <w:rPr>
                <w:rFonts w:ascii="Arial" w:hAnsi="Arial" w:cs="Arial"/>
                <w:sz w:val="18"/>
                <w:szCs w:val="18"/>
                <w:lang w:eastAsia="zh-CN"/>
              </w:rPr>
              <w:t>.</w:t>
            </w:r>
          </w:p>
        </w:tc>
        <w:tc>
          <w:tcPr>
            <w:tcW w:w="2008" w:type="dxa"/>
            <w:tcBorders>
              <w:top w:val="single" w:color="auto" w:sz="4" w:space="0"/>
              <w:left w:val="single" w:color="auto" w:sz="4" w:space="0"/>
              <w:bottom w:val="single" w:color="auto" w:sz="4" w:space="0"/>
              <w:right w:val="single" w:color="auto" w:sz="4" w:space="0"/>
            </w:tcBorders>
          </w:tcPr>
          <w:p w14:paraId="1470B9B4">
            <w:pPr>
              <w:keepLines/>
              <w:spacing w:after="0"/>
              <w:rPr>
                <w:rFonts w:ascii="Arial" w:hAnsi="Arial" w:eastAsia="宋体" w:cs="Arial"/>
                <w:b w:val="0"/>
                <w:bCs w:val="0"/>
                <w:sz w:val="18"/>
                <w:szCs w:val="18"/>
                <w:lang w:val="en-US" w:eastAsia="zh-CN"/>
              </w:rPr>
            </w:pPr>
            <w:r>
              <w:rPr>
                <w:rFonts w:ascii="Arial" w:hAnsi="Arial" w:cs="Arial"/>
                <w:sz w:val="18"/>
                <w:szCs w:val="18"/>
              </w:rPr>
              <w:t xml:space="preserve">Support for evalution </w:t>
            </w:r>
            <w:r>
              <w:rPr>
                <w:rFonts w:hint="default" w:ascii="Arial" w:hAnsi="Arial" w:eastAsia="宋体" w:cs="Arial"/>
                <w:sz w:val="18"/>
                <w:szCs w:val="18"/>
                <w:lang w:val="en-US" w:eastAsia="zh-CN"/>
              </w:rPr>
              <w:t xml:space="preserve">of high </w:t>
            </w:r>
            <w:r>
              <w:rPr>
                <w:rFonts w:hint="default" w:ascii="Arial" w:hAnsi="Arial" w:cs="Arial"/>
                <w:sz w:val="18"/>
                <w:szCs w:val="18"/>
              </w:rPr>
              <w:t xml:space="preserve">risk </w:t>
            </w:r>
            <w:r>
              <w:rPr>
                <w:rFonts w:ascii="Arial" w:hAnsi="Arial" w:cs="Arial"/>
                <w:sz w:val="18"/>
                <w:szCs w:val="18"/>
              </w:rPr>
              <w:t>network operations</w:t>
            </w:r>
            <w:r>
              <w:rPr>
                <w:rFonts w:hint="default" w:ascii="Arial" w:hAnsi="Arial" w:cs="Arial"/>
                <w:sz w:val="18"/>
                <w:szCs w:val="18"/>
                <w:lang w:val="en-US" w:eastAsia="zh-CN"/>
              </w:rPr>
              <w:t xml:space="preserve"> </w:t>
            </w:r>
            <w:r>
              <w:rPr>
                <w:rFonts w:ascii="Arial" w:hAnsi="Arial" w:cs="Arial"/>
                <w:sz w:val="18"/>
                <w:szCs w:val="18"/>
                <w:lang w:val="en-US" w:eastAsia="zh-CN"/>
              </w:rPr>
              <w:t>(Clause 5.2.2.2)</w:t>
            </w:r>
          </w:p>
        </w:tc>
      </w:tr>
      <w:tr w14:paraId="1470B9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c>
          <w:tcPr>
            <w:tcW w:w="2263" w:type="dxa"/>
            <w:tcBorders>
              <w:top w:val="single" w:color="auto" w:sz="4" w:space="0"/>
              <w:left w:val="single" w:color="auto" w:sz="4" w:space="0"/>
              <w:bottom w:val="single" w:color="auto" w:sz="4" w:space="0"/>
              <w:right w:val="single" w:color="auto" w:sz="4" w:space="0"/>
            </w:tcBorders>
          </w:tcPr>
          <w:p w14:paraId="1470B9B6">
            <w:pPr>
              <w:overflowPunct w:val="0"/>
              <w:autoSpaceDE w:val="0"/>
              <w:autoSpaceDN w:val="0"/>
              <w:adjustRightInd w:val="0"/>
              <w:textAlignment w:val="baseline"/>
              <w:rPr>
                <w:rFonts w:ascii="Arial" w:hAnsi="Arial" w:cs="Arial"/>
                <w:b/>
                <w:sz w:val="18"/>
                <w:szCs w:val="18"/>
                <w:lang w:val="en-US" w:eastAsia="zh-CN"/>
              </w:rPr>
            </w:pPr>
            <w:r>
              <w:rPr>
                <w:rFonts w:ascii="Arial" w:hAnsi="Arial" w:cs="Arial"/>
                <w:b/>
                <w:sz w:val="18"/>
                <w:szCs w:val="18"/>
                <w:lang w:val="en-US" w:eastAsia="zh-CN"/>
              </w:rPr>
              <w:t>REQ</w:t>
            </w:r>
            <w:r>
              <w:rPr>
                <w:rFonts w:hint="default" w:ascii="Arial" w:hAnsi="Arial" w:cs="Arial"/>
                <w:b/>
                <w:sz w:val="18"/>
                <w:szCs w:val="18"/>
                <w:lang w:val="en-US" w:eastAsia="zh-CN"/>
              </w:rPr>
              <w:t>-</w:t>
            </w:r>
            <w:r>
              <w:rPr>
                <w:rFonts w:ascii="Arial" w:hAnsi="Arial" w:cs="Arial"/>
                <w:b/>
                <w:sz w:val="18"/>
                <w:szCs w:val="18"/>
                <w:lang w:val="en-US" w:eastAsia="zh-CN"/>
              </w:rPr>
              <w:t>NDT</w:t>
            </w:r>
            <w:r>
              <w:rPr>
                <w:rFonts w:hint="default" w:ascii="Arial" w:hAnsi="Arial" w:cs="Arial"/>
                <w:b/>
                <w:sz w:val="18"/>
                <w:szCs w:val="18"/>
                <w:lang w:val="en-US" w:eastAsia="zh-CN"/>
              </w:rPr>
              <w:t>AUTO</w:t>
            </w:r>
            <w:r>
              <w:rPr>
                <w:rFonts w:ascii="Arial" w:hAnsi="Arial" w:cs="Arial"/>
                <w:b/>
                <w:sz w:val="18"/>
                <w:szCs w:val="18"/>
                <w:lang w:val="en-US" w:eastAsia="zh-CN"/>
              </w:rPr>
              <w:t>-0</w:t>
            </w:r>
            <w:r>
              <w:rPr>
                <w:rFonts w:hint="default" w:ascii="Arial" w:hAnsi="Arial" w:cs="Arial"/>
                <w:b/>
                <w:sz w:val="18"/>
                <w:szCs w:val="18"/>
                <w:lang w:val="en-US" w:eastAsia="zh-CN"/>
              </w:rPr>
              <w:t>5</w:t>
            </w:r>
            <w:r>
              <w:rPr>
                <w:rFonts w:ascii="Arial" w:hAnsi="Arial" w:cs="Arial"/>
                <w:b/>
                <w:sz w:val="18"/>
                <w:szCs w:val="18"/>
                <w:lang w:val="en-US" w:eastAsia="zh-CN"/>
              </w:rPr>
              <w:t>:</w:t>
            </w:r>
          </w:p>
        </w:tc>
        <w:tc>
          <w:tcPr>
            <w:tcW w:w="5425" w:type="dxa"/>
            <w:tcBorders>
              <w:top w:val="single" w:color="auto" w:sz="4" w:space="0"/>
              <w:left w:val="single" w:color="auto" w:sz="4" w:space="0"/>
              <w:bottom w:val="single" w:color="auto" w:sz="4" w:space="0"/>
              <w:right w:val="single" w:color="auto" w:sz="4" w:space="0"/>
            </w:tcBorders>
          </w:tcPr>
          <w:p w14:paraId="1470B9B7">
            <w:pPr>
              <w:numPr>
                <w:ilvl w:val="255"/>
                <w:numId w:val="0"/>
              </w:numPr>
              <w:rPr>
                <w:rFonts w:ascii="Arial" w:hAnsi="Arial" w:cs="Arial"/>
                <w:sz w:val="18"/>
                <w:szCs w:val="18"/>
              </w:rPr>
            </w:pPr>
            <w:r>
              <w:rPr>
                <w:rFonts w:ascii="Arial" w:hAnsi="Arial" w:cs="Arial"/>
                <w:sz w:val="18"/>
                <w:szCs w:val="18"/>
              </w:rPr>
              <w:t xml:space="preserve">The 3GPP management system should support a capability </w:t>
            </w:r>
            <w:r>
              <w:rPr>
                <w:rFonts w:hint="default" w:ascii="Arial" w:hAnsi="Arial" w:cs="Arial"/>
                <w:sz w:val="18"/>
                <w:szCs w:val="18"/>
              </w:rPr>
              <w:t xml:space="preserve">to </w:t>
            </w:r>
            <w:r>
              <w:rPr>
                <w:rFonts w:ascii="Arial" w:hAnsi="Arial" w:cs="Arial"/>
                <w:sz w:val="18"/>
                <w:szCs w:val="18"/>
              </w:rPr>
              <w:t>model the</w:t>
            </w:r>
            <w:r>
              <w:rPr>
                <w:rFonts w:hint="default" w:ascii="Arial" w:hAnsi="Arial" w:cs="Arial"/>
                <w:sz w:val="18"/>
                <w:szCs w:val="18"/>
              </w:rPr>
              <w:t xml:space="preserve"> behaviour</w:t>
            </w:r>
            <w:r>
              <w:rPr>
                <w:rFonts w:ascii="Arial" w:hAnsi="Arial" w:cs="Arial"/>
                <w:sz w:val="18"/>
                <w:szCs w:val="18"/>
              </w:rPr>
              <w:t xml:space="preserve"> </w:t>
            </w:r>
            <w:r>
              <w:rPr>
                <w:rFonts w:hint="default" w:ascii="Arial" w:hAnsi="Arial" w:cs="Arial"/>
                <w:sz w:val="18"/>
                <w:szCs w:val="18"/>
              </w:rPr>
              <w:t>of</w:t>
            </w:r>
            <w:r>
              <w:rPr>
                <w:rFonts w:ascii="Arial" w:hAnsi="Arial" w:cs="Arial"/>
                <w:sz w:val="18"/>
                <w:szCs w:val="18"/>
              </w:rPr>
              <w:t xml:space="preserve"> </w:t>
            </w:r>
            <w:r>
              <w:rPr>
                <w:rFonts w:hint="default" w:ascii="Arial" w:hAnsi="Arial" w:cs="Arial"/>
                <w:sz w:val="18"/>
                <w:szCs w:val="18"/>
                <w:lang w:eastAsia="zh-CN"/>
              </w:rPr>
              <w:t>the</w:t>
            </w:r>
            <w:r>
              <w:rPr>
                <w:rFonts w:ascii="Arial" w:hAnsi="Arial" w:cs="Arial"/>
                <w:sz w:val="18"/>
                <w:szCs w:val="18"/>
              </w:rPr>
              <w:t xml:space="preserve"> </w:t>
            </w:r>
            <w:r>
              <w:rPr>
                <w:rFonts w:hint="default" w:ascii="Arial" w:hAnsi="Arial" w:cs="Arial"/>
                <w:sz w:val="18"/>
                <w:szCs w:val="18"/>
              </w:rPr>
              <w:t>signa</w:t>
            </w:r>
            <w:r>
              <w:rPr>
                <w:rFonts w:hint="default" w:ascii="Arial" w:hAnsi="Arial" w:eastAsia="宋体" w:cs="Arial"/>
                <w:sz w:val="18"/>
                <w:szCs w:val="18"/>
                <w:lang w:val="en-US" w:eastAsia="zh-CN"/>
              </w:rPr>
              <w:t>l</w:t>
            </w:r>
            <w:r>
              <w:rPr>
                <w:rFonts w:hint="default" w:ascii="Arial" w:hAnsi="Arial" w:cs="Arial"/>
                <w:sz w:val="18"/>
                <w:szCs w:val="18"/>
              </w:rPr>
              <w:t>ling storm</w:t>
            </w:r>
            <w:r>
              <w:rPr>
                <w:rFonts w:hint="default" w:ascii="Arial" w:hAnsi="Arial" w:eastAsia="宋体" w:cs="Arial"/>
                <w:sz w:val="18"/>
                <w:szCs w:val="18"/>
                <w:lang w:val="en-US" w:eastAsia="zh-CN"/>
              </w:rPr>
              <w:t xml:space="preserve"> in network</w:t>
            </w:r>
            <w:r>
              <w:rPr>
                <w:rFonts w:hint="default" w:ascii="Arial" w:hAnsi="Arial" w:cs="Arial"/>
                <w:sz w:val="18"/>
                <w:szCs w:val="18"/>
              </w:rPr>
              <w:t>.</w:t>
            </w:r>
          </w:p>
        </w:tc>
        <w:tc>
          <w:tcPr>
            <w:tcW w:w="2008" w:type="dxa"/>
            <w:tcBorders>
              <w:top w:val="single" w:color="auto" w:sz="4" w:space="0"/>
              <w:left w:val="single" w:color="auto" w:sz="4" w:space="0"/>
              <w:bottom w:val="single" w:color="auto" w:sz="4" w:space="0"/>
              <w:right w:val="single" w:color="auto" w:sz="4" w:space="0"/>
            </w:tcBorders>
          </w:tcPr>
          <w:p w14:paraId="1470B9B8">
            <w:pPr>
              <w:keepLines/>
              <w:spacing w:after="0"/>
              <w:rPr>
                <w:rFonts w:ascii="Arial" w:hAnsi="Arial" w:cs="Arial"/>
                <w:sz w:val="18"/>
                <w:szCs w:val="18"/>
                <w:lang w:val="en-US" w:eastAsia="zh-CN"/>
              </w:rPr>
            </w:pPr>
            <w:r>
              <w:rPr>
                <w:rFonts w:ascii="Arial" w:hAnsi="Arial" w:cs="Arial"/>
                <w:sz w:val="18"/>
                <w:szCs w:val="18"/>
                <w:lang w:val="en-US" w:eastAsia="zh-CN"/>
              </w:rPr>
              <w:t xml:space="preserve">Support </w:t>
            </w:r>
            <w:r>
              <w:rPr>
                <w:rFonts w:ascii="Arial" w:hAnsi="Arial" w:cs="Arial"/>
                <w:sz w:val="18"/>
                <w:szCs w:val="18"/>
                <w:highlight w:val="none"/>
                <w:lang w:val="en-US" w:eastAsia="zh-CN"/>
              </w:rPr>
              <w:t>for evaluation</w:t>
            </w:r>
            <w:r>
              <w:rPr>
                <w:rFonts w:ascii="Arial" w:hAnsi="Arial" w:cs="Arial"/>
                <w:sz w:val="18"/>
                <w:szCs w:val="18"/>
                <w:lang w:val="en-US" w:eastAsia="zh-CN"/>
              </w:rPr>
              <w:t xml:space="preserve"> of failure events including Signalling storm (Clause 5.2.2.3)</w:t>
            </w:r>
          </w:p>
        </w:tc>
      </w:tr>
      <w:tr w14:paraId="1470B9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c>
          <w:tcPr>
            <w:tcW w:w="2263" w:type="dxa"/>
            <w:tcBorders>
              <w:top w:val="single" w:color="auto" w:sz="4" w:space="0"/>
              <w:left w:val="single" w:color="auto" w:sz="4" w:space="0"/>
              <w:bottom w:val="single" w:color="auto" w:sz="4" w:space="0"/>
              <w:right w:val="single" w:color="auto" w:sz="4" w:space="0"/>
            </w:tcBorders>
          </w:tcPr>
          <w:p w14:paraId="1470B9BA">
            <w:pPr>
              <w:rPr>
                <w:rFonts w:ascii="Arial" w:hAnsi="Arial" w:cs="Arial"/>
                <w:b/>
                <w:sz w:val="18"/>
                <w:szCs w:val="18"/>
                <w:lang w:val="en-US" w:eastAsia="zh-CN"/>
              </w:rPr>
            </w:pPr>
            <w:r>
              <w:rPr>
                <w:rFonts w:ascii="Arial" w:hAnsi="Arial" w:cs="Arial"/>
                <w:b/>
                <w:sz w:val="18"/>
                <w:szCs w:val="18"/>
                <w:lang w:val="en-US" w:eastAsia="zh-CN"/>
              </w:rPr>
              <w:t>REQ</w:t>
            </w:r>
            <w:r>
              <w:rPr>
                <w:rFonts w:hint="default" w:ascii="Arial" w:hAnsi="Arial" w:cs="Arial"/>
                <w:b/>
                <w:sz w:val="18"/>
                <w:szCs w:val="18"/>
                <w:lang w:val="en-US" w:eastAsia="zh-CN"/>
              </w:rPr>
              <w:t>-</w:t>
            </w:r>
            <w:r>
              <w:rPr>
                <w:rFonts w:ascii="Arial" w:hAnsi="Arial" w:cs="Arial"/>
                <w:b/>
                <w:sz w:val="18"/>
                <w:szCs w:val="18"/>
                <w:lang w:val="en-US" w:eastAsia="zh-CN"/>
              </w:rPr>
              <w:t>NDT</w:t>
            </w:r>
            <w:r>
              <w:rPr>
                <w:rFonts w:hint="default" w:ascii="Arial" w:hAnsi="Arial" w:cs="Arial"/>
                <w:b/>
                <w:sz w:val="18"/>
                <w:szCs w:val="18"/>
                <w:lang w:val="en-US" w:eastAsia="zh-CN"/>
              </w:rPr>
              <w:t>AUTO</w:t>
            </w:r>
            <w:r>
              <w:rPr>
                <w:rFonts w:ascii="Arial" w:hAnsi="Arial" w:cs="Arial"/>
                <w:b/>
                <w:sz w:val="18"/>
                <w:szCs w:val="18"/>
                <w:lang w:val="en-US" w:eastAsia="zh-CN"/>
              </w:rPr>
              <w:t>-0</w:t>
            </w:r>
            <w:r>
              <w:rPr>
                <w:rFonts w:hint="default" w:ascii="Arial" w:hAnsi="Arial" w:cs="Arial"/>
                <w:b/>
                <w:sz w:val="18"/>
                <w:szCs w:val="18"/>
                <w:lang w:val="en-US" w:eastAsia="zh-CN"/>
              </w:rPr>
              <w:t>6</w:t>
            </w:r>
            <w:r>
              <w:rPr>
                <w:rFonts w:ascii="Arial" w:hAnsi="Arial" w:cs="Arial"/>
                <w:b/>
                <w:sz w:val="18"/>
                <w:szCs w:val="18"/>
                <w:lang w:val="en-US" w:eastAsia="zh-CN"/>
              </w:rPr>
              <w:t>:</w:t>
            </w:r>
          </w:p>
        </w:tc>
        <w:tc>
          <w:tcPr>
            <w:tcW w:w="5425" w:type="dxa"/>
            <w:tcBorders>
              <w:top w:val="single" w:color="auto" w:sz="4" w:space="0"/>
              <w:left w:val="single" w:color="auto" w:sz="4" w:space="0"/>
              <w:bottom w:val="single" w:color="auto" w:sz="4" w:space="0"/>
              <w:right w:val="single" w:color="auto" w:sz="4" w:space="0"/>
            </w:tcBorders>
          </w:tcPr>
          <w:p w14:paraId="1470B9BB">
            <w:pPr>
              <w:rPr>
                <w:rFonts w:ascii="Arial" w:hAnsi="Arial" w:eastAsia="宋体" w:cs="Arial"/>
                <w:b/>
                <w:sz w:val="18"/>
                <w:szCs w:val="18"/>
                <w:lang w:val="en-US" w:eastAsia="zh-CN"/>
              </w:rPr>
            </w:pPr>
            <w:r>
              <w:rPr>
                <w:rFonts w:ascii="Arial" w:hAnsi="Arial" w:cs="Arial"/>
                <w:sz w:val="18"/>
                <w:szCs w:val="18"/>
                <w:lang w:eastAsia="ja-JP"/>
              </w:rPr>
              <w:t xml:space="preserve">The 3GPP management system should support a capability enabling an </w:t>
            </w:r>
            <w:r>
              <w:rPr>
                <w:rFonts w:ascii="Arial" w:hAnsi="Arial" w:cs="Arial"/>
                <w:sz w:val="18"/>
                <w:szCs w:val="18"/>
              </w:rPr>
              <w:t xml:space="preserve">MnS consumer to </w:t>
            </w:r>
            <w:r>
              <w:rPr>
                <w:rFonts w:ascii="Arial" w:hAnsi="Arial" w:cs="Arial"/>
                <w:sz w:val="18"/>
                <w:szCs w:val="18"/>
                <w:lang w:eastAsia="ja-JP"/>
              </w:rPr>
              <w:t xml:space="preserve">define and request simulation/ emulation of </w:t>
            </w:r>
            <w:r>
              <w:rPr>
                <w:rFonts w:ascii="Arial" w:hAnsi="Arial" w:cs="Arial"/>
                <w:sz w:val="18"/>
                <w:szCs w:val="18"/>
                <w:lang w:val="en-US" w:eastAsia="zh-CN"/>
              </w:rPr>
              <w:t>the proposed solution for resolving a set of network</w:t>
            </w:r>
            <w:r>
              <w:rPr>
                <w:rFonts w:ascii="Arial" w:hAnsi="Arial" w:cs="Arial"/>
                <w:sz w:val="18"/>
                <w:szCs w:val="18"/>
                <w:lang w:val="en-US"/>
              </w:rPr>
              <w:t xml:space="preserve"> failure events</w:t>
            </w:r>
            <w:r>
              <w:rPr>
                <w:rFonts w:hint="default" w:ascii="Arial" w:hAnsi="Arial" w:eastAsia="宋体" w:cs="Arial"/>
                <w:sz w:val="18"/>
                <w:szCs w:val="18"/>
                <w:lang w:val="en-US" w:eastAsia="zh-CN"/>
              </w:rPr>
              <w:t>, including signalling storm</w:t>
            </w:r>
            <w:r>
              <w:rPr>
                <w:rFonts w:hint="default" w:ascii="Arial" w:hAnsi="Arial" w:cs="Arial"/>
                <w:sz w:val="18"/>
                <w:szCs w:val="18"/>
                <w:lang w:val="en-US" w:eastAsia="zh-CN"/>
              </w:rPr>
              <w:t>.</w:t>
            </w:r>
          </w:p>
        </w:tc>
        <w:tc>
          <w:tcPr>
            <w:tcW w:w="2008" w:type="dxa"/>
            <w:tcBorders>
              <w:top w:val="single" w:color="auto" w:sz="4" w:space="0"/>
              <w:left w:val="single" w:color="auto" w:sz="4" w:space="0"/>
              <w:bottom w:val="single" w:color="auto" w:sz="4" w:space="0"/>
              <w:right w:val="single" w:color="auto" w:sz="4" w:space="0"/>
            </w:tcBorders>
          </w:tcPr>
          <w:p w14:paraId="1470B9BC">
            <w:pPr>
              <w:keepLines/>
              <w:spacing w:after="0"/>
              <w:rPr>
                <w:rFonts w:ascii="Arial" w:hAnsi="Arial" w:cs="Arial"/>
                <w:sz w:val="18"/>
                <w:szCs w:val="18"/>
                <w:lang w:val="en-US" w:eastAsia="zh-CN"/>
              </w:rPr>
            </w:pPr>
            <w:r>
              <w:rPr>
                <w:rFonts w:ascii="Arial" w:hAnsi="Arial" w:cs="Arial"/>
                <w:sz w:val="18"/>
                <w:szCs w:val="18"/>
                <w:lang w:val="en-US" w:eastAsia="zh-CN"/>
              </w:rPr>
              <w:t xml:space="preserve">Support </w:t>
            </w:r>
            <w:r>
              <w:rPr>
                <w:rFonts w:ascii="Arial" w:hAnsi="Arial" w:cs="Arial"/>
                <w:sz w:val="18"/>
                <w:szCs w:val="18"/>
                <w:highlight w:val="none"/>
                <w:lang w:val="en-US" w:eastAsia="zh-CN"/>
              </w:rPr>
              <w:t>for evaluation</w:t>
            </w:r>
            <w:r>
              <w:rPr>
                <w:rFonts w:ascii="Arial" w:hAnsi="Arial" w:cs="Arial"/>
                <w:sz w:val="18"/>
                <w:szCs w:val="18"/>
                <w:lang w:val="en-US" w:eastAsia="zh-CN"/>
              </w:rPr>
              <w:t>of failure events including Signalling storm (Clause 5.2.2.3)</w:t>
            </w:r>
          </w:p>
        </w:tc>
      </w:tr>
      <w:tr w14:paraId="1470B9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c>
          <w:tcPr>
            <w:tcW w:w="2263" w:type="dxa"/>
            <w:tcBorders>
              <w:top w:val="single" w:color="auto" w:sz="4" w:space="0"/>
              <w:left w:val="single" w:color="auto" w:sz="4" w:space="0"/>
              <w:bottom w:val="single" w:color="auto" w:sz="4" w:space="0"/>
              <w:right w:val="single" w:color="auto" w:sz="4" w:space="0"/>
            </w:tcBorders>
          </w:tcPr>
          <w:p w14:paraId="1470B9BE">
            <w:pPr>
              <w:rPr>
                <w:rFonts w:ascii="Arial" w:hAnsi="Arial" w:cs="Arial"/>
                <w:b/>
                <w:sz w:val="18"/>
                <w:szCs w:val="18"/>
                <w:lang w:val="en-US" w:eastAsia="zh-CN"/>
              </w:rPr>
            </w:pPr>
            <w:r>
              <w:rPr>
                <w:rFonts w:ascii="Arial" w:hAnsi="Arial" w:cs="Arial"/>
                <w:b/>
                <w:sz w:val="18"/>
                <w:szCs w:val="18"/>
                <w:lang w:val="en-US" w:eastAsia="zh-CN"/>
              </w:rPr>
              <w:t>REQ</w:t>
            </w:r>
            <w:r>
              <w:rPr>
                <w:rFonts w:hint="default" w:ascii="Arial" w:hAnsi="Arial" w:cs="Arial"/>
                <w:b/>
                <w:sz w:val="18"/>
                <w:szCs w:val="18"/>
                <w:lang w:val="en-US" w:eastAsia="zh-CN"/>
              </w:rPr>
              <w:t>-</w:t>
            </w:r>
            <w:r>
              <w:rPr>
                <w:rFonts w:ascii="Arial" w:hAnsi="Arial" w:cs="Arial"/>
                <w:b/>
                <w:sz w:val="18"/>
                <w:szCs w:val="18"/>
                <w:lang w:val="en-US" w:eastAsia="zh-CN"/>
              </w:rPr>
              <w:t>NDT</w:t>
            </w:r>
            <w:r>
              <w:rPr>
                <w:rFonts w:hint="default" w:ascii="Arial" w:hAnsi="Arial" w:cs="Arial"/>
                <w:b/>
                <w:sz w:val="18"/>
                <w:szCs w:val="18"/>
                <w:lang w:val="en-US" w:eastAsia="zh-CN"/>
              </w:rPr>
              <w:t>AUTO</w:t>
            </w:r>
            <w:r>
              <w:rPr>
                <w:rFonts w:ascii="Arial" w:hAnsi="Arial" w:cs="Arial"/>
                <w:b/>
                <w:sz w:val="18"/>
                <w:szCs w:val="18"/>
                <w:lang w:val="en-US" w:eastAsia="zh-CN"/>
              </w:rPr>
              <w:t>-</w:t>
            </w:r>
            <w:r>
              <w:rPr>
                <w:rFonts w:hint="default" w:ascii="Arial" w:hAnsi="Arial" w:cs="Arial"/>
                <w:b/>
                <w:sz w:val="18"/>
                <w:szCs w:val="18"/>
                <w:lang w:val="en-US" w:eastAsia="zh-CN"/>
              </w:rPr>
              <w:t>07</w:t>
            </w:r>
            <w:r>
              <w:rPr>
                <w:rFonts w:ascii="Arial" w:hAnsi="Arial" w:cs="Arial"/>
                <w:b/>
                <w:sz w:val="18"/>
                <w:szCs w:val="18"/>
                <w:lang w:val="en-US" w:eastAsia="zh-CN"/>
              </w:rPr>
              <w:t>:</w:t>
            </w:r>
          </w:p>
        </w:tc>
        <w:tc>
          <w:tcPr>
            <w:tcW w:w="5425" w:type="dxa"/>
            <w:tcBorders>
              <w:top w:val="single" w:color="auto" w:sz="4" w:space="0"/>
              <w:left w:val="single" w:color="auto" w:sz="4" w:space="0"/>
              <w:bottom w:val="single" w:color="auto" w:sz="4" w:space="0"/>
              <w:right w:val="single" w:color="auto" w:sz="4" w:space="0"/>
            </w:tcBorders>
          </w:tcPr>
          <w:p w14:paraId="1470B9BF">
            <w:pPr>
              <w:rPr>
                <w:rFonts w:ascii="Arial" w:hAnsi="Arial" w:cs="Arial"/>
                <w:sz w:val="18"/>
                <w:szCs w:val="18"/>
                <w:lang w:eastAsia="ja-JP"/>
              </w:rPr>
            </w:pPr>
            <w:r>
              <w:rPr>
                <w:rFonts w:ascii="Arial" w:hAnsi="Arial" w:cs="Arial"/>
                <w:sz w:val="18"/>
                <w:szCs w:val="18"/>
                <w:lang w:eastAsia="ja-JP"/>
              </w:rPr>
              <w:t xml:space="preserve">The 3GPP management system should support a capability enabling an authorized </w:t>
            </w:r>
            <w:r>
              <w:rPr>
                <w:rFonts w:ascii="Arial" w:hAnsi="Arial" w:cs="Arial"/>
                <w:sz w:val="18"/>
                <w:szCs w:val="18"/>
              </w:rPr>
              <w:t xml:space="preserve">MnS consumer to request </w:t>
            </w:r>
            <w:r>
              <w:rPr>
                <w:rFonts w:ascii="Arial" w:hAnsi="Arial" w:cs="Arial"/>
                <w:sz w:val="18"/>
                <w:szCs w:val="18"/>
                <w:lang w:eastAsia="ja-JP"/>
              </w:rPr>
              <w:t>inducement of a network issue by an NDT.</w:t>
            </w:r>
          </w:p>
        </w:tc>
        <w:tc>
          <w:tcPr>
            <w:tcW w:w="2008" w:type="dxa"/>
            <w:tcBorders>
              <w:top w:val="single" w:color="auto" w:sz="4" w:space="0"/>
              <w:left w:val="single" w:color="auto" w:sz="4" w:space="0"/>
              <w:bottom w:val="single" w:color="auto" w:sz="4" w:space="0"/>
              <w:right w:val="single" w:color="auto" w:sz="4" w:space="0"/>
            </w:tcBorders>
          </w:tcPr>
          <w:p w14:paraId="1470B9C0">
            <w:pPr>
              <w:keepLines/>
              <w:spacing w:after="0"/>
              <w:rPr>
                <w:rFonts w:ascii="Arial" w:hAnsi="Arial" w:cs="Arial"/>
                <w:sz w:val="18"/>
                <w:szCs w:val="18"/>
                <w:lang w:val="en-US" w:eastAsia="zh-CN"/>
              </w:rPr>
            </w:pPr>
            <w:r>
              <w:rPr>
                <w:rFonts w:ascii="Arial" w:hAnsi="Arial" w:cs="Arial"/>
                <w:sz w:val="18"/>
                <w:szCs w:val="18"/>
                <w:lang w:val="en-US" w:eastAsia="zh-CN"/>
              </w:rPr>
              <w:t>Network issue inducement (Clause 5.2.2.4)</w:t>
            </w:r>
          </w:p>
        </w:tc>
      </w:tr>
      <w:tr w14:paraId="1470B9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c>
          <w:tcPr>
            <w:tcW w:w="2263" w:type="dxa"/>
            <w:tcBorders>
              <w:top w:val="single" w:color="auto" w:sz="4" w:space="0"/>
              <w:left w:val="single" w:color="auto" w:sz="4" w:space="0"/>
              <w:bottom w:val="single" w:color="auto" w:sz="4" w:space="0"/>
              <w:right w:val="single" w:color="auto" w:sz="4" w:space="0"/>
            </w:tcBorders>
          </w:tcPr>
          <w:p w14:paraId="1470B9C2">
            <w:pPr>
              <w:rPr>
                <w:rFonts w:ascii="Arial" w:hAnsi="Arial" w:cs="Arial"/>
                <w:b/>
                <w:sz w:val="18"/>
                <w:szCs w:val="18"/>
                <w:lang w:val="en-US" w:eastAsia="zh-CN"/>
              </w:rPr>
            </w:pPr>
            <w:r>
              <w:rPr>
                <w:rFonts w:ascii="Arial" w:hAnsi="Arial" w:cs="Arial"/>
                <w:b/>
                <w:sz w:val="18"/>
                <w:szCs w:val="18"/>
                <w:lang w:val="en-US" w:eastAsia="zh-CN"/>
              </w:rPr>
              <w:t>REQ</w:t>
            </w:r>
            <w:r>
              <w:rPr>
                <w:rFonts w:hint="default" w:ascii="Arial" w:hAnsi="Arial" w:cs="Arial"/>
                <w:b/>
                <w:sz w:val="18"/>
                <w:szCs w:val="18"/>
                <w:lang w:val="en-US" w:eastAsia="zh-CN"/>
              </w:rPr>
              <w:t>-</w:t>
            </w:r>
            <w:r>
              <w:rPr>
                <w:rFonts w:ascii="Arial" w:hAnsi="Arial" w:cs="Arial"/>
                <w:b/>
                <w:sz w:val="18"/>
                <w:szCs w:val="18"/>
                <w:lang w:val="en-US" w:eastAsia="zh-CN"/>
              </w:rPr>
              <w:t>NDT</w:t>
            </w:r>
            <w:r>
              <w:rPr>
                <w:rFonts w:hint="default" w:ascii="Arial" w:hAnsi="Arial" w:cs="Arial"/>
                <w:b/>
                <w:sz w:val="18"/>
                <w:szCs w:val="18"/>
                <w:lang w:val="en-US" w:eastAsia="zh-CN"/>
              </w:rPr>
              <w:t>AUTO</w:t>
            </w:r>
            <w:r>
              <w:rPr>
                <w:rFonts w:ascii="Arial" w:hAnsi="Arial" w:cs="Arial"/>
                <w:b/>
                <w:sz w:val="18"/>
                <w:szCs w:val="18"/>
                <w:lang w:val="en-US" w:eastAsia="zh-CN"/>
              </w:rPr>
              <w:t>-</w:t>
            </w:r>
            <w:r>
              <w:rPr>
                <w:rFonts w:hint="default" w:ascii="Arial" w:hAnsi="Arial" w:cs="Arial"/>
                <w:b/>
                <w:sz w:val="18"/>
                <w:szCs w:val="18"/>
                <w:lang w:val="en-US" w:eastAsia="zh-CN"/>
              </w:rPr>
              <w:t>0</w:t>
            </w:r>
            <w:r>
              <w:rPr>
                <w:rFonts w:hint="default" w:ascii="Arial" w:hAnsi="Arial" w:eastAsia="游明朝" w:cs="Arial"/>
                <w:b/>
                <w:sz w:val="18"/>
                <w:szCs w:val="18"/>
                <w:lang w:val="en-US" w:eastAsia="ja-JP"/>
              </w:rPr>
              <w:t>8</w:t>
            </w:r>
            <w:r>
              <w:rPr>
                <w:rFonts w:ascii="Arial" w:hAnsi="Arial" w:cs="Arial"/>
                <w:b/>
                <w:sz w:val="18"/>
                <w:szCs w:val="18"/>
                <w:lang w:val="en-US" w:eastAsia="zh-CN"/>
              </w:rPr>
              <w:t>:</w:t>
            </w:r>
          </w:p>
        </w:tc>
        <w:tc>
          <w:tcPr>
            <w:tcW w:w="5425" w:type="dxa"/>
            <w:tcBorders>
              <w:top w:val="single" w:color="auto" w:sz="4" w:space="0"/>
              <w:left w:val="single" w:color="auto" w:sz="4" w:space="0"/>
              <w:bottom w:val="single" w:color="auto" w:sz="4" w:space="0"/>
              <w:right w:val="single" w:color="auto" w:sz="4" w:space="0"/>
            </w:tcBorders>
          </w:tcPr>
          <w:p w14:paraId="1470B9C3">
            <w:pPr>
              <w:rPr>
                <w:rFonts w:ascii="Arial" w:hAnsi="Arial" w:cs="Arial"/>
                <w:sz w:val="18"/>
                <w:szCs w:val="18"/>
                <w:lang w:eastAsia="ja-JP"/>
              </w:rPr>
            </w:pPr>
            <w:r>
              <w:rPr>
                <w:rFonts w:hint="default" w:ascii="Arial" w:hAnsi="Arial" w:cs="Arial"/>
                <w:sz w:val="18"/>
                <w:szCs w:val="18"/>
                <w:lang w:eastAsia="ja-JP"/>
              </w:rPr>
              <w:t xml:space="preserve">The </w:t>
            </w:r>
            <w:r>
              <w:rPr>
                <w:rFonts w:hint="default" w:ascii="Arial" w:hAnsi="Arial" w:eastAsia="游明朝" w:cs="Arial"/>
                <w:sz w:val="18"/>
                <w:szCs w:val="18"/>
                <w:lang w:eastAsia="ja-JP"/>
              </w:rPr>
              <w:t xml:space="preserve">3GPP </w:t>
            </w:r>
            <w:r>
              <w:rPr>
                <w:rFonts w:hint="default" w:ascii="Arial" w:hAnsi="Arial" w:cs="Arial"/>
                <w:sz w:val="18"/>
                <w:szCs w:val="18"/>
                <w:lang w:eastAsia="ja-JP"/>
              </w:rPr>
              <w:t>management system sh</w:t>
            </w:r>
            <w:r>
              <w:rPr>
                <w:rFonts w:hint="default" w:ascii="Arial" w:hAnsi="Arial" w:eastAsia="游明朝" w:cs="Arial"/>
                <w:sz w:val="18"/>
                <w:szCs w:val="18"/>
                <w:lang w:eastAsia="ja-JP"/>
              </w:rPr>
              <w:t>ould</w:t>
            </w:r>
            <w:r>
              <w:rPr>
                <w:rFonts w:hint="default" w:ascii="Arial" w:hAnsi="Arial" w:cs="Arial"/>
                <w:sz w:val="18"/>
                <w:szCs w:val="18"/>
                <w:lang w:eastAsia="ja-JP"/>
              </w:rPr>
              <w:t xml:space="preserve"> have a capability for NDT MnS producer to report the impact of the injected issue in NDT.</w:t>
            </w:r>
          </w:p>
        </w:tc>
        <w:tc>
          <w:tcPr>
            <w:tcW w:w="2008" w:type="dxa"/>
            <w:tcBorders>
              <w:top w:val="single" w:color="auto" w:sz="4" w:space="0"/>
              <w:left w:val="single" w:color="auto" w:sz="4" w:space="0"/>
              <w:bottom w:val="single" w:color="auto" w:sz="4" w:space="0"/>
              <w:right w:val="single" w:color="auto" w:sz="4" w:space="0"/>
            </w:tcBorders>
          </w:tcPr>
          <w:p w14:paraId="1470B9C4">
            <w:pPr>
              <w:keepLines/>
              <w:spacing w:after="0"/>
              <w:rPr>
                <w:rFonts w:ascii="Arial" w:hAnsi="Arial" w:cs="Arial"/>
                <w:sz w:val="18"/>
                <w:szCs w:val="18"/>
                <w:lang w:val="en-US" w:eastAsia="zh-CN"/>
              </w:rPr>
            </w:pPr>
            <w:r>
              <w:rPr>
                <w:rFonts w:ascii="Arial" w:hAnsi="Arial" w:cs="Arial"/>
                <w:sz w:val="18"/>
                <w:szCs w:val="18"/>
              </w:rPr>
              <w:t>Network issue inducement (Clause 5.2.2.4)</w:t>
            </w:r>
          </w:p>
        </w:tc>
      </w:tr>
    </w:tbl>
    <w:p w14:paraId="1470B9CB">
      <w:pPr>
        <w:jc w:val="left"/>
      </w:pPr>
      <w:r>
        <w:rPr>
          <w:rFonts w:hint="eastAsia"/>
          <w:i/>
          <w:lang w:val="en-US" w:eastAsia="zh-CN"/>
        </w:rPr>
        <w:t xml:space="preserve">                     </w:t>
      </w:r>
    </w:p>
    <w:p w14:paraId="0D7E1535">
      <w:pPr>
        <w:pStyle w:val="4"/>
        <w:jc w:val="left"/>
      </w:pPr>
      <w:bookmarkStart w:id="123" w:name="_Toc180164046"/>
      <w:bookmarkStart w:id="124" w:name="_Toc183521169"/>
      <w:bookmarkStart w:id="125" w:name="_Toc177118957"/>
      <w:bookmarkStart w:id="126" w:name="_Toc180163349"/>
      <w:bookmarkStart w:id="127" w:name="_Toc177138532"/>
      <w:bookmarkStart w:id="128" w:name="_Toc168485613"/>
      <w:bookmarkStart w:id="129" w:name="_Toc168485173"/>
      <w:bookmarkStart w:id="130" w:name="_Toc168485689"/>
      <w:bookmarkStart w:id="131" w:name="_Toc180163811"/>
      <w:bookmarkStart w:id="132" w:name="_Toc168485897"/>
      <w:bookmarkStart w:id="133" w:name="_Toc185243818"/>
      <w:bookmarkStart w:id="134" w:name="_Toc340"/>
      <w:r>
        <w:t>5.3</w:t>
      </w:r>
      <w:r>
        <w:tab/>
      </w:r>
      <w:bookmarkEnd w:id="123"/>
      <w:bookmarkEnd w:id="124"/>
      <w:bookmarkEnd w:id="125"/>
      <w:bookmarkEnd w:id="126"/>
      <w:bookmarkEnd w:id="127"/>
      <w:bookmarkEnd w:id="128"/>
      <w:bookmarkEnd w:id="129"/>
      <w:bookmarkEnd w:id="130"/>
      <w:bookmarkEnd w:id="131"/>
      <w:bookmarkEnd w:id="132"/>
      <w:r>
        <w:rPr>
          <w:lang w:eastAsia="zh-CN"/>
        </w:rPr>
        <w:t>NDT support for verification</w:t>
      </w:r>
      <w:bookmarkEnd w:id="133"/>
      <w:r>
        <w:rPr>
          <w:lang w:eastAsia="zh-CN"/>
        </w:rPr>
        <w:t xml:space="preserve"> - NDTVER</w:t>
      </w:r>
      <w:bookmarkEnd w:id="134"/>
    </w:p>
    <w:p w14:paraId="20DAE4CB">
      <w:pPr>
        <w:pStyle w:val="5"/>
        <w:jc w:val="both"/>
      </w:pPr>
      <w:bookmarkStart w:id="135" w:name="_CR5_1_1_2"/>
      <w:bookmarkEnd w:id="135"/>
      <w:bookmarkStart w:id="136" w:name="_CR5_1_1_1"/>
      <w:bookmarkEnd w:id="136"/>
      <w:bookmarkStart w:id="137" w:name="_Toc19672"/>
      <w:bookmarkStart w:id="138" w:name="_Hlk188017761"/>
      <w:r>
        <w:t>5.3.</w:t>
      </w:r>
      <w:r>
        <w:rPr>
          <w:rFonts w:hint="eastAsia" w:eastAsia="宋体"/>
          <w:lang w:val="en-US" w:eastAsia="zh-CN"/>
        </w:rPr>
        <w:t>1</w:t>
      </w:r>
      <w:r>
        <w:tab/>
      </w:r>
      <w:r>
        <w:t>Description</w:t>
      </w:r>
      <w:bookmarkEnd w:id="137"/>
    </w:p>
    <w:p w14:paraId="0887F254">
      <w:pPr>
        <w:jc w:val="both"/>
      </w:pPr>
      <w:r>
        <w:rPr>
          <w:rFonts w:eastAsia="Times New Roman"/>
          <w:lang w:eastAsia="zh-CN"/>
        </w:rPr>
        <w:t xml:space="preserve">This describes NDT use in support of verification. </w:t>
      </w:r>
    </w:p>
    <w:p w14:paraId="626824EE">
      <w:pPr>
        <w:pStyle w:val="5"/>
        <w:jc w:val="both"/>
      </w:pPr>
      <w:bookmarkStart w:id="139" w:name="_Toc29604"/>
      <w:r>
        <w:t>5.3.</w:t>
      </w:r>
      <w:r>
        <w:rPr>
          <w:rFonts w:hint="eastAsia" w:eastAsia="宋体"/>
          <w:lang w:val="en-US" w:eastAsia="zh-CN"/>
        </w:rPr>
        <w:t>2</w:t>
      </w:r>
      <w:r>
        <w:tab/>
      </w:r>
      <w:r>
        <w:t>Use cases</w:t>
      </w:r>
      <w:bookmarkEnd w:id="139"/>
    </w:p>
    <w:p w14:paraId="505DA2F0">
      <w:pPr>
        <w:pStyle w:val="6"/>
        <w:rPr>
          <w:lang w:val="en-US"/>
        </w:rPr>
      </w:pPr>
      <w:bookmarkStart w:id="140" w:name="_Toc5860"/>
      <w:r>
        <w:t>5.3.</w:t>
      </w:r>
      <w:r>
        <w:rPr>
          <w:rFonts w:hint="eastAsia" w:eastAsia="宋体"/>
          <w:lang w:val="en-US" w:eastAsia="zh-CN"/>
        </w:rPr>
        <w:t>2</w:t>
      </w:r>
      <w:r>
        <w:t>.1</w:t>
      </w:r>
      <w:r>
        <w:tab/>
      </w:r>
      <w:r>
        <w:t>General verification</w:t>
      </w:r>
      <w:r>
        <w:rPr>
          <w:lang w:val="en-US"/>
        </w:rPr>
        <w:t xml:space="preserve"> – </w:t>
      </w:r>
      <w:r>
        <w:rPr>
          <w:lang w:eastAsia="zh-CN"/>
        </w:rPr>
        <w:t>NDTVER_01</w:t>
      </w:r>
      <w:bookmarkEnd w:id="140"/>
    </w:p>
    <w:p w14:paraId="3340C148">
      <w:pPr>
        <w:numPr>
          <w:ilvl w:val="255"/>
          <w:numId w:val="0"/>
        </w:numPr>
        <w:jc w:val="both"/>
        <w:rPr>
          <w:lang w:val="en-US"/>
        </w:rPr>
      </w:pPr>
      <w:r>
        <w:rPr>
          <w:lang w:val="en-US"/>
        </w:rPr>
        <w:t xml:space="preserve">To evaluate a network scenario, the NDT needs to be configured with data defining a network scenario, and where applicable, the configurations and functionalities to be </w:t>
      </w:r>
      <w:r>
        <w:rPr>
          <w:lang w:eastAsia="zh-CN"/>
        </w:rPr>
        <w:t>evaluated</w:t>
      </w:r>
      <w:r>
        <w:rPr>
          <w:lang w:val="en-US"/>
        </w:rPr>
        <w:t>. The MnS consumer should be enabled to configure the NDT accordingly. Given the scenario, configurations and functionalities, the consumer can then control the simulation (e.g. to start or stop the simulation) according to the LCM capabilities as described in clause 5.1. The NDT simulates the defined scenario configurations and functionalities; and collects data, which is then compiled into an NDT report. The MnS consumer should be enabled to configure the information that should be included in the simulation report. The NDT MnS producer should be enabled to send the simulation report to MnS consumer to indicates the network simulation results.</w:t>
      </w:r>
    </w:p>
    <w:p w14:paraId="5643B6CE">
      <w:pPr>
        <w:pStyle w:val="6"/>
        <w:rPr>
          <w:lang w:val="en-US"/>
        </w:rPr>
      </w:pPr>
      <w:bookmarkStart w:id="141" w:name="_Toc2856"/>
      <w:r>
        <w:t>5.3.</w:t>
      </w:r>
      <w:r>
        <w:rPr>
          <w:rFonts w:hint="eastAsia" w:eastAsia="宋体"/>
          <w:lang w:val="en-US" w:eastAsia="zh-CN"/>
        </w:rPr>
        <w:t>2</w:t>
      </w:r>
      <w:r>
        <w:t>.2</w:t>
      </w:r>
      <w:r>
        <w:tab/>
      </w:r>
      <w:r>
        <w:t xml:space="preserve">Verification </w:t>
      </w:r>
      <w:r>
        <w:rPr>
          <w:lang w:val="en-US"/>
        </w:rPr>
        <w:t xml:space="preserve">of network response to events – </w:t>
      </w:r>
      <w:r>
        <w:rPr>
          <w:lang w:eastAsia="zh-CN"/>
        </w:rPr>
        <w:t>NDTVER_02</w:t>
      </w:r>
      <w:bookmarkEnd w:id="141"/>
    </w:p>
    <w:p w14:paraId="7EC8D9E5">
      <w:pPr>
        <w:numPr>
          <w:ilvl w:val="255"/>
          <w:numId w:val="0"/>
        </w:numPr>
        <w:jc w:val="both"/>
        <w:rPr>
          <w:lang w:val="en-US" w:eastAsia="zh-CN"/>
        </w:rPr>
      </w:pPr>
      <w:r>
        <w:rPr>
          <w:lang w:val="en-US"/>
        </w:rPr>
        <w:t xml:space="preserve">The network can experience different kinds of events, including failure and non-failure events. A failure event refers to the </w:t>
      </w:r>
      <w:r>
        <w:rPr>
          <w:rFonts w:hint="eastAsia"/>
        </w:rPr>
        <w:t xml:space="preserve">situation </w:t>
      </w:r>
      <w:r>
        <w:t>where the network does not behave as expected, e.g., where users in the network are completely unable to get service from the network. A non-</w:t>
      </w:r>
      <w:r>
        <w:rPr>
          <w:lang w:val="en-US"/>
        </w:rPr>
        <w:t xml:space="preserve">failure event refers to the </w:t>
      </w:r>
      <w:r>
        <w:rPr>
          <w:rFonts w:hint="eastAsia"/>
        </w:rPr>
        <w:t xml:space="preserve">situation </w:t>
      </w:r>
      <w:r>
        <w:t xml:space="preserve">where the network experiences an unusual occurrence but users are still able to get service. </w:t>
      </w:r>
      <w:r>
        <w:rPr>
          <w:lang w:val="en-US" w:eastAsia="zh-CN"/>
        </w:rPr>
        <w:t xml:space="preserve">The NDT can be used to </w:t>
      </w:r>
      <w:r>
        <w:rPr>
          <w:lang w:eastAsia="zh-CN"/>
        </w:rPr>
        <w:t xml:space="preserve">evaluate </w:t>
      </w:r>
      <w:r>
        <w:rPr>
          <w:lang w:val="en-US" w:eastAsia="zh-CN"/>
        </w:rPr>
        <w:t xml:space="preserve">how the network responds any of these events. The NDT can model network behaviors and provide information on potential impact of network events. The NDT can be used to </w:t>
      </w:r>
      <w:r>
        <w:rPr>
          <w:lang w:val="en-IE" w:eastAsia="zh-CN"/>
        </w:rPr>
        <w:t>evaluate if a particular event will cause a network failure</w:t>
      </w:r>
      <w:r>
        <w:rPr>
          <w:lang w:val="en-US" w:eastAsia="zh-CN"/>
        </w:rPr>
        <w:t xml:space="preserve"> or whether the network can withstand the </w:t>
      </w:r>
      <w:r>
        <w:rPr>
          <w:lang w:val="en-US"/>
        </w:rPr>
        <w:t>event.</w:t>
      </w:r>
      <w:r>
        <w:rPr>
          <w:lang w:val="en-US" w:eastAsia="zh-CN"/>
        </w:rPr>
        <w:t xml:space="preserve"> </w:t>
      </w:r>
    </w:p>
    <w:p w14:paraId="7A5C16F5">
      <w:pPr>
        <w:numPr>
          <w:ilvl w:val="255"/>
          <w:numId w:val="0"/>
        </w:numPr>
        <w:jc w:val="both"/>
        <w:rPr>
          <w:lang w:val="en-US" w:eastAsia="zh-CN"/>
        </w:rPr>
      </w:pPr>
      <w:r>
        <w:rPr>
          <w:lang w:val="en-US" w:eastAsia="zh-CN"/>
        </w:rPr>
        <w:t>The following is an example of events that can be supported:</w:t>
      </w:r>
    </w:p>
    <w:p w14:paraId="39E99D14">
      <w:pPr>
        <w:pStyle w:val="111"/>
        <w:numPr>
          <w:ilvl w:val="255"/>
          <w:numId w:val="0"/>
        </w:numPr>
        <w:ind w:left="568" w:hanging="284"/>
        <w:jc w:val="both"/>
        <w:rPr>
          <w:rFonts w:eastAsia="Times New Roman"/>
        </w:rPr>
      </w:pPr>
      <w:r>
        <w:rPr>
          <w:rFonts w:eastAsia="Times New Roman"/>
        </w:rPr>
        <w:t xml:space="preserve">- </w:t>
      </w:r>
      <w:r>
        <w:rPr>
          <w:rFonts w:eastAsia="Times New Roman"/>
        </w:rPr>
        <w:tab/>
      </w:r>
      <w:r>
        <w:rPr>
          <w:rFonts w:eastAsia="Times New Roman"/>
        </w:rPr>
        <w:t>S</w:t>
      </w:r>
      <w:r>
        <w:rPr>
          <w:rFonts w:hint="eastAsia" w:eastAsia="Times New Roman"/>
        </w:rPr>
        <w:t>ignaling storm</w:t>
      </w:r>
      <w:r>
        <w:rPr>
          <w:rFonts w:eastAsia="Times New Roman"/>
        </w:rPr>
        <w:t>s: A s</w:t>
      </w:r>
      <w:r>
        <w:rPr>
          <w:rFonts w:hint="eastAsia" w:eastAsia="Times New Roman"/>
        </w:rPr>
        <w:t>ignaling storm</w:t>
      </w:r>
      <w:r>
        <w:rPr>
          <w:rFonts w:eastAsia="Times New Roman"/>
        </w:rPr>
        <w:t xml:space="preserve"> is a failure events </w:t>
      </w:r>
      <w:r>
        <w:rPr>
          <w:rFonts w:hint="eastAsia" w:eastAsia="Times New Roman"/>
        </w:rPr>
        <w:t>where a large number of signaling messages suddenly surge in the mobile communication network, resulting in the network processing capacity overload, thus affecting the network performance and stability. During this period, users will repeatedly try to establish the connection until reconnected, thus generating a large number of signaling messages surge suddenly, causing signaling storm</w:t>
      </w:r>
      <w:r>
        <w:rPr>
          <w:rFonts w:eastAsia="Times New Roman"/>
        </w:rPr>
        <w:t xml:space="preserve">. </w:t>
      </w:r>
      <w:r>
        <w:rPr>
          <w:lang w:val="en-US" w:eastAsia="zh-CN"/>
        </w:rPr>
        <w:t>For a signaling storm, the NDT provides information on potential impact of surges in signaling requests on the network. The information can enable the MnS consumer to identify the optimal flow control parameters for each signaling impact point.</w:t>
      </w:r>
    </w:p>
    <w:p w14:paraId="523BEDA5">
      <w:pPr>
        <w:pStyle w:val="6"/>
        <w:jc w:val="both"/>
      </w:pPr>
      <w:bookmarkStart w:id="142" w:name="_Toc25989"/>
      <w:r>
        <w:t>5.3.</w:t>
      </w:r>
      <w:r>
        <w:rPr>
          <w:rFonts w:hint="eastAsia" w:eastAsia="宋体"/>
          <w:lang w:val="en-US" w:eastAsia="zh-CN"/>
        </w:rPr>
        <w:t>2</w:t>
      </w:r>
      <w:r>
        <w:t>.3</w:t>
      </w:r>
      <w:r>
        <w:tab/>
      </w:r>
      <w:r>
        <w:t xml:space="preserve">Verification of network configurations- </w:t>
      </w:r>
      <w:r>
        <w:rPr>
          <w:lang w:eastAsia="zh-CN"/>
        </w:rPr>
        <w:t>NDTVER_03</w:t>
      </w:r>
      <w:bookmarkEnd w:id="142"/>
    </w:p>
    <w:p w14:paraId="6018A390">
      <w:pPr>
        <w:overflowPunct w:val="0"/>
        <w:autoSpaceDE w:val="0"/>
        <w:autoSpaceDN w:val="0"/>
        <w:adjustRightInd w:val="0"/>
        <w:jc w:val="both"/>
        <w:textAlignment w:val="baseline"/>
      </w:pPr>
      <w:r>
        <w:rPr>
          <w:rFonts w:eastAsia="等线"/>
          <w:lang w:eastAsia="zh-CN"/>
        </w:rPr>
        <w:t xml:space="preserve">Several configurations can be provided to the network, either as modifications to single parameters or as bulk configurations, e.g., as a configuration plan. </w:t>
      </w:r>
      <w:r>
        <w:t xml:space="preserve">There may be multiple configurations that are iteratively executed in NDT until the network performance, e.g. energy efficiency of NG-RAN, UE throughput in gNB, etc., meets the operators’ requirements. The MnS consumer should be enabled to configure the NDT with data defining a network scenario to be evaluated as well as the input information that should be applied to </w:t>
      </w:r>
      <w:r>
        <w:rPr>
          <w:rFonts w:eastAsia="等线"/>
          <w:lang w:eastAsia="zh-CN"/>
        </w:rPr>
        <w:t>network</w:t>
      </w:r>
      <w:r>
        <w:t xml:space="preserve"> in that scenario. The information may include configurations, </w:t>
      </w:r>
      <w:r>
        <w:rPr>
          <w:lang w:val="en-IE" w:eastAsia="zh-CN"/>
        </w:rPr>
        <w:t>simulated network scenarios or simulated traffic patterns</w:t>
      </w:r>
      <w:r>
        <w:t xml:space="preserve">. </w:t>
      </w:r>
    </w:p>
    <w:p w14:paraId="2C47B63D">
      <w:pPr>
        <w:overflowPunct w:val="0"/>
        <w:autoSpaceDE w:val="0"/>
        <w:autoSpaceDN w:val="0"/>
        <w:adjustRightInd w:val="0"/>
        <w:jc w:val="both"/>
        <w:textAlignment w:val="baseline"/>
        <w:rPr>
          <w:lang w:eastAsia="zh-CN"/>
        </w:rPr>
      </w:pPr>
      <w:r>
        <w:rPr>
          <w:lang w:eastAsia="zh-CN"/>
        </w:rPr>
        <w:t xml:space="preserve">The configurations can be evaluated for any network scenarios including the event listed in </w:t>
      </w:r>
      <w:r>
        <w:t>5.3.</w:t>
      </w:r>
      <w:r>
        <w:rPr>
          <w:rFonts w:hint="eastAsia" w:eastAsia="宋体"/>
          <w:lang w:val="en-US" w:eastAsia="zh-CN"/>
        </w:rPr>
        <w:t>2</w:t>
      </w:r>
      <w:r>
        <w:t>.1</w:t>
      </w:r>
    </w:p>
    <w:p w14:paraId="5626FD5A">
      <w:pPr>
        <w:pStyle w:val="6"/>
        <w:jc w:val="both"/>
      </w:pPr>
      <w:bookmarkStart w:id="143" w:name="_Toc32099"/>
      <w:r>
        <w:t>5.3.</w:t>
      </w:r>
      <w:r>
        <w:rPr>
          <w:rFonts w:hint="eastAsia" w:eastAsia="宋体"/>
          <w:lang w:val="en-US" w:eastAsia="zh-CN"/>
        </w:rPr>
        <w:t>2</w:t>
      </w:r>
      <w:r>
        <w:t>.4</w:t>
      </w:r>
      <w:r>
        <w:tab/>
      </w:r>
      <w:r>
        <w:t xml:space="preserve">Verification of automation-function configurations – </w:t>
      </w:r>
      <w:r>
        <w:rPr>
          <w:lang w:eastAsia="zh-CN"/>
        </w:rPr>
        <w:t>NDTVER_04</w:t>
      </w:r>
      <w:bookmarkEnd w:id="143"/>
    </w:p>
    <w:p w14:paraId="30D25291">
      <w:pPr>
        <w:overflowPunct w:val="0"/>
        <w:autoSpaceDE w:val="0"/>
        <w:autoSpaceDN w:val="0"/>
        <w:adjustRightInd w:val="0"/>
        <w:jc w:val="both"/>
        <w:textAlignment w:val="baseline"/>
      </w:pPr>
      <w:r>
        <w:rPr>
          <w:rFonts w:eastAsia="等线"/>
          <w:lang w:eastAsia="zh-CN"/>
        </w:rPr>
        <w:t xml:space="preserve">Besides network configurations, network automation functionality (e.g., SON functions) may also be configured., e.g. configurations of functionality say for energy savings. The NDT can be used to evaluate the configurations of the automation functionality. </w:t>
      </w:r>
      <w:r>
        <w:t xml:space="preserve">The MnS consumer should be enabled to configure the NDT with data defining a network scenario to be evaluated for one or more </w:t>
      </w:r>
      <w:r>
        <w:rPr>
          <w:rFonts w:eastAsia="等线"/>
          <w:lang w:eastAsia="zh-CN"/>
        </w:rPr>
        <w:t>automation functionality</w:t>
      </w:r>
      <w:r>
        <w:t xml:space="preserve"> with the corresponding input information that should be applied to </w:t>
      </w:r>
      <w:r>
        <w:rPr>
          <w:rFonts w:eastAsia="等线"/>
          <w:lang w:eastAsia="zh-CN"/>
        </w:rPr>
        <w:t>automation functionality</w:t>
      </w:r>
      <w:r>
        <w:t xml:space="preserve"> to be evaluated. The information may include configurations, </w:t>
      </w:r>
      <w:r>
        <w:rPr>
          <w:lang w:val="en-IE" w:eastAsia="zh-CN"/>
        </w:rPr>
        <w:t>simulated network scenarios or simulated traffic patterns</w:t>
      </w:r>
      <w:r>
        <w:t>.</w:t>
      </w:r>
    </w:p>
    <w:p w14:paraId="53E04473">
      <w:pPr>
        <w:numPr>
          <w:ilvl w:val="255"/>
          <w:numId w:val="0"/>
        </w:numPr>
        <w:jc w:val="both"/>
      </w:pPr>
      <w:bookmarkStart w:id="144" w:name="_Hlk195092749"/>
      <w:r>
        <w:rPr>
          <w:rFonts w:hint="eastAsia"/>
          <w:lang w:val="en-US" w:eastAsia="zh-CN"/>
        </w:rPr>
        <w:t xml:space="preserve">An example </w:t>
      </w:r>
      <w:r>
        <w:rPr>
          <w:lang w:val="en-US" w:eastAsia="zh-CN"/>
        </w:rPr>
        <w:t xml:space="preserve">scenario </w:t>
      </w:r>
      <w:r>
        <w:rPr>
          <w:rFonts w:hint="eastAsia"/>
          <w:lang w:val="en-US" w:eastAsia="zh-CN"/>
        </w:rPr>
        <w:t>of automation configuration verification is verification of Configuration of RAN energy saving management function</w:t>
      </w:r>
      <w:r>
        <w:rPr>
          <w:lang w:val="en-US" w:eastAsia="zh-CN"/>
        </w:rPr>
        <w:t xml:space="preserve"> (</w:t>
      </w:r>
      <w:r>
        <w:rPr>
          <w:rFonts w:hint="eastAsia"/>
          <w:lang w:val="en-US" w:eastAsia="zh-CN"/>
        </w:rPr>
        <w:t>RAN ES MnF). A RAN ES MnF derives and executes network management operations via provisioning MnS to maximize energy saving for a group of cells e.g. based on the degree to which the cells overlap with each other. The NDT can be used to evaluate the configurations of the RAN ES MnF, i.e., the MnS consumer</w:t>
      </w:r>
      <w:bookmarkStart w:id="145" w:name="_Hlk188621960"/>
      <w:r>
        <w:rPr>
          <w:rFonts w:hint="eastAsia"/>
          <w:lang w:val="en-US" w:eastAsia="zh-CN"/>
        </w:rPr>
        <w:t xml:space="preserve"> </w:t>
      </w:r>
      <w:bookmarkEnd w:id="145"/>
      <w:r>
        <w:rPr>
          <w:rFonts w:hint="eastAsia"/>
          <w:lang w:val="en-US" w:eastAsia="zh-CN"/>
        </w:rPr>
        <w:t>may instantiate an NDT simulation/emulation to verify the RAN ES configuration. The verification can be for configuration of behavior including which cells are grouped for ES and their degree of overlap. The verification can also be for configuration of performance requirements, which is MnS consumer’s requirements for network simulation performance, e.g., energy efficiency, RAN UE throughput, precision, maximum run time, etc. NDT performs network simulation/emulation, i.e., simulating/emulating the execution of RAN ES according to the configured behavior and performance requirements and collects its impact on the simulated network.</w:t>
      </w:r>
      <w:bookmarkEnd w:id="144"/>
    </w:p>
    <w:p w14:paraId="61E4A4AB">
      <w:pPr>
        <w:pStyle w:val="5"/>
        <w:jc w:val="both"/>
      </w:pPr>
      <w:bookmarkStart w:id="146" w:name="_Toc7060"/>
      <w:r>
        <w:t>5.</w:t>
      </w:r>
      <w:r>
        <w:rPr>
          <w:rFonts w:hint="eastAsia" w:eastAsia="宋体"/>
          <w:lang w:val="en-US" w:eastAsia="zh-CN"/>
        </w:rPr>
        <w:t>3.3</w:t>
      </w:r>
      <w:r>
        <w:tab/>
      </w:r>
      <w:r>
        <w:t>Requirements</w:t>
      </w:r>
      <w:bookmarkEnd w:id="146"/>
    </w:p>
    <w:tbl>
      <w:tblPr>
        <w:tblStyle w:val="89"/>
        <w:tblW w:w="969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263"/>
        <w:gridCol w:w="5425"/>
        <w:gridCol w:w="2008"/>
      </w:tblGrid>
      <w:tr w14:paraId="10BE33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2263" w:type="dxa"/>
            <w:tcBorders>
              <w:top w:val="single" w:color="auto" w:sz="4" w:space="0"/>
              <w:left w:val="single" w:color="auto" w:sz="4" w:space="0"/>
              <w:bottom w:val="single" w:color="auto" w:sz="4" w:space="0"/>
              <w:right w:val="single" w:color="auto" w:sz="4" w:space="0"/>
            </w:tcBorders>
          </w:tcPr>
          <w:p w14:paraId="1B8E14C8">
            <w:pPr>
              <w:keepLines/>
              <w:spacing w:after="0"/>
              <w:jc w:val="center"/>
              <w:rPr>
                <w:rFonts w:ascii="Arial" w:hAnsi="Arial" w:cs="Arial"/>
                <w:b/>
                <w:sz w:val="18"/>
                <w:szCs w:val="18"/>
              </w:rPr>
            </w:pPr>
            <w:bookmarkStart w:id="147" w:name="_Hlk192245588"/>
            <w:r>
              <w:rPr>
                <w:rFonts w:ascii="Arial" w:hAnsi="Arial" w:cs="Arial"/>
                <w:b/>
                <w:sz w:val="18"/>
                <w:szCs w:val="18"/>
              </w:rPr>
              <w:t>Requirement label</w:t>
            </w:r>
          </w:p>
        </w:tc>
        <w:tc>
          <w:tcPr>
            <w:tcW w:w="5425" w:type="dxa"/>
            <w:tcBorders>
              <w:top w:val="single" w:color="auto" w:sz="4" w:space="0"/>
              <w:left w:val="single" w:color="auto" w:sz="4" w:space="0"/>
              <w:bottom w:val="single" w:color="auto" w:sz="4" w:space="0"/>
              <w:right w:val="single" w:color="auto" w:sz="4" w:space="0"/>
            </w:tcBorders>
          </w:tcPr>
          <w:p w14:paraId="34BFFC45">
            <w:pPr>
              <w:keepLines/>
              <w:spacing w:after="0"/>
              <w:jc w:val="center"/>
              <w:rPr>
                <w:rFonts w:ascii="Arial" w:hAnsi="Arial" w:cs="Arial"/>
                <w:b/>
                <w:sz w:val="18"/>
                <w:szCs w:val="18"/>
              </w:rPr>
            </w:pPr>
            <w:r>
              <w:rPr>
                <w:rFonts w:ascii="Arial" w:hAnsi="Arial" w:cs="Arial"/>
                <w:b/>
                <w:sz w:val="18"/>
                <w:szCs w:val="18"/>
              </w:rPr>
              <w:t>Description</w:t>
            </w:r>
          </w:p>
        </w:tc>
        <w:tc>
          <w:tcPr>
            <w:tcW w:w="2008" w:type="dxa"/>
            <w:tcBorders>
              <w:top w:val="single" w:color="auto" w:sz="4" w:space="0"/>
              <w:left w:val="single" w:color="auto" w:sz="4" w:space="0"/>
              <w:bottom w:val="single" w:color="auto" w:sz="4" w:space="0"/>
              <w:right w:val="single" w:color="auto" w:sz="4" w:space="0"/>
            </w:tcBorders>
          </w:tcPr>
          <w:p w14:paraId="443DC513">
            <w:pPr>
              <w:keepLines/>
              <w:spacing w:after="0"/>
              <w:jc w:val="center"/>
              <w:rPr>
                <w:rFonts w:ascii="Arial" w:hAnsi="Arial" w:cs="Arial"/>
                <w:b/>
                <w:sz w:val="18"/>
                <w:szCs w:val="18"/>
              </w:rPr>
            </w:pPr>
            <w:r>
              <w:rPr>
                <w:rFonts w:ascii="Arial" w:hAnsi="Arial" w:cs="Arial"/>
                <w:b/>
                <w:sz w:val="18"/>
                <w:szCs w:val="18"/>
              </w:rPr>
              <w:t>Related use case(s)</w:t>
            </w:r>
          </w:p>
        </w:tc>
      </w:tr>
      <w:tr w14:paraId="027B94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14:paraId="6BD83D1C">
            <w:pPr>
              <w:rPr>
                <w:rFonts w:ascii="Arial" w:hAnsi="Arial" w:cs="Arial"/>
                <w:b/>
                <w:sz w:val="18"/>
                <w:szCs w:val="18"/>
              </w:rPr>
            </w:pPr>
            <w:r>
              <w:rPr>
                <w:rFonts w:ascii="Arial" w:hAnsi="Arial" w:cs="Arial"/>
                <w:b/>
                <w:sz w:val="18"/>
                <w:szCs w:val="18"/>
                <w:lang w:val="en-US" w:eastAsia="zh-CN"/>
              </w:rPr>
              <w:t>REQ</w:t>
            </w:r>
            <w:r>
              <w:rPr>
                <w:rFonts w:hint="default" w:ascii="Arial" w:hAnsi="Arial" w:cs="Arial"/>
                <w:b/>
                <w:sz w:val="18"/>
                <w:szCs w:val="18"/>
                <w:lang w:val="en-US" w:eastAsia="zh-CN"/>
              </w:rPr>
              <w:t>-</w:t>
            </w:r>
            <w:r>
              <w:rPr>
                <w:rFonts w:ascii="Arial" w:hAnsi="Arial" w:cs="Arial"/>
                <w:b/>
                <w:sz w:val="18"/>
                <w:szCs w:val="18"/>
                <w:lang w:val="en-US" w:eastAsia="zh-CN"/>
              </w:rPr>
              <w:t>NDTVER_01</w:t>
            </w:r>
            <w:r>
              <w:rPr>
                <w:rFonts w:hint="default" w:ascii="Arial" w:hAnsi="Arial" w:cs="Arial"/>
                <w:b/>
                <w:sz w:val="18"/>
                <w:szCs w:val="18"/>
                <w:lang w:val="en-US" w:eastAsia="zh-CN"/>
              </w:rPr>
              <w:t>-</w:t>
            </w:r>
            <w:r>
              <w:rPr>
                <w:rFonts w:ascii="Arial" w:hAnsi="Arial" w:cs="Arial"/>
                <w:b/>
                <w:sz w:val="18"/>
                <w:szCs w:val="18"/>
                <w:lang w:val="en-US" w:eastAsia="zh-CN"/>
              </w:rPr>
              <w:t xml:space="preserve">01:  </w:t>
            </w:r>
          </w:p>
        </w:tc>
        <w:tc>
          <w:tcPr>
            <w:tcW w:w="5425" w:type="dxa"/>
            <w:tcBorders>
              <w:top w:val="single" w:color="auto" w:sz="4" w:space="0"/>
              <w:left w:val="single" w:color="auto" w:sz="4" w:space="0"/>
              <w:bottom w:val="single" w:color="auto" w:sz="4" w:space="0"/>
              <w:right w:val="single" w:color="auto" w:sz="4" w:space="0"/>
            </w:tcBorders>
          </w:tcPr>
          <w:p w14:paraId="61AD523B">
            <w:pPr>
              <w:rPr>
                <w:rFonts w:ascii="Arial" w:hAnsi="Arial" w:cs="Arial"/>
                <w:sz w:val="18"/>
                <w:szCs w:val="18"/>
              </w:rPr>
            </w:pPr>
            <w:r>
              <w:rPr>
                <w:rFonts w:ascii="Arial" w:hAnsi="Arial" w:cs="Arial"/>
                <w:sz w:val="18"/>
                <w:szCs w:val="18"/>
                <w:lang w:val="en-US" w:eastAsia="ja-JP"/>
              </w:rPr>
              <w:t xml:space="preserve">The </w:t>
            </w:r>
            <w:r>
              <w:rPr>
                <w:rFonts w:ascii="Arial" w:hAnsi="Arial" w:eastAsia="微软雅黑" w:cs="Arial"/>
                <w:kern w:val="2"/>
                <w:sz w:val="18"/>
                <w:szCs w:val="18"/>
                <w:lang w:eastAsia="zh-CN" w:bidi="ar-KW"/>
              </w:rPr>
              <w:t>management system</w:t>
            </w:r>
            <w:r>
              <w:rPr>
                <w:rFonts w:ascii="Arial" w:hAnsi="Arial" w:cs="Arial"/>
                <w:sz w:val="18"/>
                <w:szCs w:val="18"/>
                <w:lang w:val="en-US" w:eastAsia="ja-JP"/>
              </w:rPr>
              <w:t xml:space="preserve"> should support a capability enabling the MnS consumer to define the information that should be included in the report/output on the simulation/emulation of verification of network scenarios and configurations.</w:t>
            </w:r>
          </w:p>
        </w:tc>
        <w:tc>
          <w:tcPr>
            <w:tcW w:w="2008" w:type="dxa"/>
            <w:tcBorders>
              <w:top w:val="single" w:color="auto" w:sz="4" w:space="0"/>
              <w:left w:val="single" w:color="auto" w:sz="4" w:space="0"/>
              <w:bottom w:val="single" w:color="auto" w:sz="4" w:space="0"/>
              <w:right w:val="single" w:color="auto" w:sz="4" w:space="0"/>
            </w:tcBorders>
          </w:tcPr>
          <w:p w14:paraId="51389366">
            <w:pPr>
              <w:keepLines/>
              <w:spacing w:after="0"/>
              <w:rPr>
                <w:rFonts w:ascii="Arial" w:hAnsi="Arial" w:cs="Arial"/>
                <w:b/>
                <w:bCs/>
                <w:sz w:val="18"/>
                <w:szCs w:val="18"/>
              </w:rPr>
            </w:pPr>
            <w:r>
              <w:rPr>
                <w:rFonts w:ascii="Arial" w:hAnsi="Arial" w:cs="Arial"/>
                <w:b/>
                <w:sz w:val="18"/>
                <w:szCs w:val="18"/>
                <w:lang w:val="en-US" w:eastAsia="zh-CN"/>
              </w:rPr>
              <w:t>NDTVER_</w:t>
            </w:r>
            <w:r>
              <w:rPr>
                <w:rFonts w:ascii="Arial" w:hAnsi="Arial" w:cs="Arial"/>
                <w:b/>
                <w:sz w:val="18"/>
                <w:szCs w:val="18"/>
                <w:lang w:val="en-US"/>
              </w:rPr>
              <w:t>01</w:t>
            </w:r>
          </w:p>
        </w:tc>
      </w:tr>
      <w:tr w14:paraId="2CD41C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14:paraId="59FB35A1">
            <w:pPr>
              <w:rPr>
                <w:rFonts w:ascii="Arial" w:hAnsi="Arial" w:cs="Arial"/>
                <w:b/>
                <w:sz w:val="18"/>
                <w:szCs w:val="18"/>
                <w:lang w:val="en-US" w:eastAsia="zh-CN"/>
              </w:rPr>
            </w:pPr>
            <w:r>
              <w:rPr>
                <w:rFonts w:ascii="Arial" w:hAnsi="Arial" w:eastAsia="微软雅黑" w:cs="Arial"/>
                <w:b/>
                <w:kern w:val="2"/>
                <w:sz w:val="18"/>
                <w:szCs w:val="18"/>
                <w:lang w:eastAsia="zh-CN" w:bidi="ar-KW"/>
              </w:rPr>
              <w:t>REQ-</w:t>
            </w:r>
            <w:r>
              <w:rPr>
                <w:rFonts w:ascii="Arial" w:hAnsi="Arial" w:cs="Arial"/>
                <w:b/>
                <w:sz w:val="18"/>
                <w:szCs w:val="18"/>
                <w:lang w:val="en-US" w:eastAsia="zh-CN"/>
              </w:rPr>
              <w:t>NDTVER_02</w:t>
            </w:r>
            <w:r>
              <w:rPr>
                <w:rFonts w:ascii="Arial" w:hAnsi="Arial" w:eastAsia="微软雅黑" w:cs="Arial"/>
                <w:b/>
                <w:kern w:val="2"/>
                <w:sz w:val="18"/>
                <w:szCs w:val="18"/>
                <w:lang w:eastAsia="zh-CN" w:bidi="ar-KW"/>
              </w:rPr>
              <w:t xml:space="preserve">-01: </w:t>
            </w:r>
          </w:p>
        </w:tc>
        <w:tc>
          <w:tcPr>
            <w:tcW w:w="5425" w:type="dxa"/>
            <w:tcBorders>
              <w:top w:val="single" w:color="auto" w:sz="4" w:space="0"/>
              <w:left w:val="single" w:color="auto" w:sz="4" w:space="0"/>
              <w:bottom w:val="single" w:color="auto" w:sz="4" w:space="0"/>
              <w:right w:val="single" w:color="auto" w:sz="4" w:space="0"/>
            </w:tcBorders>
          </w:tcPr>
          <w:p w14:paraId="15453543">
            <w:pPr>
              <w:rPr>
                <w:rFonts w:ascii="Arial" w:hAnsi="Arial" w:eastAsia="微软雅黑" w:cs="Arial"/>
                <w:kern w:val="2"/>
                <w:sz w:val="18"/>
                <w:szCs w:val="18"/>
                <w:lang w:eastAsia="zh-CN" w:bidi="ar-KW"/>
              </w:rPr>
            </w:pPr>
            <w:r>
              <w:rPr>
                <w:rFonts w:ascii="Arial" w:hAnsi="Arial" w:eastAsia="微软雅黑" w:cs="Arial"/>
                <w:kern w:val="2"/>
                <w:sz w:val="18"/>
                <w:szCs w:val="18"/>
                <w:lang w:eastAsia="zh-CN" w:bidi="ar-KW"/>
              </w:rPr>
              <w:t xml:space="preserve">The </w:t>
            </w:r>
            <w:r>
              <w:rPr>
                <w:rFonts w:ascii="Arial" w:hAnsi="Arial" w:cs="Arial"/>
                <w:sz w:val="18"/>
                <w:szCs w:val="18"/>
              </w:rPr>
              <w:t>management system</w:t>
            </w:r>
            <w:r>
              <w:rPr>
                <w:rFonts w:ascii="Arial" w:hAnsi="Arial" w:eastAsia="微软雅黑" w:cs="Arial"/>
                <w:bCs/>
                <w:kern w:val="2"/>
                <w:sz w:val="18"/>
                <w:szCs w:val="18"/>
                <w:lang w:eastAsia="zh-CN" w:bidi="ar-KW"/>
              </w:rPr>
              <w:t xml:space="preserve"> s</w:t>
            </w:r>
            <w:r>
              <w:rPr>
                <w:rFonts w:ascii="Arial" w:hAnsi="Arial" w:eastAsia="微软雅黑" w:cs="Arial"/>
                <w:kern w:val="2"/>
                <w:sz w:val="18"/>
                <w:szCs w:val="18"/>
                <w:lang w:eastAsia="zh-CN" w:bidi="ar-KW"/>
              </w:rPr>
              <w:t xml:space="preserve">hould have a capability enabling the MnS consumer to define one or more network events to be modelled and </w:t>
            </w:r>
            <w:r>
              <w:rPr>
                <w:rFonts w:ascii="Arial" w:hAnsi="Arial" w:cs="Arial"/>
                <w:sz w:val="18"/>
                <w:szCs w:val="18"/>
                <w:lang w:eastAsia="zh-CN"/>
              </w:rPr>
              <w:t xml:space="preserve">evaluated </w:t>
            </w:r>
            <w:r>
              <w:rPr>
                <w:rFonts w:ascii="Arial" w:hAnsi="Arial" w:eastAsia="微软雅黑" w:cs="Arial"/>
                <w:kern w:val="2"/>
                <w:sz w:val="18"/>
                <w:szCs w:val="18"/>
                <w:lang w:eastAsia="zh-CN" w:bidi="ar-KW"/>
              </w:rPr>
              <w:t>by the NDT.</w:t>
            </w:r>
          </w:p>
        </w:tc>
        <w:tc>
          <w:tcPr>
            <w:tcW w:w="2008" w:type="dxa"/>
            <w:tcBorders>
              <w:top w:val="single" w:color="auto" w:sz="4" w:space="0"/>
              <w:left w:val="single" w:color="auto" w:sz="4" w:space="0"/>
              <w:bottom w:val="single" w:color="auto" w:sz="4" w:space="0"/>
              <w:right w:val="single" w:color="auto" w:sz="4" w:space="0"/>
            </w:tcBorders>
          </w:tcPr>
          <w:p w14:paraId="1B1918AB">
            <w:pPr>
              <w:keepLines/>
              <w:spacing w:after="0"/>
              <w:rPr>
                <w:rFonts w:ascii="Arial" w:hAnsi="Arial" w:cs="Arial"/>
                <w:b/>
                <w:sz w:val="18"/>
                <w:szCs w:val="18"/>
                <w:lang w:val="en-US" w:eastAsia="zh-CN"/>
              </w:rPr>
            </w:pPr>
            <w:r>
              <w:rPr>
                <w:rFonts w:ascii="Arial" w:hAnsi="Arial" w:cs="Arial"/>
                <w:b/>
                <w:sz w:val="18"/>
                <w:szCs w:val="18"/>
                <w:lang w:val="en-US" w:eastAsia="zh-CN"/>
              </w:rPr>
              <w:t>NDTVER_</w:t>
            </w:r>
            <w:r>
              <w:rPr>
                <w:rFonts w:ascii="Arial" w:hAnsi="Arial" w:cs="Arial"/>
                <w:b/>
                <w:sz w:val="18"/>
                <w:szCs w:val="18"/>
                <w:lang w:val="en-US"/>
              </w:rPr>
              <w:t>02</w:t>
            </w:r>
          </w:p>
        </w:tc>
      </w:tr>
      <w:tr w14:paraId="237F83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14:paraId="6068A040">
            <w:pPr>
              <w:rPr>
                <w:rFonts w:ascii="Arial" w:hAnsi="Arial" w:eastAsia="微软雅黑" w:cs="Arial"/>
                <w:b/>
                <w:kern w:val="2"/>
                <w:sz w:val="18"/>
                <w:szCs w:val="18"/>
                <w:lang w:eastAsia="zh-CN" w:bidi="ar-KW"/>
              </w:rPr>
            </w:pPr>
            <w:r>
              <w:rPr>
                <w:rFonts w:ascii="Arial" w:hAnsi="Arial" w:eastAsia="微软雅黑" w:cs="Arial"/>
                <w:b/>
                <w:kern w:val="2"/>
                <w:sz w:val="18"/>
                <w:szCs w:val="18"/>
                <w:lang w:eastAsia="zh-CN" w:bidi="ar-KW"/>
              </w:rPr>
              <w:t>REQ-</w:t>
            </w:r>
            <w:r>
              <w:rPr>
                <w:rFonts w:ascii="Arial" w:hAnsi="Arial" w:cs="Arial"/>
                <w:b/>
                <w:sz w:val="18"/>
                <w:szCs w:val="18"/>
                <w:lang w:val="en-US" w:eastAsia="zh-CN"/>
              </w:rPr>
              <w:t>NDTVER_02</w:t>
            </w:r>
            <w:r>
              <w:rPr>
                <w:rFonts w:ascii="Arial" w:hAnsi="Arial" w:eastAsia="微软雅黑" w:cs="Arial"/>
                <w:b/>
                <w:kern w:val="2"/>
                <w:sz w:val="18"/>
                <w:szCs w:val="18"/>
                <w:lang w:eastAsia="zh-CN" w:bidi="ar-KW"/>
              </w:rPr>
              <w:t xml:space="preserve">-02: </w:t>
            </w:r>
          </w:p>
        </w:tc>
        <w:tc>
          <w:tcPr>
            <w:tcW w:w="5425" w:type="dxa"/>
            <w:tcBorders>
              <w:top w:val="single" w:color="auto" w:sz="4" w:space="0"/>
              <w:left w:val="single" w:color="auto" w:sz="4" w:space="0"/>
              <w:bottom w:val="single" w:color="auto" w:sz="4" w:space="0"/>
              <w:right w:val="single" w:color="auto" w:sz="4" w:space="0"/>
            </w:tcBorders>
          </w:tcPr>
          <w:p w14:paraId="28D893A3">
            <w:pPr>
              <w:rPr>
                <w:rFonts w:ascii="Arial" w:hAnsi="Arial" w:eastAsia="微软雅黑" w:cs="Arial"/>
                <w:kern w:val="2"/>
                <w:sz w:val="18"/>
                <w:szCs w:val="18"/>
                <w:lang w:eastAsia="zh-CN" w:bidi="ar-KW"/>
              </w:rPr>
            </w:pPr>
            <w:r>
              <w:rPr>
                <w:rFonts w:ascii="Arial" w:hAnsi="Arial" w:eastAsia="微软雅黑" w:cs="Arial"/>
                <w:kern w:val="2"/>
                <w:sz w:val="18"/>
                <w:szCs w:val="18"/>
                <w:lang w:eastAsia="zh-CN" w:bidi="ar-KW"/>
              </w:rPr>
              <w:t xml:space="preserve">The </w:t>
            </w:r>
            <w:r>
              <w:rPr>
                <w:rFonts w:ascii="Arial" w:hAnsi="Arial" w:cs="Arial"/>
                <w:sz w:val="18"/>
                <w:szCs w:val="18"/>
              </w:rPr>
              <w:t>management system</w:t>
            </w:r>
            <w:r>
              <w:rPr>
                <w:rFonts w:ascii="Arial" w:hAnsi="Arial" w:eastAsia="微软雅黑" w:cs="Arial"/>
                <w:bCs/>
                <w:kern w:val="2"/>
                <w:sz w:val="18"/>
                <w:szCs w:val="18"/>
                <w:lang w:eastAsia="zh-CN" w:bidi="ar-KW"/>
              </w:rPr>
              <w:t xml:space="preserve"> s</w:t>
            </w:r>
            <w:r>
              <w:rPr>
                <w:rFonts w:ascii="Arial" w:hAnsi="Arial" w:eastAsia="微软雅黑" w:cs="Arial"/>
                <w:kern w:val="2"/>
                <w:sz w:val="18"/>
                <w:szCs w:val="18"/>
                <w:lang w:eastAsia="zh-CN" w:bidi="ar-KW"/>
              </w:rPr>
              <w:t xml:space="preserve">hould have the capability to report the simulation/emulation outcomes on the verification of one or more network events to be modelled and </w:t>
            </w:r>
            <w:r>
              <w:rPr>
                <w:rFonts w:ascii="Arial" w:hAnsi="Arial" w:cs="Arial"/>
                <w:sz w:val="18"/>
                <w:szCs w:val="18"/>
                <w:lang w:eastAsia="zh-CN"/>
              </w:rPr>
              <w:t xml:space="preserve">evaluated </w:t>
            </w:r>
            <w:r>
              <w:rPr>
                <w:rFonts w:ascii="Arial" w:hAnsi="Arial" w:eastAsia="微软雅黑" w:cs="Arial"/>
                <w:kern w:val="2"/>
                <w:sz w:val="18"/>
                <w:szCs w:val="18"/>
                <w:lang w:eastAsia="zh-CN" w:bidi="ar-KW"/>
              </w:rPr>
              <w:t xml:space="preserve">by the NDT </w:t>
            </w:r>
          </w:p>
        </w:tc>
        <w:tc>
          <w:tcPr>
            <w:tcW w:w="2008" w:type="dxa"/>
            <w:tcBorders>
              <w:top w:val="single" w:color="auto" w:sz="4" w:space="0"/>
              <w:left w:val="single" w:color="auto" w:sz="4" w:space="0"/>
              <w:bottom w:val="single" w:color="auto" w:sz="4" w:space="0"/>
              <w:right w:val="single" w:color="auto" w:sz="4" w:space="0"/>
            </w:tcBorders>
          </w:tcPr>
          <w:p w14:paraId="17A4ACA2">
            <w:pPr>
              <w:keepLines/>
              <w:spacing w:after="0"/>
              <w:rPr>
                <w:rFonts w:ascii="Arial" w:hAnsi="Arial" w:cs="Arial"/>
                <w:b/>
                <w:sz w:val="18"/>
                <w:szCs w:val="18"/>
                <w:lang w:val="en-US" w:eastAsia="zh-CN"/>
              </w:rPr>
            </w:pPr>
            <w:r>
              <w:rPr>
                <w:rFonts w:ascii="Arial" w:hAnsi="Arial" w:cs="Arial"/>
                <w:b/>
                <w:sz w:val="18"/>
                <w:szCs w:val="18"/>
                <w:lang w:val="en-US" w:eastAsia="zh-CN"/>
              </w:rPr>
              <w:t>NDTVER_</w:t>
            </w:r>
            <w:r>
              <w:rPr>
                <w:rFonts w:ascii="Arial" w:hAnsi="Arial" w:cs="Arial"/>
                <w:b/>
                <w:sz w:val="18"/>
                <w:szCs w:val="18"/>
                <w:lang w:val="en-US"/>
              </w:rPr>
              <w:t>02</w:t>
            </w:r>
          </w:p>
        </w:tc>
      </w:tr>
      <w:tr w14:paraId="2C9348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14:paraId="6DD9AFF1">
            <w:pPr>
              <w:rPr>
                <w:rFonts w:ascii="Arial" w:hAnsi="Arial" w:cs="Arial"/>
                <w:b/>
                <w:sz w:val="18"/>
                <w:szCs w:val="18"/>
                <w:lang w:val="en-US" w:eastAsia="zh-CN"/>
              </w:rPr>
            </w:pPr>
            <w:r>
              <w:rPr>
                <w:rFonts w:ascii="Arial" w:hAnsi="Arial" w:eastAsia="微软雅黑" w:cs="Arial"/>
                <w:b/>
                <w:kern w:val="2"/>
                <w:sz w:val="18"/>
                <w:szCs w:val="18"/>
                <w:lang w:eastAsia="zh-CN" w:bidi="ar-KW"/>
              </w:rPr>
              <w:t>REQ-</w:t>
            </w:r>
            <w:r>
              <w:rPr>
                <w:rFonts w:ascii="Arial" w:hAnsi="Arial" w:cs="Arial"/>
                <w:b/>
                <w:sz w:val="18"/>
                <w:szCs w:val="18"/>
                <w:lang w:val="en-US" w:eastAsia="zh-CN"/>
              </w:rPr>
              <w:t>NDTVER_03</w:t>
            </w:r>
            <w:r>
              <w:rPr>
                <w:rFonts w:ascii="Arial" w:hAnsi="Arial" w:eastAsia="微软雅黑" w:cs="Arial"/>
                <w:b/>
                <w:kern w:val="2"/>
                <w:sz w:val="18"/>
                <w:szCs w:val="18"/>
                <w:lang w:eastAsia="zh-CN" w:bidi="ar-KW"/>
              </w:rPr>
              <w:t xml:space="preserve">-01: </w:t>
            </w:r>
          </w:p>
        </w:tc>
        <w:tc>
          <w:tcPr>
            <w:tcW w:w="5425" w:type="dxa"/>
            <w:tcBorders>
              <w:top w:val="single" w:color="auto" w:sz="4" w:space="0"/>
              <w:left w:val="single" w:color="auto" w:sz="4" w:space="0"/>
              <w:bottom w:val="single" w:color="auto" w:sz="4" w:space="0"/>
              <w:right w:val="single" w:color="auto" w:sz="4" w:space="0"/>
            </w:tcBorders>
          </w:tcPr>
          <w:p w14:paraId="533F9E05">
            <w:pPr>
              <w:rPr>
                <w:rFonts w:ascii="Arial" w:hAnsi="Arial" w:cs="Arial"/>
                <w:sz w:val="18"/>
                <w:szCs w:val="18"/>
                <w:lang w:val="en-US" w:eastAsia="ja-JP"/>
              </w:rPr>
            </w:pPr>
            <w:r>
              <w:rPr>
                <w:rFonts w:ascii="Arial" w:hAnsi="Arial" w:eastAsia="微软雅黑" w:cs="Arial"/>
                <w:kern w:val="2"/>
                <w:sz w:val="18"/>
                <w:szCs w:val="18"/>
                <w:lang w:eastAsia="zh-CN" w:bidi="ar-KW"/>
              </w:rPr>
              <w:t xml:space="preserve">The </w:t>
            </w:r>
            <w:r>
              <w:rPr>
                <w:rFonts w:ascii="Arial" w:hAnsi="Arial" w:cs="Arial"/>
                <w:sz w:val="18"/>
                <w:szCs w:val="18"/>
              </w:rPr>
              <w:t>management system</w:t>
            </w:r>
            <w:r>
              <w:rPr>
                <w:rFonts w:ascii="Arial" w:hAnsi="Arial" w:eastAsia="微软雅黑" w:cs="Arial"/>
                <w:bCs/>
                <w:kern w:val="2"/>
                <w:sz w:val="18"/>
                <w:szCs w:val="18"/>
                <w:lang w:eastAsia="zh-CN" w:bidi="ar-KW"/>
              </w:rPr>
              <w:t xml:space="preserve"> s</w:t>
            </w:r>
            <w:r>
              <w:rPr>
                <w:rFonts w:ascii="Arial" w:hAnsi="Arial" w:eastAsia="微软雅黑" w:cs="Arial"/>
                <w:kern w:val="2"/>
                <w:sz w:val="18"/>
                <w:szCs w:val="18"/>
                <w:lang w:eastAsia="zh-CN" w:bidi="ar-KW"/>
              </w:rPr>
              <w:t xml:space="preserve">hould have a capability enabling the MnS consumer to define one or more network configurations to be modelled and </w:t>
            </w:r>
            <w:r>
              <w:rPr>
                <w:rFonts w:ascii="Arial" w:hAnsi="Arial" w:cs="Arial"/>
                <w:sz w:val="18"/>
                <w:szCs w:val="18"/>
                <w:lang w:eastAsia="zh-CN"/>
              </w:rPr>
              <w:t xml:space="preserve">evaluated </w:t>
            </w:r>
            <w:r>
              <w:rPr>
                <w:rFonts w:ascii="Arial" w:hAnsi="Arial" w:eastAsia="微软雅黑" w:cs="Arial"/>
                <w:kern w:val="2"/>
                <w:sz w:val="18"/>
                <w:szCs w:val="18"/>
                <w:lang w:eastAsia="zh-CN" w:bidi="ar-KW"/>
              </w:rPr>
              <w:t>by the NDT.</w:t>
            </w:r>
          </w:p>
        </w:tc>
        <w:tc>
          <w:tcPr>
            <w:tcW w:w="2008" w:type="dxa"/>
            <w:tcBorders>
              <w:top w:val="single" w:color="auto" w:sz="4" w:space="0"/>
              <w:left w:val="single" w:color="auto" w:sz="4" w:space="0"/>
              <w:bottom w:val="single" w:color="auto" w:sz="4" w:space="0"/>
              <w:right w:val="single" w:color="auto" w:sz="4" w:space="0"/>
            </w:tcBorders>
          </w:tcPr>
          <w:p w14:paraId="4A9E0E31">
            <w:pPr>
              <w:keepLines/>
              <w:spacing w:after="0"/>
              <w:rPr>
                <w:rFonts w:ascii="Arial" w:hAnsi="Arial" w:cs="Arial"/>
                <w:b/>
                <w:sz w:val="18"/>
                <w:szCs w:val="18"/>
                <w:lang w:val="en-US" w:eastAsia="zh-CN"/>
              </w:rPr>
            </w:pPr>
            <w:r>
              <w:rPr>
                <w:rFonts w:ascii="Arial" w:hAnsi="Arial" w:cs="Arial"/>
                <w:b/>
                <w:sz w:val="18"/>
                <w:szCs w:val="18"/>
                <w:lang w:val="en-US" w:eastAsia="zh-CN"/>
              </w:rPr>
              <w:t>NDTVER_03</w:t>
            </w:r>
          </w:p>
        </w:tc>
      </w:tr>
      <w:tr w14:paraId="430FB7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14:paraId="29558E92">
            <w:pPr>
              <w:rPr>
                <w:rFonts w:ascii="Arial" w:hAnsi="Arial" w:eastAsia="微软雅黑" w:cs="Arial"/>
                <w:b/>
                <w:kern w:val="2"/>
                <w:sz w:val="18"/>
                <w:szCs w:val="18"/>
                <w:lang w:eastAsia="zh-CN" w:bidi="ar-KW"/>
              </w:rPr>
            </w:pPr>
            <w:r>
              <w:rPr>
                <w:rFonts w:ascii="Arial" w:hAnsi="Arial" w:eastAsia="微软雅黑" w:cs="Arial"/>
                <w:b/>
                <w:kern w:val="2"/>
                <w:sz w:val="18"/>
                <w:szCs w:val="18"/>
                <w:lang w:eastAsia="zh-CN" w:bidi="ar-KW"/>
              </w:rPr>
              <w:t>REQ-</w:t>
            </w:r>
            <w:r>
              <w:rPr>
                <w:rFonts w:ascii="Arial" w:hAnsi="Arial" w:cs="Arial"/>
                <w:b/>
                <w:sz w:val="18"/>
                <w:szCs w:val="18"/>
                <w:lang w:val="en-US" w:eastAsia="zh-CN"/>
              </w:rPr>
              <w:t>NDTVER_03</w:t>
            </w:r>
            <w:r>
              <w:rPr>
                <w:rFonts w:ascii="Arial" w:hAnsi="Arial" w:eastAsia="微软雅黑" w:cs="Arial"/>
                <w:b/>
                <w:kern w:val="2"/>
                <w:sz w:val="18"/>
                <w:szCs w:val="18"/>
                <w:lang w:eastAsia="zh-CN" w:bidi="ar-KW"/>
              </w:rPr>
              <w:t xml:space="preserve">-02: </w:t>
            </w:r>
          </w:p>
        </w:tc>
        <w:tc>
          <w:tcPr>
            <w:tcW w:w="5425" w:type="dxa"/>
            <w:tcBorders>
              <w:top w:val="single" w:color="auto" w:sz="4" w:space="0"/>
              <w:left w:val="single" w:color="auto" w:sz="4" w:space="0"/>
              <w:bottom w:val="single" w:color="auto" w:sz="4" w:space="0"/>
              <w:right w:val="single" w:color="auto" w:sz="4" w:space="0"/>
            </w:tcBorders>
          </w:tcPr>
          <w:p w14:paraId="524B4138">
            <w:pPr>
              <w:rPr>
                <w:rFonts w:ascii="Arial" w:hAnsi="Arial" w:eastAsia="微软雅黑" w:cs="Arial"/>
                <w:kern w:val="2"/>
                <w:sz w:val="18"/>
                <w:szCs w:val="18"/>
                <w:lang w:eastAsia="zh-CN" w:bidi="ar-KW"/>
              </w:rPr>
            </w:pPr>
            <w:r>
              <w:rPr>
                <w:rFonts w:ascii="Arial" w:hAnsi="Arial" w:eastAsia="微软雅黑" w:cs="Arial"/>
                <w:kern w:val="2"/>
                <w:sz w:val="18"/>
                <w:szCs w:val="18"/>
                <w:lang w:eastAsia="zh-CN" w:bidi="ar-KW"/>
              </w:rPr>
              <w:t xml:space="preserve">The </w:t>
            </w:r>
            <w:r>
              <w:rPr>
                <w:rFonts w:ascii="Arial" w:hAnsi="Arial" w:cs="Arial"/>
                <w:sz w:val="18"/>
                <w:szCs w:val="18"/>
              </w:rPr>
              <w:t>management system</w:t>
            </w:r>
            <w:r>
              <w:rPr>
                <w:rFonts w:ascii="Arial" w:hAnsi="Arial" w:eastAsia="微软雅黑" w:cs="Arial"/>
                <w:bCs/>
                <w:kern w:val="2"/>
                <w:sz w:val="18"/>
                <w:szCs w:val="18"/>
                <w:lang w:eastAsia="zh-CN" w:bidi="ar-KW"/>
              </w:rPr>
              <w:t xml:space="preserve"> s</w:t>
            </w:r>
            <w:r>
              <w:rPr>
                <w:rFonts w:ascii="Arial" w:hAnsi="Arial" w:eastAsia="微软雅黑" w:cs="Arial"/>
                <w:kern w:val="2"/>
                <w:sz w:val="18"/>
                <w:szCs w:val="18"/>
                <w:lang w:eastAsia="zh-CN" w:bidi="ar-KW"/>
              </w:rPr>
              <w:t xml:space="preserve">hould have the capability to report the simulation/emulation outcomes on the verification of network configurations modelled and </w:t>
            </w:r>
            <w:r>
              <w:rPr>
                <w:rFonts w:ascii="Arial" w:hAnsi="Arial" w:cs="Arial"/>
                <w:sz w:val="18"/>
                <w:szCs w:val="18"/>
                <w:lang w:eastAsia="zh-CN"/>
              </w:rPr>
              <w:t xml:space="preserve">evaluated </w:t>
            </w:r>
            <w:r>
              <w:rPr>
                <w:rFonts w:ascii="Arial" w:hAnsi="Arial" w:eastAsia="微软雅黑" w:cs="Arial"/>
                <w:kern w:val="2"/>
                <w:sz w:val="18"/>
                <w:szCs w:val="18"/>
                <w:lang w:eastAsia="zh-CN" w:bidi="ar-KW"/>
              </w:rPr>
              <w:t>by the NDT.</w:t>
            </w:r>
          </w:p>
        </w:tc>
        <w:tc>
          <w:tcPr>
            <w:tcW w:w="2008" w:type="dxa"/>
            <w:tcBorders>
              <w:top w:val="single" w:color="auto" w:sz="4" w:space="0"/>
              <w:left w:val="single" w:color="auto" w:sz="4" w:space="0"/>
              <w:bottom w:val="single" w:color="auto" w:sz="4" w:space="0"/>
              <w:right w:val="single" w:color="auto" w:sz="4" w:space="0"/>
            </w:tcBorders>
          </w:tcPr>
          <w:p w14:paraId="2C11D471">
            <w:pPr>
              <w:keepLines/>
              <w:spacing w:after="0"/>
              <w:rPr>
                <w:rFonts w:ascii="Arial" w:hAnsi="Arial" w:cs="Arial"/>
                <w:b/>
                <w:sz w:val="18"/>
                <w:szCs w:val="18"/>
                <w:lang w:val="en-US" w:eastAsia="zh-CN"/>
              </w:rPr>
            </w:pPr>
            <w:r>
              <w:rPr>
                <w:rFonts w:ascii="Arial" w:hAnsi="Arial" w:cs="Arial"/>
                <w:b/>
                <w:sz w:val="18"/>
                <w:szCs w:val="18"/>
                <w:lang w:val="en-US" w:eastAsia="zh-CN"/>
              </w:rPr>
              <w:t>NDTVER_03</w:t>
            </w:r>
          </w:p>
        </w:tc>
      </w:tr>
      <w:tr w14:paraId="3BD8DD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14:paraId="4CFB1D9E">
            <w:pPr>
              <w:rPr>
                <w:rFonts w:ascii="Arial" w:hAnsi="Arial" w:eastAsia="微软雅黑" w:cs="Arial"/>
                <w:b/>
                <w:kern w:val="2"/>
                <w:sz w:val="18"/>
                <w:szCs w:val="18"/>
                <w:lang w:eastAsia="zh-CN" w:bidi="ar-KW"/>
              </w:rPr>
            </w:pPr>
            <w:r>
              <w:rPr>
                <w:rFonts w:ascii="Arial" w:hAnsi="Arial" w:eastAsia="微软雅黑" w:cs="Arial"/>
                <w:b/>
                <w:kern w:val="2"/>
                <w:sz w:val="18"/>
                <w:szCs w:val="18"/>
                <w:lang w:eastAsia="zh-CN" w:bidi="ar-KW"/>
              </w:rPr>
              <w:t>REQ-</w:t>
            </w:r>
            <w:r>
              <w:rPr>
                <w:rFonts w:ascii="Arial" w:hAnsi="Arial" w:cs="Arial"/>
                <w:b/>
                <w:sz w:val="18"/>
                <w:szCs w:val="18"/>
                <w:lang w:val="en-US" w:eastAsia="zh-CN"/>
              </w:rPr>
              <w:t>NDTVER_04</w:t>
            </w:r>
            <w:r>
              <w:rPr>
                <w:rFonts w:ascii="Arial" w:hAnsi="Arial" w:eastAsia="微软雅黑" w:cs="Arial"/>
                <w:b/>
                <w:kern w:val="2"/>
                <w:sz w:val="18"/>
                <w:szCs w:val="18"/>
                <w:lang w:eastAsia="zh-CN" w:bidi="ar-KW"/>
              </w:rPr>
              <w:t xml:space="preserve">-01: </w:t>
            </w:r>
          </w:p>
        </w:tc>
        <w:tc>
          <w:tcPr>
            <w:tcW w:w="5425" w:type="dxa"/>
            <w:tcBorders>
              <w:top w:val="single" w:color="auto" w:sz="4" w:space="0"/>
              <w:left w:val="single" w:color="auto" w:sz="4" w:space="0"/>
              <w:bottom w:val="single" w:color="auto" w:sz="4" w:space="0"/>
              <w:right w:val="single" w:color="auto" w:sz="4" w:space="0"/>
            </w:tcBorders>
          </w:tcPr>
          <w:p w14:paraId="58AC0945">
            <w:pPr>
              <w:rPr>
                <w:rFonts w:ascii="Arial" w:hAnsi="Arial" w:eastAsia="微软雅黑" w:cs="Arial"/>
                <w:kern w:val="2"/>
                <w:sz w:val="18"/>
                <w:szCs w:val="18"/>
                <w:lang w:eastAsia="zh-CN" w:bidi="ar-KW"/>
              </w:rPr>
            </w:pPr>
            <w:r>
              <w:rPr>
                <w:rFonts w:ascii="Arial" w:hAnsi="Arial" w:eastAsia="微软雅黑" w:cs="Arial"/>
                <w:kern w:val="2"/>
                <w:sz w:val="18"/>
                <w:szCs w:val="18"/>
                <w:lang w:eastAsia="zh-CN" w:bidi="ar-KW"/>
              </w:rPr>
              <w:t xml:space="preserve">The </w:t>
            </w:r>
            <w:r>
              <w:rPr>
                <w:rFonts w:ascii="Arial" w:hAnsi="Arial" w:cs="Arial"/>
                <w:sz w:val="18"/>
                <w:szCs w:val="18"/>
              </w:rPr>
              <w:t>management system</w:t>
            </w:r>
            <w:r>
              <w:rPr>
                <w:rFonts w:ascii="Arial" w:hAnsi="Arial" w:eastAsia="微软雅黑" w:cs="Arial"/>
                <w:bCs/>
                <w:kern w:val="2"/>
                <w:sz w:val="18"/>
                <w:szCs w:val="18"/>
                <w:lang w:eastAsia="zh-CN" w:bidi="ar-KW"/>
              </w:rPr>
              <w:t xml:space="preserve"> s</w:t>
            </w:r>
            <w:r>
              <w:rPr>
                <w:rFonts w:ascii="Arial" w:hAnsi="Arial" w:eastAsia="微软雅黑" w:cs="Arial"/>
                <w:kern w:val="2"/>
                <w:sz w:val="18"/>
                <w:szCs w:val="18"/>
                <w:lang w:eastAsia="zh-CN" w:bidi="ar-KW"/>
              </w:rPr>
              <w:t xml:space="preserve">hould have a capability enabling the MnS consumer to define one or more automation functionality and configurations for the automation functionality to be modelled and </w:t>
            </w:r>
            <w:r>
              <w:rPr>
                <w:rFonts w:ascii="Arial" w:hAnsi="Arial" w:cs="Arial"/>
                <w:sz w:val="18"/>
                <w:szCs w:val="18"/>
                <w:lang w:eastAsia="zh-CN"/>
              </w:rPr>
              <w:t xml:space="preserve">evaluated </w:t>
            </w:r>
            <w:r>
              <w:rPr>
                <w:rFonts w:ascii="Arial" w:hAnsi="Arial" w:eastAsia="微软雅黑" w:cs="Arial"/>
                <w:kern w:val="2"/>
                <w:sz w:val="18"/>
                <w:szCs w:val="18"/>
                <w:lang w:eastAsia="zh-CN" w:bidi="ar-KW"/>
              </w:rPr>
              <w:t>by the NDT.</w:t>
            </w:r>
          </w:p>
        </w:tc>
        <w:tc>
          <w:tcPr>
            <w:tcW w:w="2008" w:type="dxa"/>
            <w:tcBorders>
              <w:top w:val="single" w:color="auto" w:sz="4" w:space="0"/>
              <w:left w:val="single" w:color="auto" w:sz="4" w:space="0"/>
              <w:bottom w:val="single" w:color="auto" w:sz="4" w:space="0"/>
              <w:right w:val="single" w:color="auto" w:sz="4" w:space="0"/>
            </w:tcBorders>
          </w:tcPr>
          <w:p w14:paraId="5AEC71DC">
            <w:pPr>
              <w:keepLines/>
              <w:spacing w:after="0"/>
              <w:rPr>
                <w:rFonts w:ascii="Arial" w:hAnsi="Arial" w:cs="Arial"/>
                <w:b/>
                <w:sz w:val="18"/>
                <w:szCs w:val="18"/>
                <w:lang w:val="en-US" w:eastAsia="zh-CN"/>
              </w:rPr>
            </w:pPr>
            <w:r>
              <w:rPr>
                <w:rFonts w:ascii="Arial" w:hAnsi="Arial" w:cs="Arial"/>
                <w:b/>
                <w:sz w:val="18"/>
                <w:szCs w:val="18"/>
                <w:lang w:val="en-US" w:eastAsia="zh-CN"/>
              </w:rPr>
              <w:t>NDTVER_</w:t>
            </w:r>
            <w:r>
              <w:rPr>
                <w:rFonts w:ascii="Arial" w:hAnsi="Arial" w:cs="Arial"/>
                <w:b/>
                <w:sz w:val="18"/>
                <w:szCs w:val="18"/>
                <w:lang w:val="en-US"/>
              </w:rPr>
              <w:t>04</w:t>
            </w:r>
          </w:p>
        </w:tc>
      </w:tr>
      <w:tr w14:paraId="76F95F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14:paraId="09C711F0">
            <w:pPr>
              <w:rPr>
                <w:rFonts w:ascii="Arial" w:hAnsi="Arial" w:cs="Arial"/>
                <w:b/>
                <w:sz w:val="18"/>
                <w:szCs w:val="18"/>
                <w:lang w:val="en-US" w:eastAsia="zh-CN"/>
              </w:rPr>
            </w:pPr>
            <w:r>
              <w:rPr>
                <w:rFonts w:ascii="Arial" w:hAnsi="Arial" w:eastAsia="微软雅黑" w:cs="Arial"/>
                <w:b/>
                <w:kern w:val="2"/>
                <w:sz w:val="18"/>
                <w:szCs w:val="18"/>
                <w:lang w:eastAsia="zh-CN" w:bidi="ar-KW"/>
              </w:rPr>
              <w:t>REQ-</w:t>
            </w:r>
            <w:r>
              <w:rPr>
                <w:rFonts w:ascii="Arial" w:hAnsi="Arial" w:cs="Arial"/>
                <w:b/>
                <w:sz w:val="18"/>
                <w:szCs w:val="18"/>
                <w:lang w:val="en-US" w:eastAsia="zh-CN"/>
              </w:rPr>
              <w:t>NDTVER_04</w:t>
            </w:r>
            <w:r>
              <w:rPr>
                <w:rFonts w:ascii="Arial" w:hAnsi="Arial" w:eastAsia="微软雅黑" w:cs="Arial"/>
                <w:b/>
                <w:kern w:val="2"/>
                <w:sz w:val="18"/>
                <w:szCs w:val="18"/>
                <w:lang w:eastAsia="zh-CN" w:bidi="ar-KW"/>
              </w:rPr>
              <w:t xml:space="preserve">-02: </w:t>
            </w:r>
          </w:p>
        </w:tc>
        <w:tc>
          <w:tcPr>
            <w:tcW w:w="5425" w:type="dxa"/>
            <w:tcBorders>
              <w:top w:val="single" w:color="auto" w:sz="4" w:space="0"/>
              <w:left w:val="single" w:color="auto" w:sz="4" w:space="0"/>
              <w:bottom w:val="single" w:color="auto" w:sz="4" w:space="0"/>
              <w:right w:val="single" w:color="auto" w:sz="4" w:space="0"/>
            </w:tcBorders>
          </w:tcPr>
          <w:p w14:paraId="3507DE2F">
            <w:pPr>
              <w:rPr>
                <w:rFonts w:ascii="Arial" w:hAnsi="Arial" w:cs="Arial"/>
                <w:sz w:val="18"/>
                <w:szCs w:val="18"/>
                <w:lang w:val="en-US" w:eastAsia="ja-JP"/>
              </w:rPr>
            </w:pPr>
            <w:r>
              <w:rPr>
                <w:rFonts w:ascii="Arial" w:hAnsi="Arial" w:eastAsia="微软雅黑" w:cs="Arial"/>
                <w:kern w:val="2"/>
                <w:sz w:val="18"/>
                <w:szCs w:val="18"/>
                <w:lang w:eastAsia="zh-CN" w:bidi="ar-KW"/>
              </w:rPr>
              <w:t xml:space="preserve">The </w:t>
            </w:r>
            <w:r>
              <w:rPr>
                <w:rFonts w:ascii="Arial" w:hAnsi="Arial" w:cs="Arial"/>
                <w:sz w:val="18"/>
                <w:szCs w:val="18"/>
              </w:rPr>
              <w:t>management system</w:t>
            </w:r>
            <w:r>
              <w:rPr>
                <w:rFonts w:ascii="Arial" w:hAnsi="Arial" w:eastAsia="微软雅黑" w:cs="Arial"/>
                <w:bCs/>
                <w:kern w:val="2"/>
                <w:sz w:val="18"/>
                <w:szCs w:val="18"/>
                <w:lang w:eastAsia="zh-CN" w:bidi="ar-KW"/>
              </w:rPr>
              <w:t xml:space="preserve"> s</w:t>
            </w:r>
            <w:r>
              <w:rPr>
                <w:rFonts w:ascii="Arial" w:hAnsi="Arial" w:eastAsia="微软雅黑" w:cs="Arial"/>
                <w:kern w:val="2"/>
                <w:sz w:val="18"/>
                <w:szCs w:val="18"/>
                <w:lang w:eastAsia="zh-CN" w:bidi="ar-KW"/>
              </w:rPr>
              <w:t xml:space="preserve">hould have the capability to report the outcomes on the verification of one or more automation functionality and configurations modelled and </w:t>
            </w:r>
            <w:r>
              <w:rPr>
                <w:rFonts w:ascii="Arial" w:hAnsi="Arial" w:cs="Arial"/>
                <w:sz w:val="18"/>
                <w:szCs w:val="18"/>
                <w:lang w:eastAsia="zh-CN"/>
              </w:rPr>
              <w:t xml:space="preserve">evaluated </w:t>
            </w:r>
            <w:r>
              <w:rPr>
                <w:rFonts w:ascii="Arial" w:hAnsi="Arial" w:eastAsia="微软雅黑" w:cs="Arial"/>
                <w:kern w:val="2"/>
                <w:sz w:val="18"/>
                <w:szCs w:val="18"/>
                <w:lang w:eastAsia="zh-CN" w:bidi="ar-KW"/>
              </w:rPr>
              <w:t>by the NDT.</w:t>
            </w:r>
          </w:p>
        </w:tc>
        <w:tc>
          <w:tcPr>
            <w:tcW w:w="2008" w:type="dxa"/>
            <w:tcBorders>
              <w:top w:val="single" w:color="auto" w:sz="4" w:space="0"/>
              <w:left w:val="single" w:color="auto" w:sz="4" w:space="0"/>
              <w:bottom w:val="single" w:color="auto" w:sz="4" w:space="0"/>
              <w:right w:val="single" w:color="auto" w:sz="4" w:space="0"/>
            </w:tcBorders>
          </w:tcPr>
          <w:p w14:paraId="09E37B2F">
            <w:pPr>
              <w:keepLines/>
              <w:spacing w:after="0"/>
              <w:rPr>
                <w:rFonts w:ascii="Arial" w:hAnsi="Arial" w:cs="Arial"/>
                <w:b/>
                <w:sz w:val="18"/>
                <w:szCs w:val="18"/>
                <w:lang w:val="en-US" w:eastAsia="zh-CN"/>
              </w:rPr>
            </w:pPr>
            <w:r>
              <w:rPr>
                <w:rFonts w:ascii="Arial" w:hAnsi="Arial" w:cs="Arial"/>
                <w:b/>
                <w:sz w:val="18"/>
                <w:szCs w:val="18"/>
                <w:lang w:val="en-US" w:eastAsia="zh-CN"/>
              </w:rPr>
              <w:t>NDTVER_04</w:t>
            </w:r>
          </w:p>
        </w:tc>
      </w:tr>
      <w:bookmarkEnd w:id="147"/>
    </w:tbl>
    <w:p w14:paraId="57DE838F"/>
    <w:bookmarkEnd w:id="138"/>
    <w:p w14:paraId="38173027">
      <w:pPr>
        <w:rPr>
          <w:rFonts w:eastAsia="宋体"/>
          <w:lang w:val="en-US" w:eastAsia="zh-CN"/>
        </w:rPr>
      </w:pPr>
    </w:p>
    <w:p w14:paraId="2AA3028C">
      <w:pPr>
        <w:pStyle w:val="4"/>
        <w:rPr>
          <w:lang w:val="en-US"/>
        </w:rPr>
      </w:pPr>
      <w:bookmarkStart w:id="148" w:name="_Toc16272"/>
      <w:bookmarkStart w:id="149" w:name="_Toc191630914"/>
      <w:bookmarkStart w:id="150" w:name="_Toc191630919"/>
      <w:bookmarkStart w:id="151" w:name="_Toc191630920"/>
      <w:r>
        <w:t>5.</w:t>
      </w:r>
      <w:r>
        <w:rPr>
          <w:rFonts w:hint="default"/>
          <w:lang w:val="en-US" w:eastAsia="zh-CN"/>
        </w:rPr>
        <w:t>4</w:t>
      </w:r>
      <w:r>
        <w:tab/>
      </w:r>
      <w:r>
        <w:rPr>
          <w:lang w:eastAsia="zh-CN"/>
        </w:rPr>
        <w:t>NDT support for</w:t>
      </w:r>
      <w:r>
        <w:rPr>
          <w:rFonts w:hint="default"/>
          <w:lang w:eastAsia="zh-CN"/>
        </w:rPr>
        <w:t xml:space="preserve"> data generation</w:t>
      </w:r>
      <w:bookmarkEnd w:id="148"/>
      <w:bookmarkEnd w:id="149"/>
    </w:p>
    <w:p w14:paraId="09B16B52">
      <w:pPr>
        <w:pStyle w:val="5"/>
        <w:jc w:val="both"/>
        <w:rPr>
          <w:lang w:val="en-US" w:eastAsia="zh-CN"/>
        </w:rPr>
      </w:pPr>
      <w:bookmarkStart w:id="152" w:name="_Toc2082"/>
      <w:bookmarkStart w:id="153" w:name="_Toc191630915"/>
      <w:r>
        <w:t>5.</w:t>
      </w:r>
      <w:r>
        <w:rPr>
          <w:rFonts w:hint="eastAsia"/>
          <w:lang w:val="en-US" w:eastAsia="zh-CN"/>
        </w:rPr>
        <w:t>4</w:t>
      </w:r>
      <w:r>
        <w:t>.1</w:t>
      </w:r>
      <w:r>
        <w:tab/>
      </w:r>
      <w:r>
        <w:t>Description</w:t>
      </w:r>
      <w:bookmarkEnd w:id="152"/>
      <w:bookmarkEnd w:id="153"/>
    </w:p>
    <w:p w14:paraId="5066DF55">
      <w:pPr>
        <w:jc w:val="both"/>
      </w:pPr>
      <w:r>
        <w:rPr>
          <w:rFonts w:hint="eastAsia"/>
          <w:lang w:val="en-US" w:eastAsia="ja-JP"/>
        </w:rPr>
        <w:t xml:space="preserve">NDTs can be used to support many </w:t>
      </w:r>
      <w:r>
        <w:rPr>
          <w:rFonts w:hint="eastAsia"/>
          <w:lang w:val="en-US" w:eastAsia="zh-CN"/>
        </w:rPr>
        <w:t>generation</w:t>
      </w:r>
      <w:r>
        <w:rPr>
          <w:rFonts w:hint="eastAsia"/>
          <w:lang w:val="en-US" w:eastAsia="ja-JP"/>
        </w:rPr>
        <w:t xml:space="preserve"> capabilities for different application use cases.</w:t>
      </w:r>
    </w:p>
    <w:p w14:paraId="23BD3DB2">
      <w:pPr>
        <w:pStyle w:val="5"/>
        <w:jc w:val="both"/>
        <w:rPr>
          <w:lang w:val="en-US" w:eastAsia="zh-CN"/>
        </w:rPr>
      </w:pPr>
      <w:bookmarkStart w:id="154" w:name="_Toc16461"/>
      <w:bookmarkStart w:id="155" w:name="_Toc191630916"/>
      <w:r>
        <w:t>5.</w:t>
      </w:r>
      <w:r>
        <w:rPr>
          <w:rFonts w:hint="eastAsia"/>
          <w:lang w:val="en-US" w:eastAsia="zh-CN"/>
        </w:rPr>
        <w:t>4</w:t>
      </w:r>
      <w:r>
        <w:t>.</w:t>
      </w:r>
      <w:r>
        <w:rPr>
          <w:rFonts w:hint="eastAsia"/>
          <w:lang w:val="en-US" w:eastAsia="zh-CN"/>
        </w:rPr>
        <w:t>2</w:t>
      </w:r>
      <w:r>
        <w:tab/>
      </w:r>
      <w:r>
        <w:rPr>
          <w:rFonts w:hint="eastAsia"/>
          <w:lang w:val="en-US" w:eastAsia="zh-CN"/>
        </w:rPr>
        <w:t>Use cases</w:t>
      </w:r>
      <w:bookmarkEnd w:id="154"/>
      <w:bookmarkEnd w:id="155"/>
    </w:p>
    <w:p w14:paraId="3D6CCC66">
      <w:pPr>
        <w:pStyle w:val="6"/>
        <w:rPr>
          <w:lang w:val="en-US" w:eastAsia="ja-JP"/>
        </w:rPr>
      </w:pPr>
      <w:bookmarkStart w:id="156" w:name="_Toc5081"/>
      <w:bookmarkStart w:id="157" w:name="_Toc191630917"/>
      <w:r>
        <w:t>5.</w:t>
      </w:r>
      <w:r>
        <w:rPr>
          <w:lang w:val="en-US" w:eastAsia="zh-CN"/>
        </w:rPr>
        <w:t>4</w:t>
      </w:r>
      <w:r>
        <w:t>.</w:t>
      </w:r>
      <w:r>
        <w:rPr>
          <w:lang w:val="en-US" w:eastAsia="zh-CN"/>
        </w:rPr>
        <w:t>2</w:t>
      </w:r>
      <w:r>
        <w:t>.1</w:t>
      </w:r>
      <w:r>
        <w:rPr>
          <w:lang w:val="en-US" w:eastAsia="zh-CN"/>
        </w:rPr>
        <w:tab/>
      </w:r>
      <w:r>
        <w:rPr>
          <w:lang w:val="en-US" w:eastAsia="zh-CN"/>
        </w:rPr>
        <w:t xml:space="preserve">General use case on </w:t>
      </w:r>
      <w:r>
        <w:rPr>
          <w:lang w:eastAsia="zh-CN"/>
        </w:rPr>
        <w:t>NDT support for data generation</w:t>
      </w:r>
      <w:bookmarkEnd w:id="156"/>
      <w:bookmarkEnd w:id="157"/>
    </w:p>
    <w:p w14:paraId="0F8CDEF3">
      <w:pPr>
        <w:jc w:val="both"/>
        <w:rPr>
          <w:lang w:val="en-US" w:eastAsia="zh-CN"/>
        </w:rPr>
      </w:pPr>
      <w:bookmarkStart w:id="158" w:name="_Toc20475"/>
      <w:bookmarkStart w:id="159" w:name="_Toc191630918"/>
      <w:r>
        <w:rPr>
          <w:rFonts w:hint="eastAsia"/>
          <w:lang w:val="en-US" w:eastAsia="ja-JP"/>
        </w:rPr>
        <w:t>The NDT should support a capability to provide a report/output on the simulation/emulation enabling generation of data</w:t>
      </w:r>
      <w:r>
        <w:rPr>
          <w:rFonts w:hint="eastAsia"/>
          <w:lang w:val="en-US" w:eastAsia="zh-CN"/>
        </w:rPr>
        <w:t xml:space="preserve"> </w:t>
      </w:r>
      <w:r>
        <w:rPr>
          <w:lang w:val="en-US" w:eastAsia="ja-JP"/>
        </w:rPr>
        <w:t>and information related to network scenarios, configurations, policies, and performance outcomes</w:t>
      </w:r>
      <w:r>
        <w:rPr>
          <w:rFonts w:hint="eastAsia"/>
          <w:lang w:val="en-US" w:eastAsia="zh-CN"/>
        </w:rPr>
        <w:t>.</w:t>
      </w:r>
    </w:p>
    <w:p w14:paraId="4A402C62">
      <w:pPr>
        <w:rPr>
          <w:lang w:val="en-US"/>
        </w:rPr>
      </w:pPr>
      <w:r>
        <w:rPr>
          <w:lang w:val="en-US"/>
        </w:rPr>
        <w:t>The data generation scenarios that the NDT might support include those in following sub-clauses.</w:t>
      </w:r>
    </w:p>
    <w:p w14:paraId="1FA1EC2A">
      <w:pPr>
        <w:pStyle w:val="6"/>
      </w:pPr>
      <w:r>
        <w:t>5.</w:t>
      </w:r>
      <w:r>
        <w:rPr>
          <w:lang w:val="en-US" w:eastAsia="zh-CN"/>
        </w:rPr>
        <w:t>4</w:t>
      </w:r>
      <w:r>
        <w:t>.</w:t>
      </w:r>
      <w:r>
        <w:rPr>
          <w:lang w:val="en-US" w:eastAsia="zh-CN"/>
        </w:rPr>
        <w:t>2</w:t>
      </w:r>
      <w:r>
        <w:t>.</w:t>
      </w:r>
      <w:r>
        <w:rPr>
          <w:lang w:val="en-US" w:eastAsia="zh-CN"/>
        </w:rPr>
        <w:t>2</w:t>
      </w:r>
      <w:r>
        <w:tab/>
      </w:r>
      <w:r>
        <w:t>Using NDT to generate ML training data</w:t>
      </w:r>
      <w:bookmarkEnd w:id="158"/>
      <w:bookmarkEnd w:id="159"/>
    </w:p>
    <w:p w14:paraId="17F95925">
      <w:pPr>
        <w:rPr>
          <w:lang w:val="en-US" w:eastAsia="zh-CN"/>
        </w:rPr>
      </w:pPr>
      <w:r>
        <w:rPr>
          <w:lang w:val="en-US" w:eastAsia="zh-CN"/>
        </w:rPr>
        <w:t xml:space="preserve">ML training </w:t>
      </w:r>
      <w:r>
        <w:rPr>
          <w:rFonts w:hint="eastAsia"/>
          <w:lang w:val="en-US" w:eastAsia="zh-CN"/>
        </w:rPr>
        <w:t xml:space="preserve">usually </w:t>
      </w:r>
      <w:r>
        <w:rPr>
          <w:lang w:val="en-US" w:eastAsia="zh-CN"/>
        </w:rPr>
        <w:t xml:space="preserve">requires large amounts of data to guarantee good performance of the ML models. In general, the </w:t>
      </w:r>
      <w:r>
        <w:rPr>
          <w:rFonts w:hint="eastAsia"/>
          <w:lang w:val="en-US" w:eastAsia="zh-CN"/>
        </w:rPr>
        <w:t>M</w:t>
      </w:r>
      <w:r>
        <w:rPr>
          <w:lang w:val="en-US" w:eastAsia="zh-CN"/>
        </w:rPr>
        <w:t xml:space="preserve">L training data for network related use cases is obtained through historical network management data. For instance, assuming that there is a ML model supporting MDA SLS analysis described in TS 28.104 clause 7.2.2, the raw feature of training data could be the enabling data, such as </w:t>
      </w:r>
      <w:r>
        <w:t>UL/DL throughput, uplink/downlink delay, etc., as</w:t>
      </w:r>
      <w:r>
        <w:rPr>
          <w:lang w:val="en-US" w:eastAsia="zh-CN"/>
        </w:rPr>
        <w:t xml:space="preserve"> specified in </w:t>
      </w:r>
      <w:r>
        <w:rPr>
          <w:highlight w:val="none"/>
          <w:lang w:val="en-US" w:eastAsia="zh-CN"/>
        </w:rPr>
        <w:t xml:space="preserve">clause 8.4.2 of TS 28.104. </w:t>
      </w:r>
    </w:p>
    <w:p w14:paraId="033DCD76">
      <w:pPr>
        <w:rPr>
          <w:lang w:val="en-US" w:eastAsia="zh-CN"/>
        </w:rPr>
      </w:pPr>
      <w:r>
        <w:rPr>
          <w:lang w:val="en-US" w:eastAsia="zh-CN"/>
        </w:rPr>
        <w:t xml:space="preserve">However, obtaining data from the network has </w:t>
      </w:r>
      <w:r>
        <w:rPr>
          <w:rFonts w:hint="eastAsia"/>
          <w:lang w:val="en-US" w:eastAsia="zh-CN"/>
        </w:rPr>
        <w:t>the following</w:t>
      </w:r>
      <w:r>
        <w:rPr>
          <w:lang w:val="en-US" w:eastAsia="zh-CN"/>
        </w:rPr>
        <w:t xml:space="preserve"> limitations: </w:t>
      </w:r>
    </w:p>
    <w:p w14:paraId="55B074D5">
      <w:pPr>
        <w:pStyle w:val="111"/>
        <w:rPr>
          <w:lang w:val="en-US" w:eastAsia="zh-CN"/>
        </w:rPr>
      </w:pPr>
      <w:r>
        <w:rPr>
          <w:lang w:val="en-US" w:eastAsia="zh-CN"/>
        </w:rPr>
        <w:t>-</w:t>
      </w:r>
      <w:r>
        <w:rPr>
          <w:lang w:val="en-US" w:eastAsia="zh-CN"/>
        </w:rPr>
        <w:tab/>
      </w:r>
      <w:r>
        <w:rPr>
          <w:lang w:val="en-US" w:eastAsia="zh-CN"/>
        </w:rPr>
        <w:t xml:space="preserve">The quantity of issues happened in actual mobile network is limited. </w:t>
      </w:r>
    </w:p>
    <w:p w14:paraId="0A7B52BC">
      <w:pPr>
        <w:pStyle w:val="111"/>
        <w:rPr>
          <w:lang w:val="en-US" w:eastAsia="zh-CN"/>
        </w:rPr>
      </w:pPr>
      <w:r>
        <w:rPr>
          <w:lang w:val="en-US" w:eastAsia="zh-CN"/>
        </w:rPr>
        <w:t>-</w:t>
      </w:r>
      <w:r>
        <w:rPr>
          <w:lang w:val="en-US" w:eastAsia="zh-CN"/>
        </w:rPr>
        <w:tab/>
      </w:r>
      <w:r>
        <w:rPr>
          <w:lang w:val="en-US" w:eastAsia="zh-CN"/>
        </w:rPr>
        <w:t xml:space="preserve">The variety of issues happened in actual mobile network is limited. There could be corner network issues cases that hardly happen in </w:t>
      </w:r>
      <w:r>
        <w:rPr>
          <w:rFonts w:hint="eastAsia"/>
          <w:lang w:val="en-US" w:eastAsia="zh-CN"/>
        </w:rPr>
        <w:t>live network</w:t>
      </w:r>
      <w:r>
        <w:rPr>
          <w:lang w:val="en-US" w:eastAsia="zh-CN"/>
        </w:rPr>
        <w:t>.</w:t>
      </w:r>
    </w:p>
    <w:p w14:paraId="3AAA608F">
      <w:pPr>
        <w:rPr>
          <w:lang w:val="en-US" w:eastAsia="zh-CN"/>
        </w:rPr>
      </w:pPr>
      <w:r>
        <w:rPr>
          <w:lang w:val="en-US" w:eastAsia="zh-CN"/>
        </w:rPr>
        <w:t xml:space="preserve">Sufficient ML training data plays a key role to a useful ML model. The more training data provided, the better performance of ML model. To overcome these challenges, </w:t>
      </w:r>
      <w:r>
        <w:rPr>
          <w:rFonts w:hint="eastAsia"/>
          <w:lang w:val="en-US" w:eastAsia="zh-CN"/>
        </w:rPr>
        <w:t>t</w:t>
      </w:r>
      <w:r>
        <w:rPr>
          <w:lang w:eastAsia="zh-CN"/>
        </w:rPr>
        <w:t xml:space="preserve">he </w:t>
      </w:r>
      <w:r>
        <w:rPr>
          <w:rFonts w:eastAsia="微软雅黑"/>
          <w:kern w:val="2"/>
          <w:szCs w:val="18"/>
          <w:lang w:eastAsia="zh-CN" w:bidi="ar-KW"/>
        </w:rPr>
        <w:t xml:space="preserve">MnS consumer can request the NDT to generate data with an indication of </w:t>
      </w:r>
      <w:r>
        <w:rPr>
          <w:rFonts w:hint="eastAsia" w:eastAsia="微软雅黑"/>
          <w:kern w:val="2"/>
          <w:szCs w:val="18"/>
          <w:lang w:val="en-US" w:eastAsia="zh-CN" w:bidi="ar-KW"/>
        </w:rPr>
        <w:t>data requirements, e.g. d</w:t>
      </w:r>
      <w:r>
        <w:rPr>
          <w:lang w:eastAsia="zh-CN"/>
        </w:rPr>
        <w:t>ata type</w:t>
      </w:r>
      <w:r>
        <w:rPr>
          <w:rFonts w:hint="eastAsia"/>
          <w:lang w:val="en-US" w:eastAsia="zh-CN"/>
        </w:rPr>
        <w:t>, r</w:t>
      </w:r>
      <w:r>
        <w:rPr>
          <w:rFonts w:hint="eastAsia"/>
          <w:lang w:eastAsia="zh-CN"/>
        </w:rPr>
        <w:t>equired</w:t>
      </w:r>
      <w:r>
        <w:rPr>
          <w:lang w:eastAsia="zh-CN"/>
        </w:rPr>
        <w:t xml:space="preserve"> data period</w:t>
      </w:r>
      <w:r>
        <w:rPr>
          <w:rFonts w:hint="eastAsia"/>
          <w:lang w:val="en-US" w:eastAsia="zh-CN"/>
        </w:rPr>
        <w:t>, d</w:t>
      </w:r>
      <w:r>
        <w:rPr>
          <w:lang w:eastAsia="zh-CN"/>
        </w:rPr>
        <w:t>ata sampling periods</w:t>
      </w:r>
      <w:r>
        <w:rPr>
          <w:rFonts w:hint="eastAsia"/>
          <w:lang w:val="en-US" w:eastAsia="zh-CN"/>
        </w:rPr>
        <w:t>, etc</w:t>
      </w:r>
      <w:r>
        <w:rPr>
          <w:rFonts w:eastAsia="微软雅黑"/>
          <w:kern w:val="2"/>
          <w:szCs w:val="18"/>
          <w:lang w:eastAsia="zh-CN" w:bidi="ar-KW"/>
        </w:rPr>
        <w:t>.</w:t>
      </w:r>
      <w:r>
        <w:rPr>
          <w:rFonts w:hint="eastAsia" w:eastAsia="微软雅黑"/>
          <w:kern w:val="2"/>
          <w:szCs w:val="18"/>
          <w:lang w:val="en-US" w:eastAsia="zh-CN" w:bidi="ar-KW"/>
        </w:rPr>
        <w:t xml:space="preserve"> When the request sent by </w:t>
      </w:r>
      <w:r>
        <w:rPr>
          <w:rFonts w:hint="eastAsia"/>
          <w:lang w:val="en-US" w:eastAsia="zh-CN"/>
        </w:rPr>
        <w:t>t</w:t>
      </w:r>
      <w:r>
        <w:rPr>
          <w:lang w:eastAsia="zh-CN"/>
        </w:rPr>
        <w:t xml:space="preserve">he </w:t>
      </w:r>
      <w:r>
        <w:rPr>
          <w:rFonts w:eastAsia="微软雅黑"/>
          <w:kern w:val="2"/>
          <w:szCs w:val="18"/>
          <w:lang w:eastAsia="zh-CN" w:bidi="ar-KW"/>
        </w:rPr>
        <w:t>MnS consumer</w:t>
      </w:r>
      <w:r>
        <w:rPr>
          <w:rFonts w:hint="eastAsia" w:eastAsia="微软雅黑"/>
          <w:kern w:val="2"/>
          <w:szCs w:val="18"/>
          <w:lang w:val="en-US" w:eastAsia="zh-CN" w:bidi="ar-KW"/>
        </w:rPr>
        <w:t>, the</w:t>
      </w:r>
      <w:r>
        <w:rPr>
          <w:lang w:val="en-US" w:eastAsia="zh-CN"/>
        </w:rPr>
        <w:t xml:space="preserve"> NDT can </w:t>
      </w:r>
      <w:r>
        <w:rPr>
          <w:rFonts w:hint="eastAsia"/>
          <w:lang w:val="en-US" w:eastAsia="zh-CN"/>
        </w:rPr>
        <w:t xml:space="preserve">execute the simulation and generate data </w:t>
      </w:r>
      <w:r>
        <w:rPr>
          <w:rFonts w:hint="eastAsia"/>
          <w:lang w:eastAsia="zh-CN"/>
        </w:rPr>
        <w:t>corresponding to the request</w:t>
      </w:r>
      <w:r>
        <w:rPr>
          <w:rFonts w:hint="eastAsia"/>
          <w:lang w:val="en-US" w:eastAsia="zh-CN"/>
        </w:rPr>
        <w:t>. The NDT sends a report with the generated data to t</w:t>
      </w:r>
      <w:r>
        <w:rPr>
          <w:lang w:eastAsia="zh-CN"/>
        </w:rPr>
        <w:t xml:space="preserve">he </w:t>
      </w:r>
      <w:r>
        <w:rPr>
          <w:rFonts w:eastAsia="微软雅黑"/>
          <w:kern w:val="2"/>
          <w:szCs w:val="18"/>
          <w:lang w:eastAsia="zh-CN" w:bidi="ar-KW"/>
        </w:rPr>
        <w:t>MnS consumer</w:t>
      </w:r>
      <w:r>
        <w:rPr>
          <w:rFonts w:hint="eastAsia" w:eastAsia="微软雅黑"/>
          <w:kern w:val="2"/>
          <w:szCs w:val="18"/>
          <w:lang w:val="en-US" w:eastAsia="zh-CN" w:bidi="ar-KW"/>
        </w:rPr>
        <w:t xml:space="preserve">, which </w:t>
      </w:r>
      <w:r>
        <w:rPr>
          <w:rFonts w:hint="eastAsia"/>
          <w:lang w:val="en-US" w:eastAsia="zh-CN"/>
        </w:rPr>
        <w:t>can be used to enhance model accuracy by providing a wide range of training examples that reflect potential real network conditions.</w:t>
      </w:r>
    </w:p>
    <w:p w14:paraId="2EA60F35">
      <w:pPr>
        <w:pStyle w:val="6"/>
        <w:jc w:val="both"/>
      </w:pPr>
      <w:bookmarkStart w:id="160" w:name="_Toc13939"/>
      <w:r>
        <w:rPr>
          <w:lang w:val="en-US" w:eastAsia="zh-CN"/>
        </w:rPr>
        <w:t>5.4.2.3</w:t>
      </w:r>
      <w:r>
        <w:rPr>
          <w:rFonts w:hint="eastAsia"/>
          <w:lang w:val="en-US" w:eastAsia="zh-CN"/>
        </w:rPr>
        <w:tab/>
      </w:r>
      <w:r>
        <w:rPr>
          <w:rFonts w:hint="eastAsia"/>
          <w:lang w:val="en-US" w:eastAsia="zh-CN"/>
        </w:rPr>
        <w:t>Using NDT to generate</w:t>
      </w:r>
      <w:r>
        <w:t xml:space="preserve"> user </w:t>
      </w:r>
      <w:r>
        <w:rPr>
          <w:rFonts w:hint="eastAsia"/>
          <w:lang w:val="en-US" w:eastAsia="zh-CN"/>
        </w:rPr>
        <w:t>experience data</w:t>
      </w:r>
      <w:bookmarkEnd w:id="160"/>
    </w:p>
    <w:p w14:paraId="55A38E53">
      <w:pPr>
        <w:rPr>
          <w:lang w:val="en-US" w:eastAsia="zh-CN"/>
        </w:rPr>
      </w:pPr>
      <w:r>
        <w:rPr>
          <w:lang w:val="en-US" w:eastAsia="zh-CN"/>
        </w:rPr>
        <w:t>For operators, it is importan</w:t>
      </w:r>
      <w:r>
        <w:rPr>
          <w:rFonts w:hint="eastAsia"/>
          <w:lang w:val="en-US" w:eastAsia="zh-CN"/>
        </w:rPr>
        <w:t>t</w:t>
      </w:r>
      <w:r>
        <w:rPr>
          <w:lang w:val="en-US" w:eastAsia="zh-CN"/>
        </w:rPr>
        <w:t xml:space="preserve"> to accurately measure </w:t>
      </w:r>
      <w:r>
        <w:rPr>
          <w:rFonts w:eastAsia="Malgun Gothic"/>
          <w:lang w:eastAsia="ko-KR"/>
        </w:rPr>
        <w:t>user satisfaction with the network services from network usage perspective</w:t>
      </w:r>
      <w:r>
        <w:rPr>
          <w:lang w:val="en-US" w:eastAsia="zh-CN"/>
        </w:rPr>
        <w:t>.</w:t>
      </w:r>
      <w:r>
        <w:rPr>
          <w:rFonts w:hint="eastAsia"/>
          <w:lang w:val="en-US" w:eastAsia="zh-CN"/>
        </w:rPr>
        <w:t xml:space="preserve"> When the performance metrics related to </w:t>
      </w:r>
      <w:r>
        <w:rPr>
          <w:rFonts w:eastAsia="Malgun Gothic"/>
          <w:lang w:eastAsia="ko-KR"/>
        </w:rPr>
        <w:t>customer satisfaction</w:t>
      </w:r>
      <w:r>
        <w:rPr>
          <w:rFonts w:hint="eastAsia"/>
          <w:lang w:val="en-US" w:eastAsia="zh-CN"/>
        </w:rPr>
        <w:t xml:space="preserve"> are low, operators are eager to identify the underlying causes and figure out ways to boost performance. Multiple factors influence </w:t>
      </w:r>
      <w:r>
        <w:rPr>
          <w:rFonts w:eastAsia="Malgun Gothic"/>
          <w:lang w:eastAsia="ko-KR"/>
        </w:rPr>
        <w:t>user satisfaction</w:t>
      </w:r>
      <w:r>
        <w:rPr>
          <w:rFonts w:hint="eastAsia"/>
          <w:lang w:val="en-US" w:eastAsia="zh-CN"/>
        </w:rPr>
        <w:t>, including</w:t>
      </w:r>
      <w:r>
        <w:rPr>
          <w:rFonts w:eastAsia="Malgun Gothic"/>
          <w:lang w:eastAsia="ko-KR"/>
        </w:rPr>
        <w:t xml:space="preserve"> user service</w:t>
      </w:r>
      <w:r>
        <w:rPr>
          <w:rFonts w:hint="eastAsia"/>
          <w:lang w:val="en-US" w:eastAsia="zh-CN"/>
        </w:rPr>
        <w:t xml:space="preserve"> quality</w:t>
      </w:r>
      <w:r>
        <w:rPr>
          <w:rFonts w:eastAsia="Malgun Gothic"/>
          <w:lang w:eastAsia="ko-KR"/>
        </w:rPr>
        <w:t>, network usage experience and etc</w:t>
      </w:r>
      <w:r>
        <w:rPr>
          <w:rFonts w:hint="eastAsia"/>
          <w:lang w:val="en-US" w:eastAsia="zh-CN"/>
        </w:rPr>
        <w:t>. Digital twin technology can be applied here to model and simulate end - user behaviors within the network, providing valuable insights for improving network services.</w:t>
      </w:r>
    </w:p>
    <w:p w14:paraId="49FC8D25">
      <w:pPr>
        <w:rPr>
          <w:rFonts w:eastAsia="Malgun Gothic"/>
          <w:lang w:eastAsia="ko-KR"/>
        </w:rPr>
      </w:pPr>
      <w:r>
        <w:rPr>
          <w:rFonts w:eastAsia="等线"/>
          <w:lang w:eastAsia="zh-CN"/>
        </w:rPr>
        <w:t>The satisfaction of network service is affected by combining factors, and the digital twin technology is desirable to model and simulate the user usage experiences b</w:t>
      </w:r>
      <w:r>
        <w:rPr>
          <w:rFonts w:eastAsia="Malgun Gothic"/>
          <w:lang w:eastAsia="ko-KR"/>
        </w:rPr>
        <w:t>y integrating multi-domain data sources which include network performance and user experience data, fault prediction. This proactive approach allows CSPs to identify potential detractors who are not satisfied with services on the entire network, monitor the end user journey, gain deeper insights into the end user's needs, and perform refined experience management based on user groups.</w:t>
      </w:r>
    </w:p>
    <w:p w14:paraId="326F9175">
      <w:pPr>
        <w:rPr>
          <w:lang w:eastAsia="zh-CN"/>
        </w:rPr>
      </w:pPr>
    </w:p>
    <w:p w14:paraId="224058B8">
      <w:pPr>
        <w:pStyle w:val="5"/>
        <w:jc w:val="both"/>
        <w:rPr>
          <w:lang w:val="en-US" w:eastAsia="zh-CN"/>
        </w:rPr>
      </w:pPr>
      <w:bookmarkStart w:id="161" w:name="_Toc13538"/>
      <w:r>
        <w:t>5.</w:t>
      </w:r>
      <w:r>
        <w:rPr>
          <w:rFonts w:hint="eastAsia"/>
          <w:lang w:val="en-US" w:eastAsia="zh-CN"/>
        </w:rPr>
        <w:t>4</w:t>
      </w:r>
      <w:r>
        <w:t>.</w:t>
      </w:r>
      <w:r>
        <w:rPr>
          <w:rFonts w:hint="eastAsia"/>
          <w:lang w:val="en-US" w:eastAsia="zh-CN"/>
        </w:rPr>
        <w:t>3</w:t>
      </w:r>
      <w:r>
        <w:tab/>
      </w:r>
      <w:r>
        <w:rPr>
          <w:rFonts w:hint="eastAsia"/>
          <w:lang w:val="en-US" w:eastAsia="zh-CN"/>
        </w:rPr>
        <w:t>Requirements</w:t>
      </w:r>
      <w:bookmarkEnd w:id="150"/>
      <w:bookmarkEnd w:id="161"/>
    </w:p>
    <w:tbl>
      <w:tblPr>
        <w:tblStyle w:val="89"/>
        <w:tblW w:w="969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263"/>
        <w:gridCol w:w="5425"/>
        <w:gridCol w:w="2008"/>
      </w:tblGrid>
      <w:tr w14:paraId="792B48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2263" w:type="dxa"/>
            <w:tcBorders>
              <w:top w:val="single" w:color="auto" w:sz="4" w:space="0"/>
              <w:left w:val="single" w:color="auto" w:sz="4" w:space="0"/>
              <w:bottom w:val="single" w:color="auto" w:sz="4" w:space="0"/>
              <w:right w:val="single" w:color="auto" w:sz="4" w:space="0"/>
            </w:tcBorders>
          </w:tcPr>
          <w:p w14:paraId="36BA8471">
            <w:pPr>
              <w:pStyle w:val="103"/>
              <w:rPr>
                <w:rFonts w:cs="Arial"/>
                <w:b/>
                <w:bCs/>
                <w:szCs w:val="18"/>
              </w:rPr>
            </w:pPr>
            <w:r>
              <w:rPr>
                <w:rFonts w:cs="Arial"/>
                <w:b/>
                <w:bCs/>
                <w:szCs w:val="18"/>
              </w:rPr>
              <w:t>Requirement label</w:t>
            </w:r>
          </w:p>
        </w:tc>
        <w:tc>
          <w:tcPr>
            <w:tcW w:w="5425" w:type="dxa"/>
            <w:tcBorders>
              <w:top w:val="single" w:color="auto" w:sz="4" w:space="0"/>
              <w:left w:val="single" w:color="auto" w:sz="4" w:space="0"/>
              <w:bottom w:val="single" w:color="auto" w:sz="4" w:space="0"/>
              <w:right w:val="single" w:color="auto" w:sz="4" w:space="0"/>
            </w:tcBorders>
          </w:tcPr>
          <w:p w14:paraId="4E14AC00">
            <w:pPr>
              <w:pStyle w:val="103"/>
              <w:rPr>
                <w:rFonts w:cs="Arial"/>
                <w:b/>
                <w:bCs/>
                <w:szCs w:val="18"/>
              </w:rPr>
            </w:pPr>
            <w:r>
              <w:rPr>
                <w:rFonts w:cs="Arial"/>
                <w:b/>
                <w:bCs/>
                <w:szCs w:val="18"/>
              </w:rPr>
              <w:t>Description</w:t>
            </w:r>
          </w:p>
        </w:tc>
        <w:tc>
          <w:tcPr>
            <w:tcW w:w="2008" w:type="dxa"/>
            <w:tcBorders>
              <w:top w:val="single" w:color="auto" w:sz="4" w:space="0"/>
              <w:left w:val="single" w:color="auto" w:sz="4" w:space="0"/>
              <w:bottom w:val="single" w:color="auto" w:sz="4" w:space="0"/>
              <w:right w:val="single" w:color="auto" w:sz="4" w:space="0"/>
            </w:tcBorders>
          </w:tcPr>
          <w:p w14:paraId="6EF2B5C7">
            <w:pPr>
              <w:pStyle w:val="103"/>
              <w:rPr>
                <w:rFonts w:cs="Arial"/>
                <w:b/>
                <w:bCs/>
                <w:szCs w:val="18"/>
              </w:rPr>
            </w:pPr>
            <w:r>
              <w:rPr>
                <w:rFonts w:cs="Arial"/>
                <w:b/>
                <w:bCs/>
                <w:szCs w:val="18"/>
              </w:rPr>
              <w:t>Related use case(s)</w:t>
            </w:r>
          </w:p>
        </w:tc>
      </w:tr>
      <w:tr w14:paraId="7FDA02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14:paraId="380A7C8C">
            <w:pPr>
              <w:pStyle w:val="103"/>
              <w:rPr>
                <w:rFonts w:cs="Arial"/>
                <w:b/>
                <w:bCs/>
                <w:szCs w:val="18"/>
              </w:rPr>
            </w:pPr>
            <w:r>
              <w:rPr>
                <w:rFonts w:cs="Arial"/>
                <w:b/>
                <w:bCs/>
                <w:szCs w:val="18"/>
              </w:rPr>
              <w:t>REQ</w:t>
            </w:r>
            <w:r>
              <w:rPr>
                <w:rFonts w:hint="default" w:cs="Arial"/>
                <w:b/>
                <w:bCs/>
                <w:szCs w:val="18"/>
              </w:rPr>
              <w:t>-</w:t>
            </w:r>
            <w:r>
              <w:rPr>
                <w:rFonts w:cs="Arial"/>
                <w:b/>
                <w:bCs/>
                <w:szCs w:val="18"/>
              </w:rPr>
              <w:t>NDT</w:t>
            </w:r>
            <w:r>
              <w:rPr>
                <w:rFonts w:hint="default" w:cs="Arial"/>
                <w:b/>
                <w:bCs/>
                <w:szCs w:val="18"/>
              </w:rPr>
              <w:t>DG-</w:t>
            </w:r>
            <w:r>
              <w:rPr>
                <w:rFonts w:cs="Arial"/>
                <w:b/>
                <w:bCs/>
                <w:szCs w:val="18"/>
              </w:rPr>
              <w:t>01:</w:t>
            </w:r>
          </w:p>
        </w:tc>
        <w:tc>
          <w:tcPr>
            <w:tcW w:w="5425" w:type="dxa"/>
            <w:tcBorders>
              <w:top w:val="single" w:color="auto" w:sz="4" w:space="0"/>
              <w:left w:val="single" w:color="auto" w:sz="4" w:space="0"/>
              <w:bottom w:val="single" w:color="auto" w:sz="4" w:space="0"/>
              <w:right w:val="single" w:color="auto" w:sz="4" w:space="0"/>
            </w:tcBorders>
          </w:tcPr>
          <w:p w14:paraId="4E5F8642">
            <w:pPr>
              <w:pStyle w:val="103"/>
              <w:rPr>
                <w:rFonts w:cs="Arial"/>
                <w:szCs w:val="18"/>
              </w:rPr>
            </w:pPr>
            <w:r>
              <w:rPr>
                <w:rFonts w:cs="Arial"/>
                <w:szCs w:val="18"/>
              </w:rPr>
              <w:t xml:space="preserve">The 3GPP management system should support a capability to </w:t>
            </w:r>
            <w:r>
              <w:rPr>
                <w:rFonts w:hint="default" w:cs="Arial"/>
                <w:szCs w:val="18"/>
              </w:rPr>
              <w:t>provide a</w:t>
            </w:r>
            <w:r>
              <w:rPr>
                <w:rFonts w:cs="Arial"/>
                <w:szCs w:val="18"/>
              </w:rPr>
              <w:t xml:space="preserve">n </w:t>
            </w:r>
            <w:r>
              <w:rPr>
                <w:rFonts w:hint="default" w:cs="Arial"/>
                <w:szCs w:val="18"/>
              </w:rPr>
              <w:t>output on the simulation/emulation enabling generation of data</w:t>
            </w:r>
            <w:r>
              <w:rPr>
                <w:rFonts w:cs="Arial"/>
                <w:szCs w:val="18"/>
              </w:rPr>
              <w:t>.</w:t>
            </w:r>
          </w:p>
        </w:tc>
        <w:tc>
          <w:tcPr>
            <w:tcW w:w="2008" w:type="dxa"/>
            <w:tcBorders>
              <w:top w:val="single" w:color="auto" w:sz="4" w:space="0"/>
              <w:left w:val="single" w:color="auto" w:sz="4" w:space="0"/>
              <w:bottom w:val="single" w:color="auto" w:sz="4" w:space="0"/>
              <w:right w:val="single" w:color="auto" w:sz="4" w:space="0"/>
            </w:tcBorders>
          </w:tcPr>
          <w:p w14:paraId="76376519">
            <w:pPr>
              <w:pStyle w:val="103"/>
              <w:rPr>
                <w:rFonts w:cs="Arial"/>
                <w:szCs w:val="18"/>
              </w:rPr>
            </w:pPr>
            <w:r>
              <w:rPr>
                <w:rFonts w:cs="Arial"/>
                <w:szCs w:val="18"/>
              </w:rPr>
              <w:t>General use case on NDT support for data generation (See clause 5.4.2.1)</w:t>
            </w:r>
          </w:p>
        </w:tc>
      </w:tr>
      <w:tr w14:paraId="0B611B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14:paraId="03EFAD1E">
            <w:pPr>
              <w:pStyle w:val="103"/>
              <w:rPr>
                <w:rFonts w:cs="Arial"/>
                <w:b/>
                <w:bCs/>
                <w:szCs w:val="18"/>
              </w:rPr>
            </w:pPr>
            <w:r>
              <w:rPr>
                <w:rFonts w:cs="Arial"/>
                <w:b/>
                <w:bCs/>
                <w:szCs w:val="18"/>
              </w:rPr>
              <w:t>REQ</w:t>
            </w:r>
            <w:r>
              <w:rPr>
                <w:rFonts w:hint="default" w:cs="Arial"/>
                <w:b/>
                <w:bCs/>
                <w:szCs w:val="18"/>
              </w:rPr>
              <w:t>-</w:t>
            </w:r>
            <w:r>
              <w:rPr>
                <w:rFonts w:cs="Arial"/>
                <w:b/>
                <w:bCs/>
                <w:szCs w:val="18"/>
              </w:rPr>
              <w:t>NDT</w:t>
            </w:r>
            <w:r>
              <w:rPr>
                <w:rFonts w:hint="default" w:cs="Arial"/>
                <w:b/>
                <w:bCs/>
                <w:szCs w:val="18"/>
              </w:rPr>
              <w:t>DG-</w:t>
            </w:r>
            <w:r>
              <w:rPr>
                <w:rFonts w:cs="Arial"/>
                <w:b/>
                <w:bCs/>
                <w:szCs w:val="18"/>
              </w:rPr>
              <w:t>02:</w:t>
            </w:r>
          </w:p>
        </w:tc>
        <w:tc>
          <w:tcPr>
            <w:tcW w:w="5425" w:type="dxa"/>
            <w:tcBorders>
              <w:top w:val="single" w:color="auto" w:sz="4" w:space="0"/>
              <w:left w:val="single" w:color="auto" w:sz="4" w:space="0"/>
              <w:bottom w:val="single" w:color="auto" w:sz="4" w:space="0"/>
              <w:right w:val="single" w:color="auto" w:sz="4" w:space="0"/>
            </w:tcBorders>
          </w:tcPr>
          <w:p w14:paraId="1912D0ED">
            <w:pPr>
              <w:pStyle w:val="103"/>
              <w:rPr>
                <w:rFonts w:cs="Arial"/>
                <w:szCs w:val="18"/>
              </w:rPr>
            </w:pPr>
            <w:r>
              <w:rPr>
                <w:rFonts w:cs="Arial"/>
                <w:szCs w:val="18"/>
              </w:rPr>
              <w:t>The 3GPP management system should have the capability to allow an authorized MnS consumer to request generation of simulated network data to be used for ML training</w:t>
            </w:r>
          </w:p>
        </w:tc>
        <w:tc>
          <w:tcPr>
            <w:tcW w:w="2008" w:type="dxa"/>
            <w:tcBorders>
              <w:top w:val="single" w:color="auto" w:sz="4" w:space="0"/>
              <w:left w:val="single" w:color="auto" w:sz="4" w:space="0"/>
              <w:bottom w:val="single" w:color="auto" w:sz="4" w:space="0"/>
              <w:right w:val="single" w:color="auto" w:sz="4" w:space="0"/>
            </w:tcBorders>
          </w:tcPr>
          <w:p w14:paraId="747C6F5C">
            <w:pPr>
              <w:pStyle w:val="103"/>
              <w:rPr>
                <w:rFonts w:cs="Arial"/>
                <w:szCs w:val="18"/>
              </w:rPr>
            </w:pPr>
            <w:r>
              <w:rPr>
                <w:rFonts w:cs="Arial"/>
                <w:szCs w:val="18"/>
              </w:rPr>
              <w:t>Using NDT to generate ML training data (See clause 5.4.2.2)</w:t>
            </w:r>
          </w:p>
        </w:tc>
      </w:tr>
      <w:tr w14:paraId="0B0F4E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14:paraId="524A8FA0">
            <w:pPr>
              <w:pStyle w:val="103"/>
              <w:rPr>
                <w:rFonts w:cs="Arial"/>
                <w:b/>
                <w:bCs/>
                <w:szCs w:val="18"/>
              </w:rPr>
            </w:pPr>
            <w:r>
              <w:rPr>
                <w:rFonts w:cs="Arial"/>
                <w:b/>
                <w:bCs/>
                <w:szCs w:val="18"/>
              </w:rPr>
              <w:t>REQ</w:t>
            </w:r>
            <w:r>
              <w:rPr>
                <w:rFonts w:hint="default" w:cs="Arial"/>
                <w:b/>
                <w:bCs/>
                <w:szCs w:val="18"/>
              </w:rPr>
              <w:t>-</w:t>
            </w:r>
            <w:r>
              <w:rPr>
                <w:rFonts w:cs="Arial"/>
                <w:b/>
                <w:bCs/>
                <w:szCs w:val="18"/>
              </w:rPr>
              <w:t>NDT</w:t>
            </w:r>
            <w:r>
              <w:rPr>
                <w:rFonts w:hint="default" w:cs="Arial"/>
                <w:b/>
                <w:bCs/>
                <w:szCs w:val="18"/>
              </w:rPr>
              <w:t>DG-</w:t>
            </w:r>
            <w:r>
              <w:rPr>
                <w:rFonts w:cs="Arial"/>
                <w:b/>
                <w:bCs/>
                <w:szCs w:val="18"/>
              </w:rPr>
              <w:t>03:</w:t>
            </w:r>
          </w:p>
        </w:tc>
        <w:tc>
          <w:tcPr>
            <w:tcW w:w="5425" w:type="dxa"/>
            <w:tcBorders>
              <w:top w:val="single" w:color="auto" w:sz="4" w:space="0"/>
              <w:left w:val="single" w:color="auto" w:sz="4" w:space="0"/>
              <w:bottom w:val="single" w:color="auto" w:sz="4" w:space="0"/>
              <w:right w:val="single" w:color="auto" w:sz="4" w:space="0"/>
            </w:tcBorders>
          </w:tcPr>
          <w:p w14:paraId="0F517EC3">
            <w:pPr>
              <w:pStyle w:val="103"/>
              <w:rPr>
                <w:rFonts w:cs="Arial"/>
                <w:szCs w:val="18"/>
              </w:rPr>
            </w:pPr>
            <w:r>
              <w:rPr>
                <w:rFonts w:cs="Arial"/>
                <w:szCs w:val="18"/>
              </w:rPr>
              <w:t xml:space="preserve">The 3GPP management system should support a capability to </w:t>
            </w:r>
            <w:r>
              <w:rPr>
                <w:rFonts w:hint="default" w:cs="Arial"/>
                <w:szCs w:val="18"/>
              </w:rPr>
              <w:t xml:space="preserve">report the generated data </w:t>
            </w:r>
            <w:r>
              <w:rPr>
                <w:rFonts w:cs="Arial"/>
                <w:szCs w:val="18"/>
              </w:rPr>
              <w:t>for ML training</w:t>
            </w:r>
            <w:r>
              <w:rPr>
                <w:rFonts w:hint="default" w:cs="Arial"/>
                <w:szCs w:val="18"/>
              </w:rPr>
              <w:t>.</w:t>
            </w:r>
          </w:p>
        </w:tc>
        <w:tc>
          <w:tcPr>
            <w:tcW w:w="2008" w:type="dxa"/>
            <w:tcBorders>
              <w:top w:val="single" w:color="auto" w:sz="4" w:space="0"/>
              <w:left w:val="single" w:color="auto" w:sz="4" w:space="0"/>
              <w:bottom w:val="single" w:color="auto" w:sz="4" w:space="0"/>
              <w:right w:val="single" w:color="auto" w:sz="4" w:space="0"/>
            </w:tcBorders>
          </w:tcPr>
          <w:p w14:paraId="02C812FA">
            <w:pPr>
              <w:pStyle w:val="103"/>
              <w:rPr>
                <w:rFonts w:cs="Arial"/>
                <w:szCs w:val="18"/>
              </w:rPr>
            </w:pPr>
            <w:r>
              <w:rPr>
                <w:rFonts w:cs="Arial"/>
                <w:szCs w:val="18"/>
              </w:rPr>
              <w:t>Using NDT to generate ML training data</w:t>
            </w:r>
            <w:r>
              <w:rPr>
                <w:rFonts w:hint="default" w:cs="Arial"/>
                <w:szCs w:val="18"/>
              </w:rPr>
              <w:t xml:space="preserve"> </w:t>
            </w:r>
            <w:r>
              <w:rPr>
                <w:rFonts w:cs="Arial"/>
                <w:szCs w:val="18"/>
              </w:rPr>
              <w:t>(See clause 5.</w:t>
            </w:r>
            <w:r>
              <w:rPr>
                <w:rFonts w:hint="default" w:cs="Arial"/>
                <w:szCs w:val="18"/>
              </w:rPr>
              <w:t>4</w:t>
            </w:r>
            <w:r>
              <w:rPr>
                <w:rFonts w:cs="Arial"/>
                <w:szCs w:val="18"/>
              </w:rPr>
              <w:t>.</w:t>
            </w:r>
            <w:r>
              <w:rPr>
                <w:rFonts w:hint="default" w:cs="Arial"/>
                <w:szCs w:val="18"/>
              </w:rPr>
              <w:t>2</w:t>
            </w:r>
            <w:r>
              <w:rPr>
                <w:rFonts w:cs="Arial"/>
                <w:szCs w:val="18"/>
              </w:rPr>
              <w:t>)</w:t>
            </w:r>
          </w:p>
        </w:tc>
      </w:tr>
      <w:tr w14:paraId="5C7808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14:paraId="7BCE6241">
            <w:pPr>
              <w:pStyle w:val="103"/>
              <w:rPr>
                <w:rFonts w:cs="Arial"/>
                <w:b/>
                <w:bCs/>
                <w:szCs w:val="18"/>
              </w:rPr>
            </w:pPr>
            <w:r>
              <w:rPr>
                <w:rFonts w:cs="Arial"/>
                <w:b/>
                <w:bCs/>
                <w:szCs w:val="18"/>
              </w:rPr>
              <w:t>REQ</w:t>
            </w:r>
            <w:r>
              <w:rPr>
                <w:rFonts w:hint="default" w:cs="Arial"/>
                <w:b/>
                <w:bCs/>
                <w:szCs w:val="18"/>
              </w:rPr>
              <w:t>-</w:t>
            </w:r>
            <w:r>
              <w:rPr>
                <w:rFonts w:cs="Arial"/>
                <w:b/>
                <w:bCs/>
                <w:szCs w:val="18"/>
              </w:rPr>
              <w:t>NDT</w:t>
            </w:r>
            <w:r>
              <w:rPr>
                <w:rFonts w:hint="default" w:cs="Arial"/>
                <w:b/>
                <w:bCs/>
                <w:szCs w:val="18"/>
              </w:rPr>
              <w:t>DG-</w:t>
            </w:r>
            <w:r>
              <w:rPr>
                <w:rFonts w:cs="Arial"/>
                <w:b/>
                <w:bCs/>
                <w:szCs w:val="18"/>
              </w:rPr>
              <w:t>04:</w:t>
            </w:r>
          </w:p>
        </w:tc>
        <w:tc>
          <w:tcPr>
            <w:tcW w:w="5425" w:type="dxa"/>
            <w:tcBorders>
              <w:top w:val="single" w:color="auto" w:sz="4" w:space="0"/>
              <w:left w:val="single" w:color="auto" w:sz="4" w:space="0"/>
              <w:bottom w:val="single" w:color="auto" w:sz="4" w:space="0"/>
              <w:right w:val="single" w:color="auto" w:sz="4" w:space="0"/>
            </w:tcBorders>
          </w:tcPr>
          <w:p w14:paraId="4C8B8DEE">
            <w:pPr>
              <w:pStyle w:val="103"/>
              <w:rPr>
                <w:rFonts w:cs="Arial"/>
                <w:szCs w:val="18"/>
              </w:rPr>
            </w:pPr>
            <w:r>
              <w:rPr>
                <w:rFonts w:cs="Arial"/>
                <w:szCs w:val="18"/>
              </w:rPr>
              <w:t xml:space="preserve">The 3GPP management system should support a capability to allow an authorized MnS consumer to request generation of </w:t>
            </w:r>
            <w:r>
              <w:rPr>
                <w:rFonts w:hint="default" w:cs="Arial"/>
                <w:szCs w:val="18"/>
              </w:rPr>
              <w:t xml:space="preserve">the </w:t>
            </w:r>
            <w:r>
              <w:rPr>
                <w:rFonts w:cs="Arial"/>
                <w:szCs w:val="18"/>
              </w:rPr>
              <w:t xml:space="preserve">user </w:t>
            </w:r>
            <w:r>
              <w:rPr>
                <w:rFonts w:hint="default" w:cs="Arial"/>
                <w:szCs w:val="18"/>
              </w:rPr>
              <w:t>experience da</w:t>
            </w:r>
            <w:r>
              <w:rPr>
                <w:rFonts w:cs="Arial"/>
                <w:szCs w:val="18"/>
              </w:rPr>
              <w:t>ta</w:t>
            </w:r>
            <w:r>
              <w:rPr>
                <w:rFonts w:hint="default" w:cs="Arial"/>
                <w:szCs w:val="18"/>
              </w:rPr>
              <w:t>.</w:t>
            </w:r>
          </w:p>
        </w:tc>
        <w:tc>
          <w:tcPr>
            <w:tcW w:w="2008" w:type="dxa"/>
            <w:tcBorders>
              <w:top w:val="single" w:color="auto" w:sz="4" w:space="0"/>
              <w:left w:val="single" w:color="auto" w:sz="4" w:space="0"/>
              <w:bottom w:val="single" w:color="auto" w:sz="4" w:space="0"/>
              <w:right w:val="single" w:color="auto" w:sz="4" w:space="0"/>
            </w:tcBorders>
          </w:tcPr>
          <w:p w14:paraId="5061E7E4">
            <w:pPr>
              <w:pStyle w:val="103"/>
              <w:rPr>
                <w:rFonts w:cs="Arial"/>
                <w:szCs w:val="18"/>
              </w:rPr>
            </w:pPr>
            <w:r>
              <w:rPr>
                <w:rFonts w:cs="Arial"/>
                <w:szCs w:val="18"/>
              </w:rPr>
              <w:t xml:space="preserve">Using NDT to generate user </w:t>
            </w:r>
            <w:r>
              <w:rPr>
                <w:rFonts w:hint="default" w:cs="Arial"/>
                <w:szCs w:val="18"/>
              </w:rPr>
              <w:t xml:space="preserve">experience </w:t>
            </w:r>
            <w:r>
              <w:rPr>
                <w:rFonts w:cs="Arial"/>
                <w:szCs w:val="18"/>
              </w:rPr>
              <w:t>(See clause 5.</w:t>
            </w:r>
            <w:r>
              <w:rPr>
                <w:rFonts w:hint="default" w:cs="Arial"/>
                <w:szCs w:val="18"/>
              </w:rPr>
              <w:t>4</w:t>
            </w:r>
            <w:r>
              <w:rPr>
                <w:rFonts w:cs="Arial"/>
                <w:szCs w:val="18"/>
              </w:rPr>
              <w:t>.</w:t>
            </w:r>
            <w:r>
              <w:rPr>
                <w:rFonts w:hint="default" w:cs="Arial"/>
                <w:szCs w:val="18"/>
              </w:rPr>
              <w:t>3</w:t>
            </w:r>
            <w:r>
              <w:rPr>
                <w:rFonts w:cs="Arial"/>
                <w:szCs w:val="18"/>
              </w:rPr>
              <w:t>)</w:t>
            </w:r>
          </w:p>
        </w:tc>
      </w:tr>
      <w:tr w14:paraId="01B34E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14:paraId="344DC9BB">
            <w:pPr>
              <w:pStyle w:val="103"/>
              <w:rPr>
                <w:rFonts w:cs="Arial"/>
                <w:b/>
                <w:bCs/>
                <w:szCs w:val="18"/>
              </w:rPr>
            </w:pPr>
            <w:r>
              <w:rPr>
                <w:rFonts w:cs="Arial"/>
                <w:b/>
                <w:bCs/>
                <w:szCs w:val="18"/>
              </w:rPr>
              <w:t>REQ</w:t>
            </w:r>
            <w:r>
              <w:rPr>
                <w:rFonts w:hint="default" w:cs="Arial"/>
                <w:b/>
                <w:bCs/>
                <w:szCs w:val="18"/>
              </w:rPr>
              <w:t>-</w:t>
            </w:r>
            <w:r>
              <w:rPr>
                <w:rFonts w:cs="Arial"/>
                <w:b/>
                <w:bCs/>
                <w:szCs w:val="18"/>
              </w:rPr>
              <w:t>NDT</w:t>
            </w:r>
            <w:r>
              <w:rPr>
                <w:rFonts w:hint="default" w:cs="Arial"/>
                <w:b/>
                <w:bCs/>
                <w:szCs w:val="18"/>
              </w:rPr>
              <w:t>DG-</w:t>
            </w:r>
            <w:r>
              <w:rPr>
                <w:rFonts w:cs="Arial"/>
                <w:b/>
                <w:bCs/>
                <w:szCs w:val="18"/>
              </w:rPr>
              <w:t>05:</w:t>
            </w:r>
          </w:p>
        </w:tc>
        <w:tc>
          <w:tcPr>
            <w:tcW w:w="5425" w:type="dxa"/>
            <w:tcBorders>
              <w:top w:val="single" w:color="auto" w:sz="4" w:space="0"/>
              <w:left w:val="single" w:color="auto" w:sz="4" w:space="0"/>
              <w:bottom w:val="single" w:color="auto" w:sz="4" w:space="0"/>
              <w:right w:val="single" w:color="auto" w:sz="4" w:space="0"/>
            </w:tcBorders>
          </w:tcPr>
          <w:p w14:paraId="3839B653">
            <w:pPr>
              <w:pStyle w:val="103"/>
              <w:rPr>
                <w:rFonts w:cs="Arial"/>
                <w:szCs w:val="18"/>
              </w:rPr>
            </w:pPr>
            <w:r>
              <w:rPr>
                <w:rFonts w:cs="Arial"/>
                <w:szCs w:val="18"/>
              </w:rPr>
              <w:t xml:space="preserve">The 3GPP management system should support a capability to </w:t>
            </w:r>
            <w:r>
              <w:rPr>
                <w:rFonts w:hint="default" w:cs="Arial"/>
                <w:szCs w:val="18"/>
              </w:rPr>
              <w:t xml:space="preserve">report the generated </w:t>
            </w:r>
            <w:r>
              <w:rPr>
                <w:rFonts w:cs="Arial"/>
                <w:szCs w:val="18"/>
              </w:rPr>
              <w:t xml:space="preserve">user </w:t>
            </w:r>
            <w:r>
              <w:rPr>
                <w:rFonts w:hint="default" w:cs="Arial"/>
                <w:szCs w:val="18"/>
              </w:rPr>
              <w:t>experience data</w:t>
            </w:r>
            <w:r>
              <w:rPr>
                <w:rFonts w:cs="Arial"/>
                <w:szCs w:val="18"/>
              </w:rPr>
              <w:t>.</w:t>
            </w:r>
          </w:p>
        </w:tc>
        <w:tc>
          <w:tcPr>
            <w:tcW w:w="2008" w:type="dxa"/>
            <w:tcBorders>
              <w:top w:val="single" w:color="auto" w:sz="4" w:space="0"/>
              <w:left w:val="single" w:color="auto" w:sz="4" w:space="0"/>
              <w:bottom w:val="single" w:color="auto" w:sz="4" w:space="0"/>
              <w:right w:val="single" w:color="auto" w:sz="4" w:space="0"/>
            </w:tcBorders>
          </w:tcPr>
          <w:p w14:paraId="773F90A4">
            <w:pPr>
              <w:pStyle w:val="103"/>
              <w:rPr>
                <w:rFonts w:cs="Arial"/>
                <w:szCs w:val="18"/>
              </w:rPr>
            </w:pPr>
            <w:r>
              <w:rPr>
                <w:rFonts w:cs="Arial"/>
                <w:szCs w:val="18"/>
              </w:rPr>
              <w:t xml:space="preserve">Using NDT to generate user </w:t>
            </w:r>
            <w:r>
              <w:rPr>
                <w:rFonts w:hint="default" w:cs="Arial"/>
                <w:szCs w:val="18"/>
              </w:rPr>
              <w:t xml:space="preserve">experience </w:t>
            </w:r>
            <w:r>
              <w:rPr>
                <w:rFonts w:cs="Arial"/>
                <w:szCs w:val="18"/>
              </w:rPr>
              <w:t>(See clause 5.</w:t>
            </w:r>
            <w:r>
              <w:rPr>
                <w:rFonts w:hint="default" w:cs="Arial"/>
                <w:szCs w:val="18"/>
              </w:rPr>
              <w:t>4</w:t>
            </w:r>
            <w:r>
              <w:rPr>
                <w:rFonts w:cs="Arial"/>
                <w:szCs w:val="18"/>
              </w:rPr>
              <w:t>.</w:t>
            </w:r>
            <w:r>
              <w:rPr>
                <w:rFonts w:hint="default" w:cs="Arial"/>
                <w:szCs w:val="18"/>
              </w:rPr>
              <w:t>3</w:t>
            </w:r>
            <w:r>
              <w:rPr>
                <w:rFonts w:cs="Arial"/>
                <w:szCs w:val="18"/>
              </w:rPr>
              <w:t>)</w:t>
            </w:r>
          </w:p>
        </w:tc>
      </w:tr>
    </w:tbl>
    <w:p w14:paraId="15144AF1">
      <w:pPr>
        <w:outlineLvl w:val="9"/>
        <w:rPr>
          <w:rFonts w:eastAsia="宋体"/>
        </w:rPr>
      </w:pPr>
    </w:p>
    <w:bookmarkEnd w:id="151"/>
    <w:p w14:paraId="39C7C9E1">
      <w:pPr>
        <w:pStyle w:val="4"/>
        <w:rPr>
          <w:lang w:val="en-US"/>
        </w:rPr>
      </w:pPr>
      <w:bookmarkStart w:id="162" w:name="_Toc23746"/>
      <w:r>
        <w:t>5</w:t>
      </w:r>
      <w:r>
        <w:rPr>
          <w:rFonts w:hint="default"/>
          <w:lang w:val="en-US" w:eastAsia="zh-CN"/>
        </w:rPr>
        <w:t>.5</w:t>
      </w:r>
      <w:r>
        <w:tab/>
      </w:r>
      <w:r>
        <w:rPr>
          <w:rFonts w:hint="default"/>
          <w:lang w:val="en-US" w:eastAsia="zh-CN"/>
        </w:rPr>
        <w:t>A</w:t>
      </w:r>
      <w:r>
        <w:rPr>
          <w:lang w:val="en-US" w:eastAsia="zh-CN"/>
        </w:rPr>
        <w:t xml:space="preserve">dvanced </w:t>
      </w:r>
      <w:r>
        <w:rPr>
          <w:lang w:eastAsia="zh-CN"/>
        </w:rPr>
        <w:t>NDT capabilities - NDTADV</w:t>
      </w:r>
      <w:bookmarkEnd w:id="162"/>
    </w:p>
    <w:p w14:paraId="68BDB4B4">
      <w:pPr>
        <w:pStyle w:val="5"/>
      </w:pPr>
      <w:bookmarkStart w:id="163" w:name="_Toc4493"/>
      <w:r>
        <w:rPr>
          <w:rFonts w:hint="eastAsia"/>
        </w:rPr>
        <w:t>5.</w:t>
      </w:r>
      <w:r>
        <w:t>5</w:t>
      </w:r>
      <w:r>
        <w:rPr>
          <w:rFonts w:hint="eastAsia"/>
        </w:rPr>
        <w:t>.1</w:t>
      </w:r>
      <w:r>
        <w:tab/>
      </w:r>
      <w:r>
        <w:rPr>
          <w:rFonts w:hint="eastAsia"/>
        </w:rPr>
        <w:t>Description</w:t>
      </w:r>
      <w:bookmarkEnd w:id="163"/>
    </w:p>
    <w:p w14:paraId="17A56F0B">
      <w:r>
        <w:t>This clause describes advanced uses of Network digital twins.</w:t>
      </w:r>
    </w:p>
    <w:p w14:paraId="6C930E23">
      <w:pPr>
        <w:pStyle w:val="5"/>
      </w:pPr>
      <w:bookmarkStart w:id="164" w:name="_Toc27678"/>
      <w:r>
        <w:t>5.</w:t>
      </w:r>
      <w:r>
        <w:rPr>
          <w:rFonts w:hint="eastAsia" w:eastAsia="宋体"/>
          <w:lang w:val="en-US" w:eastAsia="zh-CN"/>
        </w:rPr>
        <w:t>5</w:t>
      </w:r>
      <w:r>
        <w:t>.2</w:t>
      </w:r>
      <w:r>
        <w:tab/>
      </w:r>
      <w:r>
        <w:t>Use Cases</w:t>
      </w:r>
      <w:bookmarkEnd w:id="164"/>
    </w:p>
    <w:p w14:paraId="08DBABD0">
      <w:pPr>
        <w:pStyle w:val="6"/>
      </w:pPr>
      <w:bookmarkStart w:id="165" w:name="_Toc14082"/>
      <w:r>
        <w:t>5.</w:t>
      </w:r>
      <w:r>
        <w:rPr>
          <w:rFonts w:hint="eastAsia" w:eastAsia="宋体"/>
          <w:lang w:val="en-US" w:eastAsia="zh-CN"/>
        </w:rPr>
        <w:t>5</w:t>
      </w:r>
      <w:r>
        <w:t>.2.1</w:t>
      </w:r>
      <w:r>
        <w:tab/>
      </w:r>
      <w:r>
        <w:t>Collaboration between NDTs - NDTADV_01</w:t>
      </w:r>
      <w:bookmarkEnd w:id="165"/>
    </w:p>
    <w:p w14:paraId="63AFD46B">
      <w:r>
        <w:rPr>
          <w:lang w:val="en-US"/>
        </w:rPr>
        <w:t xml:space="preserve">A single NDT might not be able to fulfil a task by itself and may be dependent on or need to use the service or outputs of another NDT during the simulation/emulation activity. </w:t>
      </w:r>
      <w:r>
        <w:t>Thus, the</w:t>
      </w:r>
      <w:r>
        <w:rPr>
          <w:lang w:eastAsia="ja-JP"/>
        </w:rPr>
        <w:t xml:space="preserve"> </w:t>
      </w:r>
      <w:r>
        <w:t>MnS consumer should be able to configure the relation between NDTs during simulation/emulation.</w:t>
      </w:r>
    </w:p>
    <w:p w14:paraId="6528162D">
      <w:r>
        <w:t>The benefits of collaboration between NDTs are:</w:t>
      </w:r>
    </w:p>
    <w:p w14:paraId="6528162D">
      <w:pPr>
        <w:pStyle w:val="111"/>
        <w:rPr>
          <w:lang w:val="en-US" w:eastAsia="zh-CN"/>
        </w:rPr>
      </w:pPr>
      <w:r>
        <w:rPr>
          <w:lang w:val="en-US" w:eastAsia="zh-CN"/>
        </w:rPr>
        <w:t>-</w:t>
      </w:r>
      <w:r>
        <w:rPr>
          <w:lang w:val="en-US" w:eastAsia="zh-CN"/>
        </w:rPr>
        <w:tab/>
      </w:r>
      <w:r>
        <w:rPr>
          <w:lang w:val="en-US" w:eastAsia="zh-CN"/>
        </w:rPr>
        <w:t>NDTs are able to interact with each other, supporting information exchange and coordinated behavior.</w:t>
      </w:r>
    </w:p>
    <w:p w14:paraId="04115D95">
      <w:pPr>
        <w:pStyle w:val="111"/>
        <w:rPr>
          <w:lang w:val="en-US" w:eastAsia="zh-CN"/>
        </w:rPr>
      </w:pPr>
      <w:r>
        <w:rPr>
          <w:lang w:val="en-US" w:eastAsia="zh-CN"/>
        </w:rPr>
        <w:t>-</w:t>
      </w:r>
      <w:r>
        <w:rPr>
          <w:lang w:val="en-US" w:eastAsia="zh-CN"/>
        </w:rPr>
        <w:tab/>
      </w:r>
      <w:r>
        <w:rPr>
          <w:lang w:val="en-US" w:eastAsia="zh-CN"/>
        </w:rPr>
        <w:t>NDTs can dynamically adapt their</w:t>
      </w:r>
      <w:r>
        <w:rPr>
          <w:lang w:val="en-US" w:eastAsia="zh-CN"/>
        </w:rPr>
        <w:t xml:space="preserve"> behavior </w:t>
      </w:r>
      <w:r>
        <w:rPr>
          <w:lang w:val="en-US" w:eastAsia="zh-CN"/>
        </w:rPr>
        <w:t>according to the information exchanged and collaboration in place with other NDTs.</w:t>
      </w:r>
    </w:p>
    <w:p w14:paraId="29846B79">
      <w:pPr>
        <w:pStyle w:val="111"/>
        <w:rPr>
          <w:lang w:val="en-US" w:eastAsia="zh-CN"/>
        </w:rPr>
      </w:pPr>
      <w:r>
        <w:rPr>
          <w:lang w:val="en-US" w:eastAsia="zh-CN"/>
        </w:rPr>
        <w:t>-</w:t>
      </w:r>
      <w:r>
        <w:rPr>
          <w:lang w:val="en-US" w:eastAsia="zh-CN"/>
        </w:rPr>
        <w:tab/>
      </w:r>
      <w:r>
        <w:rPr>
          <w:lang w:val="en-US" w:eastAsia="zh-CN"/>
        </w:rPr>
        <w:t>NDTs collaborations enhance their capabilities and system awareness.</w:t>
      </w:r>
    </w:p>
    <w:p w14:paraId="5D5E544F">
      <w:pPr>
        <w:pStyle w:val="5"/>
      </w:pPr>
      <w:bookmarkStart w:id="166" w:name="_Toc13887"/>
      <w:r>
        <w:t>5.</w:t>
      </w:r>
      <w:r>
        <w:rPr>
          <w:rFonts w:hint="eastAsia" w:eastAsia="宋体"/>
          <w:lang w:val="en-US" w:eastAsia="zh-CN"/>
        </w:rPr>
        <w:t>5</w:t>
      </w:r>
      <w:r>
        <w:t>.</w:t>
      </w:r>
      <w:r>
        <w:rPr>
          <w:rFonts w:hint="eastAsia"/>
        </w:rPr>
        <w:t>3</w:t>
      </w:r>
      <w:r>
        <w:tab/>
      </w:r>
      <w:r>
        <w:t>Requirements</w:t>
      </w:r>
      <w:bookmarkEnd w:id="166"/>
    </w:p>
    <w:tbl>
      <w:tblPr>
        <w:tblStyle w:val="89"/>
        <w:tblW w:w="969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263"/>
        <w:gridCol w:w="5425"/>
        <w:gridCol w:w="2008"/>
      </w:tblGrid>
      <w:tr w14:paraId="3C97A0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2263" w:type="dxa"/>
            <w:tcBorders>
              <w:top w:val="single" w:color="auto" w:sz="4" w:space="0"/>
              <w:left w:val="single" w:color="auto" w:sz="4" w:space="0"/>
              <w:bottom w:val="single" w:color="auto" w:sz="4" w:space="0"/>
              <w:right w:val="single" w:color="auto" w:sz="4" w:space="0"/>
            </w:tcBorders>
          </w:tcPr>
          <w:p w14:paraId="06D539F0">
            <w:pPr>
              <w:pStyle w:val="104"/>
              <w:rPr>
                <w:szCs w:val="18"/>
              </w:rPr>
            </w:pPr>
            <w:r>
              <w:rPr>
                <w:szCs w:val="18"/>
              </w:rPr>
              <w:t>Requirement label</w:t>
            </w:r>
          </w:p>
        </w:tc>
        <w:tc>
          <w:tcPr>
            <w:tcW w:w="5425" w:type="dxa"/>
            <w:tcBorders>
              <w:top w:val="single" w:color="auto" w:sz="4" w:space="0"/>
              <w:left w:val="single" w:color="auto" w:sz="4" w:space="0"/>
              <w:bottom w:val="single" w:color="auto" w:sz="4" w:space="0"/>
              <w:right w:val="single" w:color="auto" w:sz="4" w:space="0"/>
            </w:tcBorders>
          </w:tcPr>
          <w:p w14:paraId="3D1C5A7E">
            <w:pPr>
              <w:pStyle w:val="104"/>
              <w:rPr>
                <w:szCs w:val="18"/>
              </w:rPr>
            </w:pPr>
            <w:r>
              <w:rPr>
                <w:szCs w:val="18"/>
              </w:rPr>
              <w:t>Description</w:t>
            </w:r>
          </w:p>
        </w:tc>
        <w:tc>
          <w:tcPr>
            <w:tcW w:w="2008" w:type="dxa"/>
            <w:tcBorders>
              <w:top w:val="single" w:color="auto" w:sz="4" w:space="0"/>
              <w:left w:val="single" w:color="auto" w:sz="4" w:space="0"/>
              <w:bottom w:val="single" w:color="auto" w:sz="4" w:space="0"/>
              <w:right w:val="single" w:color="auto" w:sz="4" w:space="0"/>
            </w:tcBorders>
          </w:tcPr>
          <w:p w14:paraId="03C8775B">
            <w:pPr>
              <w:pStyle w:val="104"/>
              <w:rPr>
                <w:szCs w:val="18"/>
              </w:rPr>
            </w:pPr>
            <w:r>
              <w:rPr>
                <w:szCs w:val="18"/>
              </w:rPr>
              <w:t>Related use case(s)</w:t>
            </w:r>
          </w:p>
        </w:tc>
      </w:tr>
      <w:tr w14:paraId="300CB5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14:paraId="20044BEF">
            <w:pPr>
              <w:pStyle w:val="103"/>
              <w:rPr>
                <w:b/>
                <w:bCs/>
                <w:szCs w:val="18"/>
              </w:rPr>
            </w:pPr>
            <w:r>
              <w:rPr>
                <w:b/>
                <w:bCs/>
                <w:szCs w:val="18"/>
                <w:lang w:val="en-US" w:eastAsia="zh-CN"/>
              </w:rPr>
              <w:t>REQ</w:t>
            </w:r>
            <w:r>
              <w:rPr>
                <w:rFonts w:hint="eastAsia"/>
                <w:b/>
                <w:bCs/>
                <w:szCs w:val="18"/>
                <w:lang w:val="en-US" w:eastAsia="zh-CN"/>
              </w:rPr>
              <w:t>-</w:t>
            </w:r>
            <w:r>
              <w:rPr>
                <w:b/>
                <w:bCs/>
                <w:szCs w:val="18"/>
                <w:lang w:eastAsia="zh-CN"/>
              </w:rPr>
              <w:t xml:space="preserve"> NDTAUT</w:t>
            </w:r>
            <w:r>
              <w:rPr>
                <w:b/>
                <w:bCs/>
                <w:szCs w:val="18"/>
                <w:lang w:val="en-US" w:eastAsia="zh-CN"/>
              </w:rPr>
              <w:t>-GEN</w:t>
            </w:r>
            <w:r>
              <w:rPr>
                <w:rFonts w:hint="eastAsia"/>
                <w:b/>
                <w:bCs/>
                <w:szCs w:val="18"/>
                <w:lang w:val="en-US" w:eastAsia="zh-CN"/>
              </w:rPr>
              <w:t>-</w:t>
            </w:r>
            <w:r>
              <w:rPr>
                <w:b/>
                <w:bCs/>
                <w:szCs w:val="18"/>
                <w:lang w:val="en-US" w:eastAsia="zh-CN"/>
              </w:rPr>
              <w:t>01</w:t>
            </w:r>
          </w:p>
        </w:tc>
        <w:tc>
          <w:tcPr>
            <w:tcW w:w="5425" w:type="dxa"/>
            <w:tcBorders>
              <w:top w:val="single" w:color="auto" w:sz="4" w:space="0"/>
              <w:left w:val="single" w:color="auto" w:sz="4" w:space="0"/>
              <w:bottom w:val="single" w:color="auto" w:sz="4" w:space="0"/>
              <w:right w:val="single" w:color="auto" w:sz="4" w:space="0"/>
            </w:tcBorders>
          </w:tcPr>
          <w:p w14:paraId="5FE1C206">
            <w:pPr>
              <w:pStyle w:val="103"/>
              <w:rPr>
                <w:szCs w:val="18"/>
              </w:rPr>
            </w:pPr>
            <w:r>
              <w:rPr>
                <w:szCs w:val="18"/>
                <w:lang w:eastAsia="ja-JP"/>
              </w:rPr>
              <w:t xml:space="preserve">The 3GPP management system should support a capability enabling an </w:t>
            </w:r>
            <w:r>
              <w:rPr>
                <w:szCs w:val="18"/>
              </w:rPr>
              <w:t>MnS consumer to configure relation between NDTs during simulation/emulation.</w:t>
            </w:r>
          </w:p>
        </w:tc>
        <w:tc>
          <w:tcPr>
            <w:tcW w:w="2008" w:type="dxa"/>
            <w:tcBorders>
              <w:top w:val="single" w:color="auto" w:sz="4" w:space="0"/>
              <w:left w:val="single" w:color="auto" w:sz="4" w:space="0"/>
              <w:bottom w:val="single" w:color="auto" w:sz="4" w:space="0"/>
              <w:right w:val="single" w:color="auto" w:sz="4" w:space="0"/>
            </w:tcBorders>
          </w:tcPr>
          <w:p w14:paraId="72DD54D7">
            <w:pPr>
              <w:pStyle w:val="103"/>
              <w:rPr>
                <w:bCs/>
                <w:szCs w:val="18"/>
              </w:rPr>
            </w:pPr>
            <w:r>
              <w:rPr>
                <w:szCs w:val="18"/>
                <w:lang w:eastAsia="zh-CN"/>
              </w:rPr>
              <w:t>NDTADV_01</w:t>
            </w:r>
          </w:p>
        </w:tc>
      </w:tr>
    </w:tbl>
    <w:p w14:paraId="423D4C74">
      <w:pPr>
        <w:jc w:val="both"/>
      </w:pPr>
    </w:p>
    <w:bookmarkEnd w:id="60"/>
    <w:bookmarkEnd w:id="61"/>
    <w:bookmarkEnd w:id="62"/>
    <w:bookmarkEnd w:id="63"/>
    <w:bookmarkEnd w:id="64"/>
    <w:bookmarkEnd w:id="65"/>
    <w:bookmarkEnd w:id="66"/>
    <w:bookmarkEnd w:id="67"/>
    <w:bookmarkEnd w:id="68"/>
    <w:bookmarkEnd w:id="69"/>
    <w:p w14:paraId="7C05FB33"/>
    <w:p w14:paraId="5EDEADBE">
      <w:pPr>
        <w:pStyle w:val="3"/>
      </w:pPr>
      <w:bookmarkStart w:id="167" w:name="_Toc2497"/>
      <w:bookmarkStart w:id="168" w:name="_Toc191630925"/>
      <w:r>
        <w:t>6</w:t>
      </w:r>
      <w:r>
        <w:tab/>
      </w:r>
      <w:r>
        <w:rPr>
          <w:rFonts w:hint="eastAsia"/>
        </w:rPr>
        <w:t>Management service</w:t>
      </w:r>
      <w:r>
        <w:rPr>
          <w:rFonts w:hint="default"/>
          <w:lang w:val="en-US" w:eastAsia="zh-CN"/>
        </w:rPr>
        <w:t xml:space="preserve"> for NDT</w:t>
      </w:r>
      <w:r>
        <w:rPr>
          <w:rFonts w:hint="eastAsia"/>
        </w:rPr>
        <w:t xml:space="preserve"> (stage 2)</w:t>
      </w:r>
      <w:bookmarkEnd w:id="167"/>
      <w:bookmarkEnd w:id="168"/>
      <w:bookmarkStart w:id="169" w:name="OLE_LINK1"/>
    </w:p>
    <w:bookmarkEnd w:id="169"/>
    <w:p w14:paraId="47CA58A0">
      <w:pPr>
        <w:pStyle w:val="4"/>
      </w:pPr>
      <w:bookmarkStart w:id="170" w:name="_Toc2237"/>
      <w:r>
        <w:rPr>
          <w:lang w:val="en" w:eastAsia="zh-CN"/>
        </w:rPr>
        <w:t>6.1</w:t>
      </w:r>
      <w:r>
        <w:rPr>
          <w:lang w:val="en" w:eastAsia="zh-CN"/>
        </w:rPr>
        <w:tab/>
      </w:r>
      <w:r>
        <w:t>Management operation for NDT (MnS component type A)</w:t>
      </w:r>
      <w:bookmarkEnd w:id="170"/>
    </w:p>
    <w:p w14:paraId="38B6BF60">
      <w:r>
        <w:rPr>
          <w:rFonts w:hint="eastAsia"/>
          <w:lang w:eastAsia="zh-CN"/>
        </w:rPr>
        <w:t>T</w:t>
      </w:r>
      <w:r>
        <w:rPr>
          <w:lang w:eastAsia="zh-CN"/>
        </w:rPr>
        <w:t>he operations (e.g., createMOI operations) and notifications (e.g., notifyMOIcreation) of generic provisioning MnS defined in 3GPP TS 28.532 [</w:t>
      </w:r>
      <w:r>
        <w:rPr>
          <w:rFonts w:hint="eastAsia"/>
          <w:lang w:val="en-US" w:eastAsia="zh-CN"/>
        </w:rPr>
        <w:t>8</w:t>
      </w:r>
      <w:r>
        <w:rPr>
          <w:lang w:eastAsia="zh-CN"/>
        </w:rPr>
        <w:t>] can be used for NDT management, including NDT function management, NDT job management and NDT report management. The NDTFunction, NDTJob, NDTReport instances can be treated as Managed Object instances.</w:t>
      </w:r>
    </w:p>
    <w:p w14:paraId="55D8AA21">
      <w:pPr>
        <w:rPr>
          <w:lang w:eastAsia="zh-CN"/>
        </w:rPr>
      </w:pPr>
      <w:r>
        <w:rPr>
          <w:lang w:eastAsia="zh-CN"/>
        </w:rPr>
        <w:t>Following is the IS to support NDT lifecycle management:</w:t>
      </w:r>
    </w:p>
    <w:p w14:paraId="74038F2C">
      <w:pPr>
        <w:pStyle w:val="113"/>
        <w:rPr>
          <w:lang w:eastAsia="zh-CN"/>
        </w:rPr>
      </w:pPr>
      <w:r>
        <w:rPr>
          <w:lang w:eastAsia="zh-CN"/>
        </w:rPr>
        <w:t xml:space="preserve">Table 6.1-1: </w:t>
      </w:r>
      <w:r>
        <w:rPr>
          <w:rFonts w:hint="eastAsia"/>
          <w:lang w:eastAsia="zh-CN"/>
        </w:rPr>
        <w:t>IS</w:t>
      </w:r>
      <w:r>
        <w:rPr>
          <w:lang w:eastAsia="zh-CN"/>
        </w:rPr>
        <w:t xml:space="preserve"> to support NDT function management</w:t>
      </w:r>
    </w:p>
    <w:tbl>
      <w:tblPr>
        <w:tblStyle w:val="89"/>
        <w:tblW w:w="422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28" w:type="dxa"/>
        </w:tblCellMar>
      </w:tblPr>
      <w:tblGrid>
        <w:gridCol w:w="3993"/>
        <w:gridCol w:w="4209"/>
      </w:tblGrid>
      <w:tr w14:paraId="722644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2434" w:type="pct"/>
            <w:tcBorders>
              <w:top w:val="single" w:color="auto" w:sz="4" w:space="0"/>
              <w:left w:val="single" w:color="auto" w:sz="4" w:space="0"/>
              <w:bottom w:val="single" w:color="auto" w:sz="4" w:space="0"/>
              <w:right w:val="single" w:color="auto" w:sz="4" w:space="0"/>
            </w:tcBorders>
            <w:shd w:val="clear" w:color="auto" w:fill="BFBFBF"/>
          </w:tcPr>
          <w:p w14:paraId="47988D5C">
            <w:pPr>
              <w:pStyle w:val="104"/>
              <w:rPr>
                <w:lang w:eastAsia="zh-CN"/>
              </w:rPr>
            </w:pPr>
            <w:r>
              <w:t>NDT function management</w:t>
            </w:r>
          </w:p>
        </w:tc>
        <w:tc>
          <w:tcPr>
            <w:tcW w:w="2566" w:type="pct"/>
            <w:tcBorders>
              <w:top w:val="single" w:color="auto" w:sz="4" w:space="0"/>
              <w:left w:val="single" w:color="auto" w:sz="4" w:space="0"/>
              <w:bottom w:val="single" w:color="auto" w:sz="4" w:space="0"/>
              <w:right w:val="single" w:color="auto" w:sz="4" w:space="0"/>
            </w:tcBorders>
            <w:shd w:val="clear" w:color="auto" w:fill="BFBFBF"/>
          </w:tcPr>
          <w:p w14:paraId="4273DE5C">
            <w:pPr>
              <w:pStyle w:val="104"/>
              <w:rPr>
                <w:lang w:eastAsia="zh-CN"/>
              </w:rPr>
            </w:pPr>
            <w:r>
              <w:rPr>
                <w:lang w:eastAsia="zh-CN"/>
              </w:rPr>
              <w:t>IS operation</w:t>
            </w:r>
          </w:p>
        </w:tc>
      </w:tr>
      <w:tr w14:paraId="2A0484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2434" w:type="pct"/>
            <w:tcBorders>
              <w:top w:val="single" w:color="auto" w:sz="4" w:space="0"/>
              <w:left w:val="single" w:color="auto" w:sz="4" w:space="0"/>
              <w:bottom w:val="single" w:color="auto" w:sz="4" w:space="0"/>
              <w:right w:val="single" w:color="auto" w:sz="4" w:space="0"/>
            </w:tcBorders>
          </w:tcPr>
          <w:p w14:paraId="411A896B">
            <w:pPr>
              <w:pStyle w:val="103"/>
            </w:pPr>
            <w:r>
              <w:t>Query an NDT function</w:t>
            </w:r>
          </w:p>
        </w:tc>
        <w:tc>
          <w:tcPr>
            <w:tcW w:w="2566" w:type="pct"/>
            <w:tcBorders>
              <w:top w:val="single" w:color="auto" w:sz="4" w:space="0"/>
              <w:left w:val="single" w:color="auto" w:sz="4" w:space="0"/>
              <w:bottom w:val="single" w:color="auto" w:sz="4" w:space="0"/>
              <w:right w:val="single" w:color="auto" w:sz="4" w:space="0"/>
            </w:tcBorders>
          </w:tcPr>
          <w:p w14:paraId="3216A6AA">
            <w:pPr>
              <w:pStyle w:val="103"/>
              <w:rPr>
                <w:lang w:eastAsia="zh-CN"/>
              </w:rPr>
            </w:pPr>
            <w:r>
              <w:rPr>
                <w:lang w:eastAsia="zh-CN"/>
              </w:rPr>
              <w:t>getMOIAttributes operation</w:t>
            </w:r>
          </w:p>
        </w:tc>
      </w:tr>
    </w:tbl>
    <w:p w14:paraId="0A5FCE4E">
      <w:pPr>
        <w:rPr>
          <w:lang w:eastAsia="zh-CN"/>
        </w:rPr>
      </w:pPr>
    </w:p>
    <w:p w14:paraId="187A4F52">
      <w:pPr>
        <w:rPr>
          <w:lang w:eastAsia="zh-CN"/>
        </w:rPr>
      </w:pPr>
      <w:r>
        <w:rPr>
          <w:rFonts w:hint="eastAsia"/>
          <w:lang w:eastAsia="zh-CN"/>
        </w:rPr>
        <w:t>F</w:t>
      </w:r>
      <w:r>
        <w:rPr>
          <w:lang w:eastAsia="zh-CN"/>
        </w:rPr>
        <w:t>ollowing is the IS to support NDT job management:</w:t>
      </w:r>
    </w:p>
    <w:p w14:paraId="2741AD1F">
      <w:pPr>
        <w:pStyle w:val="113"/>
        <w:rPr>
          <w:lang w:eastAsia="zh-CN"/>
        </w:rPr>
      </w:pPr>
      <w:r>
        <w:rPr>
          <w:lang w:eastAsia="zh-CN"/>
        </w:rPr>
        <w:t xml:space="preserve">Table 6.1-2: </w:t>
      </w:r>
      <w:r>
        <w:rPr>
          <w:rFonts w:hint="eastAsia"/>
          <w:lang w:eastAsia="zh-CN"/>
        </w:rPr>
        <w:t>IS</w:t>
      </w:r>
      <w:r>
        <w:rPr>
          <w:lang w:eastAsia="zh-CN"/>
        </w:rPr>
        <w:t xml:space="preserve"> to support NDT job management</w:t>
      </w:r>
    </w:p>
    <w:tbl>
      <w:tblPr>
        <w:tblStyle w:val="89"/>
        <w:tblW w:w="422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28" w:type="dxa"/>
        </w:tblCellMar>
      </w:tblPr>
      <w:tblGrid>
        <w:gridCol w:w="3993"/>
        <w:gridCol w:w="4209"/>
      </w:tblGrid>
      <w:tr w14:paraId="59B1A4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2434" w:type="pct"/>
            <w:tcBorders>
              <w:top w:val="single" w:color="auto" w:sz="4" w:space="0"/>
              <w:left w:val="single" w:color="auto" w:sz="4" w:space="0"/>
              <w:bottom w:val="single" w:color="auto" w:sz="4" w:space="0"/>
              <w:right w:val="single" w:color="auto" w:sz="4" w:space="0"/>
            </w:tcBorders>
            <w:shd w:val="clear" w:color="auto" w:fill="BFBFBF"/>
          </w:tcPr>
          <w:p w14:paraId="1D9B37CF">
            <w:pPr>
              <w:pStyle w:val="104"/>
              <w:rPr>
                <w:lang w:eastAsia="zh-CN"/>
              </w:rPr>
            </w:pPr>
            <w:r>
              <w:t>NDT job management</w:t>
            </w:r>
          </w:p>
        </w:tc>
        <w:tc>
          <w:tcPr>
            <w:tcW w:w="2566" w:type="pct"/>
            <w:tcBorders>
              <w:top w:val="single" w:color="auto" w:sz="4" w:space="0"/>
              <w:left w:val="single" w:color="auto" w:sz="4" w:space="0"/>
              <w:bottom w:val="single" w:color="auto" w:sz="4" w:space="0"/>
              <w:right w:val="single" w:color="auto" w:sz="4" w:space="0"/>
            </w:tcBorders>
            <w:shd w:val="clear" w:color="auto" w:fill="BFBFBF"/>
          </w:tcPr>
          <w:p w14:paraId="66B8C6DB">
            <w:pPr>
              <w:pStyle w:val="104"/>
              <w:rPr>
                <w:lang w:eastAsia="zh-CN"/>
              </w:rPr>
            </w:pPr>
            <w:r>
              <w:rPr>
                <w:lang w:eastAsia="zh-CN"/>
              </w:rPr>
              <w:t>IS operation</w:t>
            </w:r>
          </w:p>
        </w:tc>
      </w:tr>
      <w:tr w14:paraId="7260F8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2434" w:type="pct"/>
            <w:tcBorders>
              <w:top w:val="single" w:color="auto" w:sz="4" w:space="0"/>
              <w:left w:val="single" w:color="auto" w:sz="4" w:space="0"/>
              <w:bottom w:val="single" w:color="auto" w:sz="4" w:space="0"/>
              <w:right w:val="single" w:color="auto" w:sz="4" w:space="0"/>
            </w:tcBorders>
          </w:tcPr>
          <w:p w14:paraId="0EFD3CB8">
            <w:pPr>
              <w:pStyle w:val="103"/>
              <w:rPr>
                <w:lang w:eastAsia="zh-CN"/>
              </w:rPr>
            </w:pPr>
            <w:r>
              <w:rPr>
                <w:lang w:eastAsia="zh-CN"/>
              </w:rPr>
              <w:t xml:space="preserve">Create an NDT job </w:t>
            </w:r>
          </w:p>
        </w:tc>
        <w:tc>
          <w:tcPr>
            <w:tcW w:w="2566" w:type="pct"/>
            <w:tcBorders>
              <w:top w:val="single" w:color="auto" w:sz="4" w:space="0"/>
              <w:left w:val="single" w:color="auto" w:sz="4" w:space="0"/>
              <w:bottom w:val="single" w:color="auto" w:sz="4" w:space="0"/>
              <w:right w:val="single" w:color="auto" w:sz="4" w:space="0"/>
            </w:tcBorders>
          </w:tcPr>
          <w:p w14:paraId="240F19E4">
            <w:pPr>
              <w:pStyle w:val="103"/>
              <w:rPr>
                <w:lang w:eastAsia="zh-CN"/>
              </w:rPr>
            </w:pPr>
            <w:r>
              <w:rPr>
                <w:lang w:eastAsia="zh-CN"/>
              </w:rPr>
              <w:t>createMOI operation</w:t>
            </w:r>
          </w:p>
        </w:tc>
      </w:tr>
      <w:tr w14:paraId="61BBF9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2434" w:type="pct"/>
            <w:tcBorders>
              <w:top w:val="single" w:color="auto" w:sz="4" w:space="0"/>
              <w:left w:val="single" w:color="auto" w:sz="4" w:space="0"/>
              <w:bottom w:val="single" w:color="auto" w:sz="4" w:space="0"/>
              <w:right w:val="single" w:color="auto" w:sz="4" w:space="0"/>
            </w:tcBorders>
          </w:tcPr>
          <w:p w14:paraId="0D264038">
            <w:pPr>
              <w:pStyle w:val="103"/>
              <w:rPr>
                <w:lang w:eastAsia="zh-CN"/>
              </w:rPr>
            </w:pPr>
            <w:r>
              <w:t>Delete an NDT job</w:t>
            </w:r>
          </w:p>
        </w:tc>
        <w:tc>
          <w:tcPr>
            <w:tcW w:w="2566" w:type="pct"/>
            <w:tcBorders>
              <w:top w:val="single" w:color="auto" w:sz="4" w:space="0"/>
              <w:left w:val="single" w:color="auto" w:sz="4" w:space="0"/>
              <w:bottom w:val="single" w:color="auto" w:sz="4" w:space="0"/>
              <w:right w:val="single" w:color="auto" w:sz="4" w:space="0"/>
            </w:tcBorders>
          </w:tcPr>
          <w:p w14:paraId="0F7A4BD6">
            <w:pPr>
              <w:pStyle w:val="103"/>
              <w:rPr>
                <w:lang w:eastAsia="zh-CN"/>
              </w:rPr>
            </w:pPr>
            <w:r>
              <w:rPr>
                <w:lang w:eastAsia="zh-CN"/>
              </w:rPr>
              <w:t>deleteMOI operation</w:t>
            </w:r>
          </w:p>
        </w:tc>
      </w:tr>
      <w:tr w14:paraId="6B44E4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2434" w:type="pct"/>
            <w:tcBorders>
              <w:top w:val="single" w:color="auto" w:sz="4" w:space="0"/>
              <w:left w:val="single" w:color="auto" w:sz="4" w:space="0"/>
              <w:bottom w:val="single" w:color="auto" w:sz="4" w:space="0"/>
              <w:right w:val="single" w:color="auto" w:sz="4" w:space="0"/>
            </w:tcBorders>
          </w:tcPr>
          <w:p w14:paraId="03655C41">
            <w:pPr>
              <w:pStyle w:val="103"/>
              <w:rPr>
                <w:lang w:eastAsia="zh-CN"/>
              </w:rPr>
            </w:pPr>
            <w:r>
              <w:t xml:space="preserve">Modify an NDT job </w:t>
            </w:r>
          </w:p>
        </w:tc>
        <w:tc>
          <w:tcPr>
            <w:tcW w:w="2566" w:type="pct"/>
            <w:tcBorders>
              <w:top w:val="single" w:color="auto" w:sz="4" w:space="0"/>
              <w:left w:val="single" w:color="auto" w:sz="4" w:space="0"/>
              <w:bottom w:val="single" w:color="auto" w:sz="4" w:space="0"/>
              <w:right w:val="single" w:color="auto" w:sz="4" w:space="0"/>
            </w:tcBorders>
          </w:tcPr>
          <w:p w14:paraId="6290E242">
            <w:pPr>
              <w:pStyle w:val="103"/>
              <w:rPr>
                <w:lang w:eastAsia="zh-CN"/>
              </w:rPr>
            </w:pPr>
            <w:r>
              <w:rPr>
                <w:lang w:eastAsia="zh-CN"/>
              </w:rPr>
              <w:t>modifyMOIAttributes operation</w:t>
            </w:r>
          </w:p>
        </w:tc>
      </w:tr>
      <w:tr w14:paraId="014CDB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2434" w:type="pct"/>
            <w:tcBorders>
              <w:top w:val="single" w:color="auto" w:sz="4" w:space="0"/>
              <w:left w:val="single" w:color="auto" w:sz="4" w:space="0"/>
              <w:bottom w:val="single" w:color="auto" w:sz="4" w:space="0"/>
              <w:right w:val="single" w:color="auto" w:sz="4" w:space="0"/>
            </w:tcBorders>
          </w:tcPr>
          <w:p w14:paraId="4CEFA963">
            <w:pPr>
              <w:pStyle w:val="103"/>
              <w:rPr>
                <w:lang w:eastAsia="zh-CN"/>
              </w:rPr>
            </w:pPr>
            <w:r>
              <w:t xml:space="preserve">Query an NDT job </w:t>
            </w:r>
          </w:p>
        </w:tc>
        <w:tc>
          <w:tcPr>
            <w:tcW w:w="2566" w:type="pct"/>
            <w:tcBorders>
              <w:top w:val="single" w:color="auto" w:sz="4" w:space="0"/>
              <w:left w:val="single" w:color="auto" w:sz="4" w:space="0"/>
              <w:bottom w:val="single" w:color="auto" w:sz="4" w:space="0"/>
              <w:right w:val="single" w:color="auto" w:sz="4" w:space="0"/>
            </w:tcBorders>
          </w:tcPr>
          <w:p w14:paraId="21422331">
            <w:pPr>
              <w:pStyle w:val="103"/>
              <w:rPr>
                <w:lang w:eastAsia="zh-CN"/>
              </w:rPr>
            </w:pPr>
            <w:r>
              <w:rPr>
                <w:lang w:eastAsia="zh-CN"/>
              </w:rPr>
              <w:t>getMOIAttributes operation</w:t>
            </w:r>
          </w:p>
        </w:tc>
      </w:tr>
    </w:tbl>
    <w:p w14:paraId="7C94639F">
      <w:pPr>
        <w:rPr>
          <w:lang w:eastAsia="zh-CN"/>
        </w:rPr>
      </w:pPr>
    </w:p>
    <w:p w14:paraId="63BEBA8E">
      <w:pPr>
        <w:rPr>
          <w:lang w:eastAsia="zh-CN"/>
        </w:rPr>
      </w:pPr>
      <w:r>
        <w:rPr>
          <w:rFonts w:hint="eastAsia"/>
          <w:lang w:eastAsia="zh-CN"/>
        </w:rPr>
        <w:t>F</w:t>
      </w:r>
      <w:r>
        <w:rPr>
          <w:lang w:eastAsia="zh-CN"/>
        </w:rPr>
        <w:t>ollowing is the IS to support NDT report management:</w:t>
      </w:r>
    </w:p>
    <w:p w14:paraId="2707BF44">
      <w:pPr>
        <w:pStyle w:val="113"/>
        <w:rPr>
          <w:lang w:eastAsia="zh-CN"/>
        </w:rPr>
      </w:pPr>
      <w:r>
        <w:rPr>
          <w:lang w:eastAsia="zh-CN"/>
        </w:rPr>
        <w:t xml:space="preserve">Table 6.1-3: </w:t>
      </w:r>
      <w:r>
        <w:rPr>
          <w:rFonts w:hint="eastAsia"/>
          <w:lang w:eastAsia="zh-CN"/>
        </w:rPr>
        <w:t>IS</w:t>
      </w:r>
      <w:r>
        <w:rPr>
          <w:lang w:eastAsia="zh-CN"/>
        </w:rPr>
        <w:t xml:space="preserve"> to support NDT report management</w:t>
      </w:r>
    </w:p>
    <w:tbl>
      <w:tblPr>
        <w:tblStyle w:val="89"/>
        <w:tblW w:w="422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28" w:type="dxa"/>
        </w:tblCellMar>
      </w:tblPr>
      <w:tblGrid>
        <w:gridCol w:w="3993"/>
        <w:gridCol w:w="4209"/>
      </w:tblGrid>
      <w:tr w14:paraId="257164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2434" w:type="pct"/>
            <w:tcBorders>
              <w:top w:val="single" w:color="auto" w:sz="4" w:space="0"/>
              <w:left w:val="single" w:color="auto" w:sz="4" w:space="0"/>
              <w:bottom w:val="single" w:color="auto" w:sz="4" w:space="0"/>
              <w:right w:val="single" w:color="auto" w:sz="4" w:space="0"/>
            </w:tcBorders>
            <w:shd w:val="clear" w:color="auto" w:fill="BFBFBF"/>
          </w:tcPr>
          <w:p w14:paraId="6F4159D5">
            <w:pPr>
              <w:pStyle w:val="104"/>
              <w:rPr>
                <w:lang w:eastAsia="zh-CN"/>
              </w:rPr>
            </w:pPr>
            <w:r>
              <w:t>NDT lifecycle management</w:t>
            </w:r>
          </w:p>
        </w:tc>
        <w:tc>
          <w:tcPr>
            <w:tcW w:w="2566" w:type="pct"/>
            <w:tcBorders>
              <w:top w:val="single" w:color="auto" w:sz="4" w:space="0"/>
              <w:left w:val="single" w:color="auto" w:sz="4" w:space="0"/>
              <w:bottom w:val="single" w:color="auto" w:sz="4" w:space="0"/>
              <w:right w:val="single" w:color="auto" w:sz="4" w:space="0"/>
            </w:tcBorders>
            <w:shd w:val="clear" w:color="auto" w:fill="BFBFBF"/>
          </w:tcPr>
          <w:p w14:paraId="3920412E">
            <w:pPr>
              <w:pStyle w:val="104"/>
              <w:rPr>
                <w:lang w:eastAsia="zh-CN"/>
              </w:rPr>
            </w:pPr>
            <w:r>
              <w:rPr>
                <w:lang w:eastAsia="zh-CN"/>
              </w:rPr>
              <w:t>IS operation</w:t>
            </w:r>
          </w:p>
        </w:tc>
      </w:tr>
      <w:tr w14:paraId="4B1806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2434" w:type="pct"/>
            <w:tcBorders>
              <w:top w:val="single" w:color="auto" w:sz="4" w:space="0"/>
              <w:left w:val="single" w:color="auto" w:sz="4" w:space="0"/>
              <w:bottom w:val="single" w:color="auto" w:sz="4" w:space="0"/>
              <w:right w:val="single" w:color="auto" w:sz="4" w:space="0"/>
            </w:tcBorders>
          </w:tcPr>
          <w:p w14:paraId="0A3671DD">
            <w:pPr>
              <w:pStyle w:val="103"/>
              <w:rPr>
                <w:lang w:eastAsia="zh-CN"/>
              </w:rPr>
            </w:pPr>
            <w:r>
              <w:rPr>
                <w:lang w:eastAsia="zh-CN"/>
              </w:rPr>
              <w:t>Query an NDT report</w:t>
            </w:r>
          </w:p>
        </w:tc>
        <w:tc>
          <w:tcPr>
            <w:tcW w:w="2566" w:type="pct"/>
            <w:tcBorders>
              <w:top w:val="single" w:color="auto" w:sz="4" w:space="0"/>
              <w:left w:val="single" w:color="auto" w:sz="4" w:space="0"/>
              <w:bottom w:val="single" w:color="auto" w:sz="4" w:space="0"/>
              <w:right w:val="single" w:color="auto" w:sz="4" w:space="0"/>
            </w:tcBorders>
          </w:tcPr>
          <w:p w14:paraId="65BAD205">
            <w:pPr>
              <w:pStyle w:val="103"/>
              <w:rPr>
                <w:lang w:eastAsia="zh-CN"/>
              </w:rPr>
            </w:pPr>
            <w:r>
              <w:rPr>
                <w:lang w:eastAsia="zh-CN"/>
              </w:rPr>
              <w:t>getMOIAttributes operation</w:t>
            </w:r>
          </w:p>
        </w:tc>
      </w:tr>
      <w:tr w14:paraId="78959C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2434" w:type="pct"/>
            <w:tcBorders>
              <w:top w:val="single" w:color="auto" w:sz="4" w:space="0"/>
              <w:left w:val="single" w:color="auto" w:sz="4" w:space="0"/>
              <w:bottom w:val="single" w:color="auto" w:sz="4" w:space="0"/>
              <w:right w:val="single" w:color="auto" w:sz="4" w:space="0"/>
            </w:tcBorders>
          </w:tcPr>
          <w:p w14:paraId="73BE1990">
            <w:pPr>
              <w:pStyle w:val="103"/>
              <w:rPr>
                <w:lang w:eastAsia="zh-CN"/>
              </w:rPr>
            </w:pPr>
            <w:r>
              <w:rPr>
                <w:rFonts w:hint="eastAsia"/>
                <w:lang w:eastAsia="zh-CN"/>
              </w:rPr>
              <w:t>S</w:t>
            </w:r>
            <w:r>
              <w:rPr>
                <w:lang w:eastAsia="zh-CN"/>
              </w:rPr>
              <w:t>ubscribe an NDT report</w:t>
            </w:r>
          </w:p>
        </w:tc>
        <w:tc>
          <w:tcPr>
            <w:tcW w:w="2566" w:type="pct"/>
            <w:tcBorders>
              <w:top w:val="single" w:color="auto" w:sz="4" w:space="0"/>
              <w:left w:val="single" w:color="auto" w:sz="4" w:space="0"/>
              <w:bottom w:val="single" w:color="auto" w:sz="4" w:space="0"/>
              <w:right w:val="single" w:color="auto" w:sz="4" w:space="0"/>
            </w:tcBorders>
          </w:tcPr>
          <w:p w14:paraId="5EE7AAF0">
            <w:pPr>
              <w:pStyle w:val="103"/>
              <w:rPr>
                <w:lang w:eastAsia="zh-CN"/>
              </w:rPr>
            </w:pPr>
            <w:r>
              <w:rPr>
                <w:lang w:eastAsia="zh-CN"/>
              </w:rPr>
              <w:t>createMOI operation</w:t>
            </w:r>
          </w:p>
        </w:tc>
      </w:tr>
      <w:tr w14:paraId="27B82B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2434" w:type="pct"/>
            <w:tcBorders>
              <w:top w:val="single" w:color="auto" w:sz="4" w:space="0"/>
              <w:left w:val="single" w:color="auto" w:sz="4" w:space="0"/>
              <w:bottom w:val="single" w:color="auto" w:sz="4" w:space="0"/>
              <w:right w:val="single" w:color="auto" w:sz="4" w:space="0"/>
            </w:tcBorders>
          </w:tcPr>
          <w:p w14:paraId="1E9AB52E">
            <w:pPr>
              <w:pStyle w:val="103"/>
              <w:rPr>
                <w:lang w:eastAsia="zh-CN"/>
              </w:rPr>
            </w:pPr>
            <w:r>
              <w:rPr>
                <w:lang w:eastAsia="zh-CN"/>
              </w:rPr>
              <w:t>Notify an NDT report</w:t>
            </w:r>
          </w:p>
        </w:tc>
        <w:tc>
          <w:tcPr>
            <w:tcW w:w="2566" w:type="pct"/>
            <w:tcBorders>
              <w:top w:val="single" w:color="auto" w:sz="4" w:space="0"/>
              <w:left w:val="single" w:color="auto" w:sz="4" w:space="0"/>
              <w:bottom w:val="single" w:color="auto" w:sz="4" w:space="0"/>
              <w:right w:val="single" w:color="auto" w:sz="4" w:space="0"/>
            </w:tcBorders>
          </w:tcPr>
          <w:p w14:paraId="302572F7">
            <w:pPr>
              <w:pStyle w:val="103"/>
              <w:rPr>
                <w:lang w:eastAsia="zh-CN"/>
              </w:rPr>
            </w:pPr>
            <w:r>
              <w:rPr>
                <w:lang w:eastAsia="zh-CN"/>
              </w:rPr>
              <w:t>notifyMOIAttributeValueChanges notification</w:t>
            </w:r>
          </w:p>
        </w:tc>
      </w:tr>
      <w:tr w14:paraId="1BD5D5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2434" w:type="pct"/>
            <w:tcBorders>
              <w:top w:val="single" w:color="auto" w:sz="4" w:space="0"/>
              <w:left w:val="single" w:color="auto" w:sz="4" w:space="0"/>
              <w:bottom w:val="single" w:color="auto" w:sz="4" w:space="0"/>
              <w:right w:val="single" w:color="auto" w:sz="4" w:space="0"/>
            </w:tcBorders>
          </w:tcPr>
          <w:p w14:paraId="5F6E4DF3">
            <w:pPr>
              <w:pStyle w:val="103"/>
              <w:rPr>
                <w:lang w:eastAsia="zh-CN"/>
              </w:rPr>
            </w:pPr>
            <w:r>
              <w:rPr>
                <w:rFonts w:hint="eastAsia"/>
                <w:lang w:val="en-US" w:eastAsia="zh-CN"/>
              </w:rPr>
              <w:t>Uns</w:t>
            </w:r>
            <w:r>
              <w:rPr>
                <w:lang w:eastAsia="zh-CN"/>
              </w:rPr>
              <w:t>ubscribe an NDT report</w:t>
            </w:r>
          </w:p>
        </w:tc>
        <w:tc>
          <w:tcPr>
            <w:tcW w:w="2566" w:type="pct"/>
            <w:tcBorders>
              <w:top w:val="single" w:color="auto" w:sz="4" w:space="0"/>
              <w:left w:val="single" w:color="auto" w:sz="4" w:space="0"/>
              <w:bottom w:val="single" w:color="auto" w:sz="4" w:space="0"/>
              <w:right w:val="single" w:color="auto" w:sz="4" w:space="0"/>
            </w:tcBorders>
          </w:tcPr>
          <w:p w14:paraId="25B13F4B">
            <w:pPr>
              <w:pStyle w:val="103"/>
              <w:rPr>
                <w:lang w:eastAsia="zh-CN"/>
              </w:rPr>
            </w:pPr>
            <w:r>
              <w:rPr>
                <w:lang w:eastAsia="zh-CN"/>
              </w:rPr>
              <w:t>deleteMOI operation</w:t>
            </w:r>
          </w:p>
        </w:tc>
      </w:tr>
      <w:tr w14:paraId="7896AB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2434" w:type="pct"/>
            <w:tcBorders>
              <w:top w:val="single" w:color="auto" w:sz="4" w:space="0"/>
              <w:left w:val="single" w:color="auto" w:sz="4" w:space="0"/>
              <w:bottom w:val="single" w:color="auto" w:sz="4" w:space="0"/>
              <w:right w:val="single" w:color="auto" w:sz="4" w:space="0"/>
            </w:tcBorders>
          </w:tcPr>
          <w:p w14:paraId="7578AE41">
            <w:pPr>
              <w:pStyle w:val="103"/>
              <w:rPr>
                <w:lang w:val="en-US" w:eastAsia="zh-CN"/>
              </w:rPr>
            </w:pPr>
            <w:r>
              <w:rPr>
                <w:rFonts w:hint="eastAsia"/>
                <w:lang w:val="en-US" w:eastAsia="zh-CN"/>
              </w:rPr>
              <w:t>Query an NDT report subscription</w:t>
            </w:r>
          </w:p>
        </w:tc>
        <w:tc>
          <w:tcPr>
            <w:tcW w:w="2566" w:type="pct"/>
            <w:tcBorders>
              <w:top w:val="single" w:color="auto" w:sz="4" w:space="0"/>
              <w:left w:val="single" w:color="auto" w:sz="4" w:space="0"/>
              <w:bottom w:val="single" w:color="auto" w:sz="4" w:space="0"/>
              <w:right w:val="single" w:color="auto" w:sz="4" w:space="0"/>
            </w:tcBorders>
          </w:tcPr>
          <w:p w14:paraId="31C1F311">
            <w:pPr>
              <w:pStyle w:val="103"/>
              <w:rPr>
                <w:lang w:eastAsia="zh-CN"/>
              </w:rPr>
            </w:pPr>
            <w:r>
              <w:rPr>
                <w:lang w:eastAsia="zh-CN"/>
              </w:rPr>
              <w:t>getMOIAttributes operation</w:t>
            </w:r>
          </w:p>
        </w:tc>
      </w:tr>
    </w:tbl>
    <w:p w14:paraId="475005EF"/>
    <w:p w14:paraId="64008E8B">
      <w:pPr>
        <w:pStyle w:val="4"/>
        <w:rPr>
          <w:lang w:val="en" w:eastAsia="zh-CN"/>
        </w:rPr>
      </w:pPr>
      <w:bookmarkStart w:id="171" w:name="_Toc106192954"/>
      <w:bookmarkStart w:id="172" w:name="_Toc155794419"/>
      <w:bookmarkStart w:id="173" w:name="_Toc6063"/>
      <w:r>
        <w:rPr>
          <w:lang w:val="en" w:eastAsia="zh-CN"/>
        </w:rPr>
        <w:t>6.2</w:t>
      </w:r>
      <w:r>
        <w:rPr>
          <w:lang w:val="en" w:eastAsia="zh-CN"/>
        </w:rPr>
        <w:tab/>
      </w:r>
      <w:r>
        <w:rPr>
          <w:lang w:val="en" w:eastAsia="zh-CN"/>
        </w:rPr>
        <w:t xml:space="preserve">Information model for </w:t>
      </w:r>
      <w:r>
        <w:rPr>
          <w:rFonts w:hint="default"/>
          <w:lang w:val="en" w:eastAsia="zh-CN"/>
        </w:rPr>
        <w:t>NDT</w:t>
      </w:r>
      <w:r>
        <w:rPr>
          <w:lang w:val="en" w:eastAsia="zh-CN"/>
        </w:rPr>
        <w:t xml:space="preserve"> (MnS component typeB)</w:t>
      </w:r>
      <w:bookmarkEnd w:id="171"/>
      <w:bookmarkEnd w:id="172"/>
      <w:bookmarkEnd w:id="173"/>
    </w:p>
    <w:p w14:paraId="046959D8">
      <w:pPr>
        <w:pStyle w:val="5"/>
      </w:pPr>
      <w:bookmarkStart w:id="174" w:name="_Toc155794420"/>
      <w:bookmarkStart w:id="175" w:name="_Toc106192955"/>
      <w:bookmarkStart w:id="176" w:name="_Toc7640"/>
      <w:r>
        <w:t>6.2.1</w:t>
      </w:r>
      <w:r>
        <w:tab/>
      </w:r>
      <w:r>
        <w:t>Information model definition</w:t>
      </w:r>
      <w:bookmarkEnd w:id="174"/>
      <w:bookmarkEnd w:id="175"/>
      <w:bookmarkEnd w:id="176"/>
    </w:p>
    <w:p w14:paraId="58A863CC">
      <w:pPr>
        <w:pStyle w:val="6"/>
      </w:pPr>
      <w:bookmarkStart w:id="177" w:name="_Toc155794421"/>
      <w:bookmarkStart w:id="178" w:name="_Toc11859"/>
      <w:r>
        <w:t>6.2.1.1</w:t>
      </w:r>
      <w:r>
        <w:tab/>
      </w:r>
      <w:r>
        <w:t>Imported information entities and local labels</w:t>
      </w:r>
      <w:bookmarkEnd w:id="177"/>
      <w:bookmarkEnd w:id="178"/>
    </w:p>
    <w:tbl>
      <w:tblPr>
        <w:tblStyle w:val="89"/>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28" w:type="dxa"/>
        </w:tblCellMar>
      </w:tblPr>
      <w:tblGrid>
        <w:gridCol w:w="5873"/>
        <w:gridCol w:w="3824"/>
      </w:tblGrid>
      <w:tr w14:paraId="48D525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3028" w:type="pct"/>
            <w:tcBorders>
              <w:top w:val="single" w:color="auto" w:sz="4" w:space="0"/>
              <w:left w:val="single" w:color="auto" w:sz="4" w:space="0"/>
              <w:bottom w:val="single" w:color="auto" w:sz="4" w:space="0"/>
              <w:right w:val="single" w:color="auto" w:sz="4" w:space="0"/>
            </w:tcBorders>
          </w:tcPr>
          <w:p w14:paraId="4F096904">
            <w:pPr>
              <w:pStyle w:val="103"/>
              <w:rPr>
                <w:rFonts w:cs="Arial"/>
              </w:rPr>
            </w:pPr>
            <w:r>
              <w:rPr>
                <w:rFonts w:cs="Arial"/>
              </w:rPr>
              <w:t>3GPP TS 28.622 [</w:t>
            </w:r>
            <w:r>
              <w:rPr>
                <w:rFonts w:hint="eastAsia" w:eastAsia="宋体" w:cs="Arial"/>
                <w:lang w:val="en-US" w:eastAsia="zh-CN"/>
              </w:rPr>
              <w:t>7</w:t>
            </w:r>
            <w:r>
              <w:rPr>
                <w:rFonts w:cs="Arial"/>
              </w:rPr>
              <w:t xml:space="preserve">], </w:t>
            </w:r>
            <w:r>
              <w:rPr>
                <w:rFonts w:ascii="Courier New" w:hAnsi="Courier New" w:cs="Courier New"/>
                <w:lang w:eastAsia="zh-CN"/>
              </w:rPr>
              <w:t>DataType, GeoArea</w:t>
            </w:r>
          </w:p>
        </w:tc>
        <w:tc>
          <w:tcPr>
            <w:tcW w:w="1972" w:type="pct"/>
            <w:tcBorders>
              <w:top w:val="single" w:color="auto" w:sz="4" w:space="0"/>
              <w:left w:val="single" w:color="auto" w:sz="4" w:space="0"/>
              <w:bottom w:val="single" w:color="auto" w:sz="4" w:space="0"/>
              <w:right w:val="single" w:color="auto" w:sz="4" w:space="0"/>
            </w:tcBorders>
          </w:tcPr>
          <w:p w14:paraId="370EAB7A">
            <w:pPr>
              <w:pStyle w:val="103"/>
              <w:rPr>
                <w:rFonts w:cs="Arial"/>
              </w:rPr>
            </w:pPr>
            <w:r>
              <w:rPr>
                <w:rFonts w:ascii="Courier New" w:hAnsi="Courier New" w:cs="Courier New"/>
                <w:lang w:eastAsia="zh-CN"/>
              </w:rPr>
              <w:t>GeoArea</w:t>
            </w:r>
          </w:p>
        </w:tc>
      </w:tr>
      <w:tr w14:paraId="4A3C2F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3028" w:type="pct"/>
            <w:tcBorders>
              <w:top w:val="single" w:color="auto" w:sz="4" w:space="0"/>
              <w:left w:val="single" w:color="auto" w:sz="4" w:space="0"/>
              <w:bottom w:val="single" w:color="auto" w:sz="4" w:space="0"/>
              <w:right w:val="single" w:color="auto" w:sz="4" w:space="0"/>
            </w:tcBorders>
          </w:tcPr>
          <w:p w14:paraId="341862C5">
            <w:pPr>
              <w:pStyle w:val="103"/>
              <w:rPr>
                <w:rFonts w:cs="Arial"/>
              </w:rPr>
            </w:pPr>
            <w:r>
              <w:rPr>
                <w:rFonts w:cs="Arial"/>
              </w:rPr>
              <w:t>3GPP TS 28.622 [</w:t>
            </w:r>
            <w:r>
              <w:rPr>
                <w:rFonts w:hint="eastAsia" w:eastAsia="宋体" w:cs="Arial"/>
                <w:lang w:val="en-US" w:eastAsia="zh-CN"/>
              </w:rPr>
              <w:t>7</w:t>
            </w:r>
            <w:r>
              <w:rPr>
                <w:rFonts w:cs="Arial"/>
              </w:rPr>
              <w:t xml:space="preserve">], </w:t>
            </w:r>
            <w:r>
              <w:rPr>
                <w:rFonts w:ascii="Courier New" w:hAnsi="Courier New" w:cs="Courier New"/>
                <w:lang w:eastAsia="zh-CN"/>
              </w:rPr>
              <w:t>DataType, TimeWindow</w:t>
            </w:r>
          </w:p>
        </w:tc>
        <w:tc>
          <w:tcPr>
            <w:tcW w:w="1972" w:type="pct"/>
            <w:tcBorders>
              <w:top w:val="single" w:color="auto" w:sz="4" w:space="0"/>
              <w:left w:val="single" w:color="auto" w:sz="4" w:space="0"/>
              <w:bottom w:val="single" w:color="auto" w:sz="4" w:space="0"/>
              <w:right w:val="single" w:color="auto" w:sz="4" w:space="0"/>
            </w:tcBorders>
          </w:tcPr>
          <w:p w14:paraId="269200FA">
            <w:pPr>
              <w:pStyle w:val="103"/>
              <w:rPr>
                <w:rFonts w:ascii="Courier New" w:hAnsi="Courier New" w:cs="Courier New"/>
                <w:lang w:eastAsia="zh-CN"/>
              </w:rPr>
            </w:pPr>
            <w:r>
              <w:rPr>
                <w:rFonts w:ascii="Courier New" w:hAnsi="Courier New" w:cs="Courier New"/>
                <w:lang w:eastAsia="zh-CN"/>
              </w:rPr>
              <w:t>TimeWindow</w:t>
            </w:r>
          </w:p>
        </w:tc>
      </w:tr>
    </w:tbl>
    <w:p w14:paraId="01F2EE7E"/>
    <w:p w14:paraId="5FB3FF1C">
      <w:pPr>
        <w:pStyle w:val="6"/>
      </w:pPr>
      <w:bookmarkStart w:id="179" w:name="_Toc106192956"/>
      <w:bookmarkStart w:id="180" w:name="_Toc155794422"/>
      <w:bookmarkStart w:id="181" w:name="_Toc8242"/>
      <w:r>
        <w:rPr>
          <w:lang w:eastAsia="zh-CN"/>
        </w:rPr>
        <w:t>6</w:t>
      </w:r>
      <w:r>
        <w:t>.2.1.2</w:t>
      </w:r>
      <w:r>
        <w:tab/>
      </w:r>
      <w:r>
        <w:t>Class diagram</w:t>
      </w:r>
      <w:bookmarkEnd w:id="179"/>
      <w:bookmarkEnd w:id="180"/>
      <w:bookmarkEnd w:id="181"/>
    </w:p>
    <w:p w14:paraId="174EBCE1">
      <w:pPr>
        <w:pStyle w:val="7"/>
        <w:rPr>
          <w:lang w:eastAsia="zh-CN"/>
        </w:rPr>
      </w:pPr>
      <w:bookmarkStart w:id="182" w:name="_Toc155794423"/>
      <w:bookmarkStart w:id="183" w:name="_Toc31764"/>
      <w:bookmarkStart w:id="184" w:name="_Toc106192957"/>
      <w:r>
        <w:rPr>
          <w:lang w:eastAsia="zh-CN"/>
        </w:rPr>
        <w:t>6.2.1.2.1</w:t>
      </w:r>
      <w:r>
        <w:rPr>
          <w:lang w:eastAsia="zh-CN"/>
        </w:rPr>
        <w:tab/>
      </w:r>
      <w:r>
        <w:rPr>
          <w:lang w:eastAsia="zh-CN"/>
        </w:rPr>
        <w:t>Relationship</w:t>
      </w:r>
      <w:bookmarkEnd w:id="182"/>
      <w:bookmarkEnd w:id="183"/>
      <w:bookmarkEnd w:id="184"/>
    </w:p>
    <w:p w14:paraId="42B0B6D7"/>
    <w:p w14:paraId="10632B4D">
      <w:pPr>
        <w:jc w:val="center"/>
      </w:pPr>
      <w:r>
        <w:drawing>
          <wp:inline distT="0" distB="0" distL="0" distR="0">
            <wp:extent cx="3495675" cy="3352800"/>
            <wp:effectExtent l="0" t="0" r="9525"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12">
                      <a:extLst>
                        <a:ext uri="{28A0092B-C50C-407E-A947-70E740481C1C}">
                          <a14:useLocalDpi xmlns:a14="http://schemas.microsoft.com/office/drawing/2010/main" val="0"/>
                        </a:ext>
                      </a:extLst>
                    </a:blip>
                    <a:stretch>
                      <a:fillRect/>
                    </a:stretch>
                  </pic:blipFill>
                  <pic:spPr>
                    <a:xfrm>
                      <a:off x="0" y="0"/>
                      <a:ext cx="3495675" cy="3352800"/>
                    </a:xfrm>
                    <a:prstGeom prst="rect">
                      <a:avLst/>
                    </a:prstGeom>
                  </pic:spPr>
                </pic:pic>
              </a:graphicData>
            </a:graphic>
          </wp:inline>
        </w:drawing>
      </w:r>
    </w:p>
    <w:p w14:paraId="4780F09B">
      <w:pPr>
        <w:pStyle w:val="120"/>
        <w:rPr>
          <w:lang w:eastAsia="zh-CN"/>
        </w:rPr>
      </w:pPr>
      <w:bookmarkStart w:id="185" w:name="_Hlk189825906"/>
      <w:r>
        <w:rPr>
          <w:lang w:eastAsia="zh-CN"/>
        </w:rPr>
        <w:t xml:space="preserve">Figure </w:t>
      </w:r>
      <w:r>
        <w:rPr>
          <w:rFonts w:hint="eastAsia"/>
          <w:lang w:val="en-US" w:eastAsia="zh-CN"/>
        </w:rPr>
        <w:t>6</w:t>
      </w:r>
      <w:r>
        <w:rPr>
          <w:lang w:eastAsia="zh-CN"/>
        </w:rPr>
        <w:t xml:space="preserve">.2.1.2.1-1: Relationship UML diagram for </w:t>
      </w:r>
      <w:r>
        <w:rPr>
          <w:rFonts w:hint="eastAsia"/>
          <w:lang w:eastAsia="zh-CN"/>
        </w:rPr>
        <w:t>NDT</w:t>
      </w:r>
      <w:r>
        <w:rPr>
          <w:lang w:eastAsia="zh-CN"/>
        </w:rPr>
        <w:t xml:space="preserve"> management</w:t>
      </w:r>
      <w:bookmarkEnd w:id="185"/>
    </w:p>
    <w:p w14:paraId="389B36A9">
      <w:pPr>
        <w:pStyle w:val="7"/>
        <w:rPr>
          <w:lang w:eastAsia="zh-CN"/>
        </w:rPr>
      </w:pPr>
      <w:bookmarkStart w:id="186" w:name="_Toc106192958"/>
      <w:bookmarkStart w:id="187" w:name="_Toc16798"/>
      <w:bookmarkStart w:id="188" w:name="_Toc155794424"/>
      <w:r>
        <w:rPr>
          <w:lang w:eastAsia="zh-CN"/>
        </w:rPr>
        <w:t>6.2.1.2.2</w:t>
      </w:r>
      <w:r>
        <w:rPr>
          <w:lang w:eastAsia="zh-CN"/>
        </w:rPr>
        <w:tab/>
      </w:r>
      <w:r>
        <w:rPr>
          <w:lang w:eastAsia="zh-CN"/>
        </w:rPr>
        <w:t>Inheritance</w:t>
      </w:r>
      <w:bookmarkEnd w:id="186"/>
      <w:bookmarkEnd w:id="187"/>
      <w:bookmarkEnd w:id="188"/>
    </w:p>
    <w:p w14:paraId="358CCEC2">
      <w:pPr>
        <w:jc w:val="center"/>
        <w:rPr>
          <w:lang w:eastAsia="zh-CN"/>
        </w:rPr>
      </w:pPr>
      <w:r>
        <w:rPr>
          <w:rFonts w:hint="eastAsia"/>
          <w:lang w:eastAsia="zh-CN"/>
        </w:rPr>
        <w:drawing>
          <wp:inline distT="0" distB="0" distL="0" distR="0">
            <wp:extent cx="5276850" cy="144780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13">
                      <a:extLst>
                        <a:ext uri="{28A0092B-C50C-407E-A947-70E740481C1C}">
                          <a14:useLocalDpi xmlns:a14="http://schemas.microsoft.com/office/drawing/2010/main" val="0"/>
                        </a:ext>
                      </a:extLst>
                    </a:blip>
                    <a:stretch>
                      <a:fillRect/>
                    </a:stretch>
                  </pic:blipFill>
                  <pic:spPr>
                    <a:xfrm>
                      <a:off x="0" y="0"/>
                      <a:ext cx="5276850" cy="1447800"/>
                    </a:xfrm>
                    <a:prstGeom prst="rect">
                      <a:avLst/>
                    </a:prstGeom>
                  </pic:spPr>
                </pic:pic>
              </a:graphicData>
            </a:graphic>
          </wp:inline>
        </w:drawing>
      </w:r>
    </w:p>
    <w:p w14:paraId="75E4A863">
      <w:pPr>
        <w:pStyle w:val="120"/>
        <w:rPr>
          <w:lang w:eastAsia="zh-CN"/>
        </w:rPr>
      </w:pPr>
      <w:r>
        <w:rPr>
          <w:lang w:eastAsia="zh-CN"/>
        </w:rPr>
        <w:t xml:space="preserve">Figure </w:t>
      </w:r>
      <w:r>
        <w:rPr>
          <w:rFonts w:hint="eastAsia"/>
          <w:lang w:val="en-US" w:eastAsia="zh-CN"/>
        </w:rPr>
        <w:t>6</w:t>
      </w:r>
      <w:r>
        <w:rPr>
          <w:lang w:eastAsia="zh-CN"/>
        </w:rPr>
        <w:t>.2.1.2.</w:t>
      </w:r>
      <w:r>
        <w:rPr>
          <w:rFonts w:hint="eastAsia"/>
          <w:lang w:val="en-US" w:eastAsia="zh-CN"/>
        </w:rPr>
        <w:t>2</w:t>
      </w:r>
      <w:r>
        <w:rPr>
          <w:lang w:eastAsia="zh-CN"/>
        </w:rPr>
        <w:t xml:space="preserve">-1: </w:t>
      </w:r>
      <w:r>
        <w:rPr>
          <w:rFonts w:hint="eastAsia"/>
          <w:lang w:eastAsia="zh-CN"/>
        </w:rPr>
        <w:t>Inheritance</w:t>
      </w:r>
      <w:r>
        <w:rPr>
          <w:lang w:eastAsia="zh-CN"/>
        </w:rPr>
        <w:t xml:space="preserve"> UML diagram for </w:t>
      </w:r>
      <w:r>
        <w:rPr>
          <w:rFonts w:hint="eastAsia"/>
          <w:lang w:eastAsia="zh-CN"/>
        </w:rPr>
        <w:t>NDT</w:t>
      </w:r>
      <w:r>
        <w:rPr>
          <w:lang w:eastAsia="zh-CN"/>
        </w:rPr>
        <w:t xml:space="preserve"> management</w:t>
      </w:r>
    </w:p>
    <w:p w14:paraId="601CDBD8">
      <w:pPr>
        <w:pStyle w:val="6"/>
      </w:pPr>
      <w:bookmarkStart w:id="189" w:name="_Toc155794425"/>
      <w:bookmarkStart w:id="190" w:name="_Toc106192959"/>
      <w:bookmarkStart w:id="191" w:name="_Toc23645"/>
      <w:r>
        <w:rPr>
          <w:lang w:eastAsia="zh-CN"/>
        </w:rPr>
        <w:t>6</w:t>
      </w:r>
      <w:r>
        <w:t>.2.1.3</w:t>
      </w:r>
      <w:r>
        <w:tab/>
      </w:r>
      <w:r>
        <w:t>Class definition</w:t>
      </w:r>
      <w:bookmarkEnd w:id="189"/>
      <w:bookmarkEnd w:id="190"/>
      <w:bookmarkEnd w:id="191"/>
    </w:p>
    <w:p w14:paraId="4E2ACD4D">
      <w:pPr>
        <w:pStyle w:val="112"/>
      </w:pPr>
      <w:r>
        <w:rPr>
          <w:lang w:eastAsia="zh-CN"/>
        </w:rPr>
        <w:t xml:space="preserve">Editor’s </w:t>
      </w:r>
      <w:r>
        <w:rPr>
          <w:rFonts w:hint="eastAsia"/>
          <w:lang w:eastAsia="zh-CN"/>
        </w:rPr>
        <w:t>N</w:t>
      </w:r>
      <w:r>
        <w:rPr>
          <w:lang w:eastAsia="zh-CN"/>
        </w:rPr>
        <w:t>ote: The attributes of IOCs below are FFS.</w:t>
      </w:r>
    </w:p>
    <w:p w14:paraId="5B12E906">
      <w:pPr>
        <w:pStyle w:val="7"/>
        <w:ind w:left="0" w:firstLine="0"/>
        <w:rPr>
          <w:rFonts w:cs="Arial"/>
          <w:lang w:eastAsia="zh-CN"/>
        </w:rPr>
      </w:pPr>
      <w:bookmarkStart w:id="192" w:name="_Toc106192960"/>
      <w:bookmarkStart w:id="193" w:name="_Toc155794426"/>
      <w:bookmarkStart w:id="194" w:name="_Toc9530"/>
      <w:r>
        <w:rPr>
          <w:rFonts w:cs="Arial"/>
          <w:lang w:eastAsia="zh-CN"/>
        </w:rPr>
        <w:t>6</w:t>
      </w:r>
      <w:r>
        <w:rPr>
          <w:rFonts w:cs="Arial"/>
        </w:rPr>
        <w:t>.2.1.3.1</w:t>
      </w:r>
      <w:r>
        <w:rPr>
          <w:rFonts w:cs="Arial"/>
        </w:rPr>
        <w:tab/>
      </w:r>
      <w:r>
        <w:rPr>
          <w:rFonts w:hint="eastAsia" w:cs="Arial"/>
          <w:lang w:eastAsia="zh-CN"/>
        </w:rPr>
        <w:t>NDT</w:t>
      </w:r>
      <w:r>
        <w:rPr>
          <w:rFonts w:cs="Arial"/>
          <w:lang w:eastAsia="zh-CN"/>
        </w:rPr>
        <w:t>Function &lt;&lt;InformationObjectClass&gt;&gt;</w:t>
      </w:r>
      <w:bookmarkEnd w:id="192"/>
      <w:bookmarkEnd w:id="193"/>
      <w:bookmarkEnd w:id="194"/>
    </w:p>
    <w:p w14:paraId="7F827427">
      <w:pPr>
        <w:pStyle w:val="8"/>
        <w:rPr>
          <w:lang w:eastAsia="zh-CN"/>
        </w:rPr>
      </w:pPr>
      <w:bookmarkStart w:id="195" w:name="_Toc11718"/>
      <w:bookmarkStart w:id="196" w:name="_Toc155794427"/>
      <w:bookmarkStart w:id="197" w:name="OLE_LINK13"/>
      <w:bookmarkStart w:id="198" w:name="OLE_LINK12"/>
      <w:r>
        <w:rPr>
          <w:lang w:eastAsia="zh-CN"/>
        </w:rPr>
        <w:t>6.2.1.3.1.1</w:t>
      </w:r>
      <w:r>
        <w:rPr>
          <w:lang w:eastAsia="zh-CN"/>
        </w:rPr>
        <w:tab/>
      </w:r>
      <w:r>
        <w:rPr>
          <w:lang w:eastAsia="zh-CN"/>
        </w:rPr>
        <w:t>Definition</w:t>
      </w:r>
      <w:bookmarkEnd w:id="195"/>
      <w:bookmarkEnd w:id="196"/>
    </w:p>
    <w:bookmarkEnd w:id="197"/>
    <w:bookmarkEnd w:id="198"/>
    <w:p w14:paraId="4AAEE85D">
      <w:pPr>
        <w:rPr>
          <w:rFonts w:eastAsia="Courier New"/>
        </w:rPr>
      </w:pPr>
      <w:r>
        <w:rPr>
          <w:lang w:eastAsia="zh-CN"/>
        </w:rPr>
        <w:t xml:space="preserve">This IOC represents the </w:t>
      </w:r>
      <w:r>
        <w:rPr>
          <w:rFonts w:eastAsia="Courier New"/>
        </w:rPr>
        <w:t>properties of an NDT Function.</w:t>
      </w:r>
    </w:p>
    <w:p w14:paraId="4BFB65A8">
      <w:pPr>
        <w:rPr>
          <w:lang w:eastAsia="zh-CN"/>
        </w:rPr>
      </w:pPr>
    </w:p>
    <w:p w14:paraId="0677BB52">
      <w:pPr>
        <w:pStyle w:val="8"/>
        <w:rPr>
          <w:lang w:eastAsia="zh-CN"/>
        </w:rPr>
      </w:pPr>
      <w:bookmarkStart w:id="199" w:name="_Toc8034"/>
      <w:bookmarkStart w:id="200" w:name="_Toc155794428"/>
      <w:r>
        <w:rPr>
          <w:lang w:eastAsia="zh-CN"/>
        </w:rPr>
        <w:t>6.2.1.3.1.2</w:t>
      </w:r>
      <w:r>
        <w:rPr>
          <w:lang w:eastAsia="zh-CN"/>
        </w:rPr>
        <w:tab/>
      </w:r>
      <w:r>
        <w:rPr>
          <w:lang w:eastAsia="zh-CN"/>
        </w:rPr>
        <w:t>Attributes</w:t>
      </w:r>
      <w:bookmarkEnd w:id="199"/>
      <w:bookmarkEnd w:id="200"/>
    </w:p>
    <w:p w14:paraId="39EDA99E">
      <w:pPr>
        <w:rPr>
          <w:rFonts w:hint="eastAsia"/>
        </w:rPr>
      </w:pPr>
      <w:bookmarkStart w:id="201" w:name="MCCQCTEMPBM_00000156"/>
      <w:r>
        <w:t xml:space="preserve">The </w:t>
      </w:r>
      <w:bookmarkStart w:id="202" w:name="_Hlk189826985"/>
      <w:r>
        <w:rPr>
          <w:rFonts w:hint="eastAsia" w:ascii="Courier New" w:hAnsi="Courier New" w:cs="Courier New"/>
          <w:lang w:eastAsia="zh-CN"/>
        </w:rPr>
        <w:t>NDT</w:t>
      </w:r>
      <w:r>
        <w:rPr>
          <w:rFonts w:ascii="Courier New" w:hAnsi="Courier New" w:cs="Courier New"/>
          <w:lang w:eastAsia="zh-CN"/>
        </w:rPr>
        <w:t>Function</w:t>
      </w:r>
      <w:r>
        <w:t xml:space="preserve"> IOC</w:t>
      </w:r>
      <w:bookmarkEnd w:id="202"/>
      <w:r>
        <w:t xml:space="preserve"> includes attributes inherited from</w:t>
      </w:r>
      <w:r>
        <w:rPr>
          <w:i/>
        </w:rPr>
        <w:t xml:space="preserve"> </w:t>
      </w:r>
      <w:bookmarkStart w:id="203" w:name="MCCQCTEMPBM_00000102"/>
      <w:r>
        <w:rPr>
          <w:rFonts w:ascii="Courier New" w:hAnsi="Courier New" w:cs="Courier New"/>
          <w:lang w:eastAsia="zh-CN"/>
        </w:rPr>
        <w:t xml:space="preserve">Top </w:t>
      </w:r>
      <w:bookmarkEnd w:id="203"/>
      <w:r>
        <w:t>IOC (defined in 3GPP TS 28.622 [</w:t>
      </w:r>
      <w:r>
        <w:rPr>
          <w:rFonts w:hint="eastAsia" w:eastAsia="宋体"/>
          <w:lang w:val="en-US" w:eastAsia="zh-CN"/>
        </w:rPr>
        <w:t>7</w:t>
      </w:r>
      <w:r>
        <w:t>]) and the following attributes.</w:t>
      </w:r>
      <w:bookmarkEnd w:id="201"/>
    </w:p>
    <w:p w14:paraId="6D90E771">
      <w:pPr>
        <w:pStyle w:val="7"/>
        <w:ind w:left="0" w:firstLine="0"/>
        <w:rPr>
          <w:rFonts w:cs="Arial"/>
          <w:lang w:eastAsia="zh-CN"/>
        </w:rPr>
      </w:pPr>
      <w:bookmarkStart w:id="204" w:name="_Toc19136"/>
      <w:r>
        <w:rPr>
          <w:rFonts w:cs="Arial"/>
          <w:lang w:eastAsia="zh-CN"/>
        </w:rPr>
        <w:t>6</w:t>
      </w:r>
      <w:r>
        <w:rPr>
          <w:rFonts w:cs="Arial"/>
        </w:rPr>
        <w:t>.2.1.3.2</w:t>
      </w:r>
      <w:r>
        <w:rPr>
          <w:rFonts w:cs="Arial"/>
        </w:rPr>
        <w:tab/>
      </w:r>
      <w:r>
        <w:rPr>
          <w:rFonts w:hint="eastAsia" w:cs="Arial"/>
          <w:lang w:eastAsia="zh-CN"/>
        </w:rPr>
        <w:t>NDT</w:t>
      </w:r>
      <w:r>
        <w:rPr>
          <w:rFonts w:cs="Arial"/>
          <w:lang w:eastAsia="zh-CN"/>
        </w:rPr>
        <w:t>Job &lt;&lt;InformationObjectClass&gt;&gt;</w:t>
      </w:r>
      <w:bookmarkEnd w:id="204"/>
    </w:p>
    <w:p w14:paraId="6B0BBA1B">
      <w:pPr>
        <w:pStyle w:val="8"/>
        <w:rPr>
          <w:lang w:eastAsia="zh-CN"/>
        </w:rPr>
      </w:pPr>
      <w:bookmarkStart w:id="205" w:name="_Toc8774"/>
      <w:r>
        <w:rPr>
          <w:lang w:eastAsia="zh-CN"/>
        </w:rPr>
        <w:t>6.2.1.3.2.1</w:t>
      </w:r>
      <w:r>
        <w:rPr>
          <w:lang w:eastAsia="zh-CN"/>
        </w:rPr>
        <w:tab/>
      </w:r>
      <w:r>
        <w:rPr>
          <w:lang w:eastAsia="zh-CN"/>
        </w:rPr>
        <w:t>Definition</w:t>
      </w:r>
      <w:bookmarkEnd w:id="205"/>
    </w:p>
    <w:p w14:paraId="3BEF98EB">
      <w:pPr>
        <w:rPr>
          <w:rFonts w:eastAsia="Courier New"/>
        </w:rPr>
      </w:pPr>
      <w:r>
        <w:rPr>
          <w:lang w:eastAsia="zh-CN"/>
        </w:rPr>
        <w:t xml:space="preserve">This IOC represents the </w:t>
      </w:r>
      <w:r>
        <w:rPr>
          <w:rFonts w:eastAsia="Courier New"/>
        </w:rPr>
        <w:t>properties of an NDT job demand created by an MnS consumer.</w:t>
      </w:r>
    </w:p>
    <w:p w14:paraId="752B9388">
      <w:pPr>
        <w:pStyle w:val="8"/>
        <w:rPr>
          <w:lang w:eastAsia="zh-CN"/>
        </w:rPr>
      </w:pPr>
      <w:bookmarkStart w:id="206" w:name="_Toc16459"/>
      <w:r>
        <w:rPr>
          <w:rFonts w:hint="eastAsia"/>
          <w:lang w:val="en-US" w:eastAsia="zh-CN"/>
        </w:rPr>
        <w:t>6</w:t>
      </w:r>
      <w:r>
        <w:rPr>
          <w:lang w:eastAsia="zh-CN"/>
        </w:rPr>
        <w:t>.2.1.3.2.2</w:t>
      </w:r>
      <w:r>
        <w:rPr>
          <w:lang w:eastAsia="zh-CN"/>
        </w:rPr>
        <w:tab/>
      </w:r>
      <w:r>
        <w:rPr>
          <w:lang w:eastAsia="zh-CN"/>
        </w:rPr>
        <w:t>Attributes</w:t>
      </w:r>
      <w:bookmarkEnd w:id="206"/>
    </w:p>
    <w:p w14:paraId="23C7C5EA">
      <w:r>
        <w:t xml:space="preserve">The </w:t>
      </w:r>
      <w:bookmarkStart w:id="207" w:name="_Hlk189826451"/>
      <w:r>
        <w:rPr>
          <w:rFonts w:hint="eastAsia" w:ascii="Courier New" w:hAnsi="Courier New" w:cs="Courier New"/>
          <w:lang w:eastAsia="zh-CN"/>
        </w:rPr>
        <w:t>NDTJob</w:t>
      </w:r>
      <w:r>
        <w:t xml:space="preserve"> IOC</w:t>
      </w:r>
      <w:bookmarkEnd w:id="207"/>
      <w:r>
        <w:t xml:space="preserve"> includes attributes inherited from</w:t>
      </w:r>
      <w:r>
        <w:rPr>
          <w:i/>
        </w:rPr>
        <w:t xml:space="preserve"> </w:t>
      </w:r>
      <w:r>
        <w:rPr>
          <w:rFonts w:ascii="Courier New" w:hAnsi="Courier New" w:cs="Courier New"/>
          <w:lang w:eastAsia="zh-CN"/>
        </w:rPr>
        <w:t xml:space="preserve">Top </w:t>
      </w:r>
      <w:r>
        <w:t>IOC (defined in 3GPP TS 28.622 [</w:t>
      </w:r>
      <w:r>
        <w:rPr>
          <w:rFonts w:hint="eastAsia" w:eastAsia="宋体"/>
          <w:lang w:val="en-US" w:eastAsia="zh-CN"/>
        </w:rPr>
        <w:t>7</w:t>
      </w:r>
      <w:r>
        <w:t>]) and the following attributes.</w:t>
      </w:r>
    </w:p>
    <w:p w14:paraId="42005F13">
      <w:pPr>
        <w:pStyle w:val="113"/>
      </w:pPr>
      <w:r>
        <w:t>Table 6.2.1.</w:t>
      </w:r>
      <w:r>
        <w:rPr>
          <w:rFonts w:hint="eastAsia" w:eastAsia="宋体"/>
          <w:lang w:val="en-US" w:eastAsia="zh-CN"/>
        </w:rPr>
        <w:t>3</w:t>
      </w:r>
      <w:r>
        <w:t>.</w:t>
      </w:r>
      <w:r>
        <w:rPr>
          <w:rFonts w:hint="eastAsia" w:eastAsia="宋体"/>
          <w:lang w:val="en-US" w:eastAsia="zh-CN"/>
        </w:rPr>
        <w:t>2</w:t>
      </w:r>
      <w:r>
        <w:t>.2-1</w:t>
      </w:r>
    </w:p>
    <w:tbl>
      <w:tblPr>
        <w:tblStyle w:val="89"/>
        <w:tblW w:w="950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966"/>
        <w:gridCol w:w="1363"/>
        <w:gridCol w:w="1251"/>
        <w:gridCol w:w="1199"/>
        <w:gridCol w:w="1348"/>
        <w:gridCol w:w="1380"/>
      </w:tblGrid>
      <w:tr w14:paraId="002F01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966" w:type="dxa"/>
            <w:tcBorders>
              <w:top w:val="single" w:color="auto" w:sz="4" w:space="0"/>
              <w:left w:val="single" w:color="auto" w:sz="4" w:space="0"/>
              <w:bottom w:val="single" w:color="auto" w:sz="4" w:space="0"/>
              <w:right w:val="single" w:color="auto" w:sz="4" w:space="0"/>
            </w:tcBorders>
            <w:shd w:val="pct12" w:color="auto" w:fill="FFFFFF"/>
          </w:tcPr>
          <w:p w14:paraId="234C372B">
            <w:pPr>
              <w:pStyle w:val="104"/>
            </w:pPr>
            <w:bookmarkStart w:id="208" w:name="_Hlk189826639"/>
            <w:r>
              <w:t>Attribute Name</w:t>
            </w:r>
          </w:p>
        </w:tc>
        <w:tc>
          <w:tcPr>
            <w:tcW w:w="1363" w:type="dxa"/>
            <w:tcBorders>
              <w:top w:val="single" w:color="auto" w:sz="4" w:space="0"/>
              <w:left w:val="single" w:color="auto" w:sz="4" w:space="0"/>
              <w:bottom w:val="single" w:color="auto" w:sz="4" w:space="0"/>
              <w:right w:val="single" w:color="auto" w:sz="4" w:space="0"/>
            </w:tcBorders>
            <w:shd w:val="pct12" w:color="auto" w:fill="FFFFFF"/>
          </w:tcPr>
          <w:p w14:paraId="3DED293D">
            <w:pPr>
              <w:pStyle w:val="104"/>
            </w:pPr>
            <w:r>
              <w:t>Support Qualifier</w:t>
            </w:r>
          </w:p>
        </w:tc>
        <w:tc>
          <w:tcPr>
            <w:tcW w:w="1251" w:type="dxa"/>
            <w:tcBorders>
              <w:top w:val="single" w:color="auto" w:sz="4" w:space="0"/>
              <w:left w:val="single" w:color="auto" w:sz="4" w:space="0"/>
              <w:bottom w:val="single" w:color="auto" w:sz="4" w:space="0"/>
              <w:right w:val="single" w:color="auto" w:sz="4" w:space="0"/>
            </w:tcBorders>
            <w:shd w:val="pct12" w:color="auto" w:fill="FFFFFF"/>
          </w:tcPr>
          <w:p w14:paraId="4E53E0FA">
            <w:pPr>
              <w:pStyle w:val="104"/>
            </w:pPr>
            <w:r>
              <w:t>isReadable</w:t>
            </w:r>
          </w:p>
        </w:tc>
        <w:tc>
          <w:tcPr>
            <w:tcW w:w="1199" w:type="dxa"/>
            <w:tcBorders>
              <w:top w:val="single" w:color="auto" w:sz="4" w:space="0"/>
              <w:left w:val="single" w:color="auto" w:sz="4" w:space="0"/>
              <w:bottom w:val="single" w:color="auto" w:sz="4" w:space="0"/>
              <w:right w:val="single" w:color="auto" w:sz="4" w:space="0"/>
            </w:tcBorders>
            <w:shd w:val="pct12" w:color="auto" w:fill="FFFFFF"/>
          </w:tcPr>
          <w:p w14:paraId="02EAAC2B">
            <w:pPr>
              <w:pStyle w:val="104"/>
            </w:pPr>
            <w:r>
              <w:t>isWritable</w:t>
            </w:r>
          </w:p>
        </w:tc>
        <w:tc>
          <w:tcPr>
            <w:tcW w:w="1348" w:type="dxa"/>
            <w:tcBorders>
              <w:top w:val="single" w:color="auto" w:sz="4" w:space="0"/>
              <w:left w:val="single" w:color="auto" w:sz="4" w:space="0"/>
              <w:bottom w:val="single" w:color="auto" w:sz="4" w:space="0"/>
              <w:right w:val="single" w:color="auto" w:sz="4" w:space="0"/>
            </w:tcBorders>
            <w:shd w:val="pct12" w:color="auto" w:fill="FFFFFF"/>
          </w:tcPr>
          <w:p w14:paraId="7FDB9CD3">
            <w:pPr>
              <w:pStyle w:val="104"/>
            </w:pPr>
            <w:r>
              <w:t>isInvariant</w:t>
            </w:r>
          </w:p>
        </w:tc>
        <w:tc>
          <w:tcPr>
            <w:tcW w:w="1380" w:type="dxa"/>
            <w:tcBorders>
              <w:top w:val="single" w:color="auto" w:sz="4" w:space="0"/>
              <w:left w:val="single" w:color="auto" w:sz="4" w:space="0"/>
              <w:bottom w:val="single" w:color="auto" w:sz="4" w:space="0"/>
              <w:right w:val="single" w:color="auto" w:sz="4" w:space="0"/>
            </w:tcBorders>
            <w:shd w:val="pct12" w:color="auto" w:fill="FFFFFF"/>
          </w:tcPr>
          <w:p w14:paraId="271C3521">
            <w:pPr>
              <w:pStyle w:val="104"/>
            </w:pPr>
            <w:r>
              <w:t>isNotifyable</w:t>
            </w:r>
          </w:p>
        </w:tc>
      </w:tr>
      <w:bookmarkEnd w:id="208"/>
      <w:tr w14:paraId="1795C9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507" w:type="dxa"/>
            <w:gridSpan w:val="6"/>
            <w:tcBorders>
              <w:top w:val="single" w:color="auto" w:sz="4" w:space="0"/>
              <w:left w:val="single" w:color="auto" w:sz="4" w:space="0"/>
              <w:bottom w:val="single" w:color="auto" w:sz="4" w:space="0"/>
              <w:right w:val="single" w:color="auto" w:sz="4" w:space="0"/>
            </w:tcBorders>
          </w:tcPr>
          <w:p w14:paraId="1728E995">
            <w:pPr>
              <w:keepNext/>
              <w:keepLines/>
              <w:spacing w:after="0"/>
              <w:rPr>
                <w:rFonts w:ascii="Arial" w:hAnsi="Arial"/>
                <w:b/>
                <w:sz w:val="18"/>
                <w:lang w:eastAsia="zh-CN"/>
              </w:rPr>
            </w:pPr>
            <w:r>
              <w:rPr>
                <w:rFonts w:hint="eastAsia" w:ascii="Arial" w:hAnsi="Arial"/>
                <w:b/>
                <w:sz w:val="18"/>
              </w:rPr>
              <w:t>A</w:t>
            </w:r>
            <w:r>
              <w:rPr>
                <w:rFonts w:ascii="Arial" w:hAnsi="Arial"/>
                <w:b/>
                <w:sz w:val="18"/>
              </w:rPr>
              <w:t>ttribute related roles</w:t>
            </w:r>
          </w:p>
        </w:tc>
      </w:tr>
      <w:tr w14:paraId="31844D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966" w:type="dxa"/>
            <w:tcBorders>
              <w:top w:val="single" w:color="auto" w:sz="4" w:space="0"/>
              <w:left w:val="single" w:color="auto" w:sz="4" w:space="0"/>
              <w:bottom w:val="single" w:color="auto" w:sz="4" w:space="0"/>
              <w:right w:val="single" w:color="auto" w:sz="4" w:space="0"/>
            </w:tcBorders>
          </w:tcPr>
          <w:p w14:paraId="685B5651">
            <w:pPr>
              <w:keepNext/>
              <w:keepLines/>
              <w:spacing w:after="0"/>
              <w:ind w:right="318"/>
              <w:rPr>
                <w:rFonts w:ascii="Courier New" w:hAnsi="Courier New" w:cs="Courier New"/>
                <w:sz w:val="18"/>
                <w:lang w:eastAsia="zh-CN"/>
              </w:rPr>
            </w:pPr>
            <w:r>
              <w:rPr>
                <w:rFonts w:ascii="Courier New" w:hAnsi="Courier New" w:cs="Courier New"/>
                <w:sz w:val="18"/>
                <w:lang w:eastAsia="zh-CN"/>
              </w:rPr>
              <w:t>ndtFunctionRef</w:t>
            </w:r>
          </w:p>
        </w:tc>
        <w:tc>
          <w:tcPr>
            <w:tcW w:w="1363" w:type="dxa"/>
            <w:tcBorders>
              <w:top w:val="single" w:color="auto" w:sz="4" w:space="0"/>
              <w:left w:val="single" w:color="auto" w:sz="4" w:space="0"/>
              <w:bottom w:val="single" w:color="auto" w:sz="4" w:space="0"/>
              <w:right w:val="single" w:color="auto" w:sz="4" w:space="0"/>
            </w:tcBorders>
          </w:tcPr>
          <w:p w14:paraId="130B5797">
            <w:pPr>
              <w:keepNext/>
              <w:keepLines/>
              <w:spacing w:after="0"/>
              <w:jc w:val="center"/>
              <w:rPr>
                <w:rFonts w:ascii="Arial" w:hAnsi="Arial"/>
                <w:sz w:val="18"/>
                <w:lang w:eastAsia="zh-CN"/>
              </w:rPr>
            </w:pPr>
            <w:r>
              <w:rPr>
                <w:rFonts w:ascii="Arial" w:hAnsi="Arial"/>
                <w:sz w:val="18"/>
                <w:lang w:eastAsia="zh-CN"/>
              </w:rPr>
              <w:t>M</w:t>
            </w:r>
          </w:p>
        </w:tc>
        <w:tc>
          <w:tcPr>
            <w:tcW w:w="1251" w:type="dxa"/>
            <w:tcBorders>
              <w:top w:val="single" w:color="auto" w:sz="4" w:space="0"/>
              <w:left w:val="single" w:color="auto" w:sz="4" w:space="0"/>
              <w:bottom w:val="single" w:color="auto" w:sz="4" w:space="0"/>
              <w:right w:val="single" w:color="auto" w:sz="4" w:space="0"/>
            </w:tcBorders>
          </w:tcPr>
          <w:p w14:paraId="352C007E">
            <w:pPr>
              <w:keepNext/>
              <w:keepLines/>
              <w:spacing w:after="0"/>
              <w:jc w:val="center"/>
              <w:rPr>
                <w:rFonts w:ascii="Arial" w:hAnsi="Arial"/>
                <w:sz w:val="18"/>
                <w:lang w:eastAsia="zh-CN"/>
              </w:rPr>
            </w:pPr>
            <w:r>
              <w:rPr>
                <w:rFonts w:ascii="Arial" w:hAnsi="Arial"/>
                <w:sz w:val="18"/>
                <w:lang w:eastAsia="zh-CN"/>
              </w:rPr>
              <w:t>T</w:t>
            </w:r>
          </w:p>
        </w:tc>
        <w:tc>
          <w:tcPr>
            <w:tcW w:w="1199" w:type="dxa"/>
            <w:tcBorders>
              <w:top w:val="single" w:color="auto" w:sz="4" w:space="0"/>
              <w:left w:val="single" w:color="auto" w:sz="4" w:space="0"/>
              <w:bottom w:val="single" w:color="auto" w:sz="4" w:space="0"/>
              <w:right w:val="single" w:color="auto" w:sz="4" w:space="0"/>
            </w:tcBorders>
          </w:tcPr>
          <w:p w14:paraId="741BA3EF">
            <w:pPr>
              <w:keepNext/>
              <w:keepLines/>
              <w:spacing w:after="0"/>
              <w:jc w:val="center"/>
              <w:rPr>
                <w:rFonts w:ascii="Arial" w:hAnsi="Arial"/>
                <w:sz w:val="18"/>
                <w:lang w:eastAsia="zh-CN"/>
              </w:rPr>
            </w:pPr>
            <w:r>
              <w:rPr>
                <w:rFonts w:ascii="Arial" w:hAnsi="Arial"/>
                <w:sz w:val="18"/>
                <w:lang w:eastAsia="zh-CN"/>
              </w:rPr>
              <w:t>T</w:t>
            </w:r>
          </w:p>
        </w:tc>
        <w:tc>
          <w:tcPr>
            <w:tcW w:w="1348" w:type="dxa"/>
            <w:tcBorders>
              <w:top w:val="single" w:color="auto" w:sz="4" w:space="0"/>
              <w:left w:val="single" w:color="auto" w:sz="4" w:space="0"/>
              <w:bottom w:val="single" w:color="auto" w:sz="4" w:space="0"/>
              <w:right w:val="single" w:color="auto" w:sz="4" w:space="0"/>
            </w:tcBorders>
          </w:tcPr>
          <w:p w14:paraId="636CF092">
            <w:pPr>
              <w:keepNext/>
              <w:keepLines/>
              <w:spacing w:after="0"/>
              <w:jc w:val="center"/>
              <w:rPr>
                <w:rFonts w:ascii="Arial" w:hAnsi="Arial"/>
                <w:sz w:val="18"/>
                <w:lang w:eastAsia="zh-CN"/>
              </w:rPr>
            </w:pPr>
            <w:r>
              <w:rPr>
                <w:rFonts w:ascii="Arial" w:hAnsi="Arial"/>
                <w:sz w:val="18"/>
                <w:lang w:eastAsia="zh-CN"/>
              </w:rPr>
              <w:t>F</w:t>
            </w:r>
          </w:p>
        </w:tc>
        <w:tc>
          <w:tcPr>
            <w:tcW w:w="1380" w:type="dxa"/>
            <w:tcBorders>
              <w:top w:val="single" w:color="auto" w:sz="4" w:space="0"/>
              <w:left w:val="single" w:color="auto" w:sz="4" w:space="0"/>
              <w:bottom w:val="single" w:color="auto" w:sz="4" w:space="0"/>
              <w:right w:val="single" w:color="auto" w:sz="4" w:space="0"/>
            </w:tcBorders>
          </w:tcPr>
          <w:p w14:paraId="65560ED7">
            <w:pPr>
              <w:keepNext/>
              <w:keepLines/>
              <w:spacing w:after="0"/>
              <w:jc w:val="center"/>
              <w:rPr>
                <w:rFonts w:ascii="Arial" w:hAnsi="Arial"/>
                <w:sz w:val="18"/>
                <w:lang w:eastAsia="zh-CN"/>
              </w:rPr>
            </w:pPr>
            <w:r>
              <w:rPr>
                <w:rFonts w:ascii="Arial" w:hAnsi="Arial"/>
                <w:sz w:val="18"/>
                <w:lang w:eastAsia="zh-CN"/>
              </w:rPr>
              <w:t>T</w:t>
            </w:r>
          </w:p>
        </w:tc>
      </w:tr>
      <w:tr w14:paraId="3CA932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966" w:type="dxa"/>
            <w:tcBorders>
              <w:top w:val="single" w:color="auto" w:sz="4" w:space="0"/>
              <w:left w:val="single" w:color="auto" w:sz="4" w:space="0"/>
              <w:bottom w:val="single" w:color="auto" w:sz="4" w:space="0"/>
              <w:right w:val="single" w:color="auto" w:sz="4" w:space="0"/>
            </w:tcBorders>
          </w:tcPr>
          <w:p w14:paraId="3B97A00E">
            <w:pPr>
              <w:keepNext/>
              <w:keepLines/>
              <w:spacing w:after="0"/>
              <w:ind w:right="318"/>
              <w:rPr>
                <w:rFonts w:ascii="Courier New" w:hAnsi="Courier New" w:cs="Courier New"/>
                <w:sz w:val="18"/>
                <w:lang w:eastAsia="zh-CN"/>
              </w:rPr>
            </w:pPr>
            <w:r>
              <w:rPr>
                <w:rFonts w:ascii="Courier New" w:hAnsi="Courier New" w:cs="Courier New"/>
                <w:sz w:val="18"/>
                <w:lang w:eastAsia="zh-CN"/>
              </w:rPr>
              <w:t>ndt</w:t>
            </w:r>
            <w:r>
              <w:rPr>
                <w:rFonts w:hint="eastAsia" w:ascii="Courier New" w:hAnsi="Courier New" w:cs="Courier New"/>
                <w:sz w:val="18"/>
                <w:lang w:eastAsia="zh-CN"/>
              </w:rPr>
              <w:t>ReportRefList</w:t>
            </w:r>
          </w:p>
        </w:tc>
        <w:tc>
          <w:tcPr>
            <w:tcW w:w="1363" w:type="dxa"/>
            <w:tcBorders>
              <w:top w:val="single" w:color="auto" w:sz="4" w:space="0"/>
              <w:left w:val="single" w:color="auto" w:sz="4" w:space="0"/>
              <w:bottom w:val="single" w:color="auto" w:sz="4" w:space="0"/>
              <w:right w:val="single" w:color="auto" w:sz="4" w:space="0"/>
            </w:tcBorders>
          </w:tcPr>
          <w:p w14:paraId="42E3FB53">
            <w:pPr>
              <w:keepNext/>
              <w:keepLines/>
              <w:spacing w:after="0"/>
              <w:jc w:val="center"/>
              <w:rPr>
                <w:rFonts w:ascii="Arial" w:hAnsi="Arial"/>
                <w:sz w:val="18"/>
                <w:lang w:eastAsia="zh-CN"/>
              </w:rPr>
            </w:pPr>
            <w:r>
              <w:rPr>
                <w:rFonts w:ascii="Arial" w:hAnsi="Arial"/>
                <w:sz w:val="18"/>
                <w:lang w:eastAsia="zh-CN"/>
              </w:rPr>
              <w:t>M</w:t>
            </w:r>
          </w:p>
        </w:tc>
        <w:tc>
          <w:tcPr>
            <w:tcW w:w="1251" w:type="dxa"/>
            <w:tcBorders>
              <w:top w:val="single" w:color="auto" w:sz="4" w:space="0"/>
              <w:left w:val="single" w:color="auto" w:sz="4" w:space="0"/>
              <w:bottom w:val="single" w:color="auto" w:sz="4" w:space="0"/>
              <w:right w:val="single" w:color="auto" w:sz="4" w:space="0"/>
            </w:tcBorders>
          </w:tcPr>
          <w:p w14:paraId="3F2D6882">
            <w:pPr>
              <w:keepNext/>
              <w:keepLines/>
              <w:spacing w:after="0"/>
              <w:jc w:val="center"/>
              <w:rPr>
                <w:rFonts w:ascii="Arial" w:hAnsi="Arial"/>
                <w:sz w:val="18"/>
                <w:lang w:eastAsia="zh-CN"/>
              </w:rPr>
            </w:pPr>
            <w:r>
              <w:rPr>
                <w:rFonts w:ascii="Arial" w:hAnsi="Arial"/>
                <w:sz w:val="18"/>
                <w:lang w:eastAsia="zh-CN"/>
              </w:rPr>
              <w:t>T</w:t>
            </w:r>
          </w:p>
        </w:tc>
        <w:tc>
          <w:tcPr>
            <w:tcW w:w="1199" w:type="dxa"/>
            <w:tcBorders>
              <w:top w:val="single" w:color="auto" w:sz="4" w:space="0"/>
              <w:left w:val="single" w:color="auto" w:sz="4" w:space="0"/>
              <w:bottom w:val="single" w:color="auto" w:sz="4" w:space="0"/>
              <w:right w:val="single" w:color="auto" w:sz="4" w:space="0"/>
            </w:tcBorders>
          </w:tcPr>
          <w:p w14:paraId="4C0F1666">
            <w:pPr>
              <w:keepNext/>
              <w:keepLines/>
              <w:spacing w:after="0"/>
              <w:jc w:val="center"/>
              <w:rPr>
                <w:rFonts w:ascii="Arial" w:hAnsi="Arial"/>
                <w:sz w:val="18"/>
                <w:lang w:eastAsia="zh-CN"/>
              </w:rPr>
            </w:pPr>
            <w:r>
              <w:rPr>
                <w:rFonts w:ascii="Arial" w:hAnsi="Arial"/>
                <w:sz w:val="18"/>
                <w:lang w:eastAsia="zh-CN"/>
              </w:rPr>
              <w:t>T</w:t>
            </w:r>
          </w:p>
        </w:tc>
        <w:tc>
          <w:tcPr>
            <w:tcW w:w="1348" w:type="dxa"/>
            <w:tcBorders>
              <w:top w:val="single" w:color="auto" w:sz="4" w:space="0"/>
              <w:left w:val="single" w:color="auto" w:sz="4" w:space="0"/>
              <w:bottom w:val="single" w:color="auto" w:sz="4" w:space="0"/>
              <w:right w:val="single" w:color="auto" w:sz="4" w:space="0"/>
            </w:tcBorders>
          </w:tcPr>
          <w:p w14:paraId="79DB125B">
            <w:pPr>
              <w:keepNext/>
              <w:keepLines/>
              <w:spacing w:after="0"/>
              <w:jc w:val="center"/>
              <w:rPr>
                <w:rFonts w:ascii="Arial" w:hAnsi="Arial"/>
                <w:sz w:val="18"/>
                <w:lang w:eastAsia="zh-CN"/>
              </w:rPr>
            </w:pPr>
            <w:r>
              <w:rPr>
                <w:rFonts w:ascii="Arial" w:hAnsi="Arial"/>
                <w:sz w:val="18"/>
                <w:lang w:eastAsia="zh-CN"/>
              </w:rPr>
              <w:t>F</w:t>
            </w:r>
          </w:p>
        </w:tc>
        <w:tc>
          <w:tcPr>
            <w:tcW w:w="1380" w:type="dxa"/>
            <w:tcBorders>
              <w:top w:val="single" w:color="auto" w:sz="4" w:space="0"/>
              <w:left w:val="single" w:color="auto" w:sz="4" w:space="0"/>
              <w:bottom w:val="single" w:color="auto" w:sz="4" w:space="0"/>
              <w:right w:val="single" w:color="auto" w:sz="4" w:space="0"/>
            </w:tcBorders>
          </w:tcPr>
          <w:p w14:paraId="645C1BF3">
            <w:pPr>
              <w:keepNext/>
              <w:keepLines/>
              <w:spacing w:after="0"/>
              <w:jc w:val="center"/>
              <w:rPr>
                <w:rFonts w:ascii="Arial" w:hAnsi="Arial"/>
                <w:sz w:val="18"/>
                <w:lang w:eastAsia="zh-CN"/>
              </w:rPr>
            </w:pPr>
            <w:r>
              <w:rPr>
                <w:rFonts w:ascii="Arial" w:hAnsi="Arial"/>
                <w:sz w:val="18"/>
                <w:lang w:eastAsia="zh-CN"/>
              </w:rPr>
              <w:t>T</w:t>
            </w:r>
          </w:p>
        </w:tc>
      </w:tr>
    </w:tbl>
    <w:p w14:paraId="421200BC">
      <w:pPr>
        <w:rPr>
          <w:lang w:eastAsia="zh-CN"/>
        </w:rPr>
      </w:pPr>
    </w:p>
    <w:p w14:paraId="47B31712">
      <w:pPr>
        <w:pStyle w:val="7"/>
        <w:ind w:left="0" w:firstLine="0"/>
        <w:rPr>
          <w:rFonts w:cs="Arial"/>
          <w:lang w:eastAsia="zh-CN"/>
        </w:rPr>
      </w:pPr>
      <w:bookmarkStart w:id="209" w:name="_Toc9254"/>
      <w:r>
        <w:rPr>
          <w:rFonts w:cs="Arial"/>
          <w:lang w:eastAsia="zh-CN"/>
        </w:rPr>
        <w:t>6</w:t>
      </w:r>
      <w:r>
        <w:rPr>
          <w:rFonts w:cs="Arial"/>
        </w:rPr>
        <w:t>.2.1.3.3</w:t>
      </w:r>
      <w:r>
        <w:rPr>
          <w:rFonts w:cs="Arial"/>
        </w:rPr>
        <w:tab/>
      </w:r>
      <w:r>
        <w:rPr>
          <w:rFonts w:hint="eastAsia" w:cs="Arial"/>
          <w:lang w:eastAsia="zh-CN"/>
        </w:rPr>
        <w:t>NDT</w:t>
      </w:r>
      <w:r>
        <w:rPr>
          <w:rFonts w:cs="Arial"/>
          <w:lang w:eastAsia="zh-CN"/>
        </w:rPr>
        <w:t>Report &lt;&lt;InformationObjectClass&gt;&gt;</w:t>
      </w:r>
      <w:bookmarkEnd w:id="209"/>
    </w:p>
    <w:p w14:paraId="3C88E129">
      <w:pPr>
        <w:pStyle w:val="8"/>
        <w:rPr>
          <w:lang w:eastAsia="zh-CN"/>
        </w:rPr>
      </w:pPr>
      <w:bookmarkStart w:id="210" w:name="_Toc31685"/>
      <w:r>
        <w:rPr>
          <w:lang w:eastAsia="zh-CN"/>
        </w:rPr>
        <w:t>6.2.1.3.3.1</w:t>
      </w:r>
      <w:r>
        <w:rPr>
          <w:lang w:eastAsia="zh-CN"/>
        </w:rPr>
        <w:tab/>
      </w:r>
      <w:r>
        <w:rPr>
          <w:lang w:eastAsia="zh-CN"/>
        </w:rPr>
        <w:t>Definition</w:t>
      </w:r>
      <w:bookmarkEnd w:id="210"/>
    </w:p>
    <w:p w14:paraId="6A32B0A4">
      <w:pPr>
        <w:rPr>
          <w:lang w:eastAsia="zh-CN"/>
        </w:rPr>
      </w:pPr>
      <w:r>
        <w:rPr>
          <w:lang w:eastAsia="zh-CN"/>
        </w:rPr>
        <w:t xml:space="preserve">This IOC represents the </w:t>
      </w:r>
      <w:r>
        <w:rPr>
          <w:rFonts w:eastAsia="Courier New"/>
        </w:rPr>
        <w:t>properties of an NDT report corresponding to an NDT job.</w:t>
      </w:r>
    </w:p>
    <w:p w14:paraId="35AF801C">
      <w:r>
        <w:rPr>
          <w:rFonts w:eastAsia="Courier New"/>
        </w:rPr>
        <w:t xml:space="preserve">The attribute "PerformanceData" is </w:t>
      </w:r>
      <w:r>
        <w:rPr>
          <w:lang w:eastAsia="zh-CN"/>
        </w:rPr>
        <w:t>specified performance metrics and/or alarm types that are collected and reported by NDT after the behaviour is modelled in NDT</w:t>
      </w:r>
      <w:r>
        <w:rPr>
          <w:rFonts w:eastAsia="Courier New"/>
        </w:rPr>
        <w:t xml:space="preserve">. </w:t>
      </w:r>
    </w:p>
    <w:p w14:paraId="28D287AB">
      <w:pPr>
        <w:rPr>
          <w:lang w:eastAsia="zh-CN"/>
        </w:rPr>
      </w:pPr>
    </w:p>
    <w:p w14:paraId="2FAB6844">
      <w:pPr>
        <w:pStyle w:val="8"/>
        <w:rPr>
          <w:lang w:eastAsia="zh-CN"/>
        </w:rPr>
      </w:pPr>
      <w:bookmarkStart w:id="211" w:name="_Toc29830"/>
      <w:r>
        <w:rPr>
          <w:lang w:eastAsia="zh-CN"/>
        </w:rPr>
        <w:t>6.2.1.3.3.2</w:t>
      </w:r>
      <w:r>
        <w:rPr>
          <w:lang w:eastAsia="zh-CN"/>
        </w:rPr>
        <w:tab/>
      </w:r>
      <w:r>
        <w:rPr>
          <w:lang w:eastAsia="zh-CN"/>
        </w:rPr>
        <w:t>Attributes</w:t>
      </w:r>
      <w:bookmarkEnd w:id="211"/>
      <w:bookmarkStart w:id="233" w:name="_GoBack"/>
      <w:bookmarkEnd w:id="233"/>
    </w:p>
    <w:p w14:paraId="5DCBB492">
      <w:r>
        <w:t xml:space="preserve">The </w:t>
      </w:r>
      <w:bookmarkStart w:id="212" w:name="_Hlk189826962"/>
      <w:r>
        <w:rPr>
          <w:rFonts w:hint="eastAsia" w:ascii="Courier New" w:hAnsi="Courier New" w:cs="Courier New"/>
          <w:lang w:eastAsia="zh-CN"/>
        </w:rPr>
        <w:t>NDTReport</w:t>
      </w:r>
      <w:r>
        <w:t xml:space="preserve"> IOC</w:t>
      </w:r>
      <w:bookmarkEnd w:id="212"/>
      <w:r>
        <w:t xml:space="preserve"> includes attributes inherited from</w:t>
      </w:r>
      <w:r>
        <w:rPr>
          <w:i/>
        </w:rPr>
        <w:t xml:space="preserve"> </w:t>
      </w:r>
      <w:r>
        <w:rPr>
          <w:rFonts w:ascii="Courier New" w:hAnsi="Courier New" w:cs="Courier New"/>
          <w:lang w:eastAsia="zh-CN"/>
        </w:rPr>
        <w:t xml:space="preserve">Top </w:t>
      </w:r>
      <w:r>
        <w:t>IOC (defined in 3GPP TS 28.622 [</w:t>
      </w:r>
      <w:r>
        <w:rPr>
          <w:rFonts w:hint="eastAsia" w:eastAsia="宋体"/>
          <w:lang w:val="en-US" w:eastAsia="zh-CN"/>
        </w:rPr>
        <w:t>7</w:t>
      </w:r>
      <w:r>
        <w:t>]) and the following attributes.</w:t>
      </w:r>
    </w:p>
    <w:p w14:paraId="6ADB23E5">
      <w:pPr>
        <w:pStyle w:val="113"/>
      </w:pPr>
      <w:r>
        <w:t>Table 6.2.1.</w:t>
      </w:r>
      <w:r>
        <w:rPr>
          <w:rFonts w:hint="eastAsia" w:eastAsia="宋体"/>
          <w:lang w:val="en-US" w:eastAsia="zh-CN"/>
        </w:rPr>
        <w:t>3</w:t>
      </w:r>
      <w:r>
        <w:t>.</w:t>
      </w:r>
      <w:r>
        <w:rPr>
          <w:rFonts w:hint="eastAsia" w:eastAsia="宋体"/>
          <w:lang w:val="en-US" w:eastAsia="zh-CN"/>
        </w:rPr>
        <w:t>3</w:t>
      </w:r>
      <w:r>
        <w:t>.2-1</w:t>
      </w:r>
    </w:p>
    <w:tbl>
      <w:tblPr>
        <w:tblStyle w:val="89"/>
        <w:tblW w:w="950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966"/>
        <w:gridCol w:w="1363"/>
        <w:gridCol w:w="1251"/>
        <w:gridCol w:w="1199"/>
        <w:gridCol w:w="1348"/>
        <w:gridCol w:w="1380"/>
      </w:tblGrid>
      <w:tr w14:paraId="2A1280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966" w:type="dxa"/>
            <w:tcBorders>
              <w:top w:val="single" w:color="auto" w:sz="4" w:space="0"/>
              <w:left w:val="single" w:color="auto" w:sz="4" w:space="0"/>
              <w:bottom w:val="single" w:color="auto" w:sz="4" w:space="0"/>
              <w:right w:val="single" w:color="auto" w:sz="4" w:space="0"/>
            </w:tcBorders>
            <w:shd w:val="pct12" w:color="auto" w:fill="FFFFFF"/>
          </w:tcPr>
          <w:p w14:paraId="73FD06BE">
            <w:pPr>
              <w:pStyle w:val="104"/>
            </w:pPr>
            <w:r>
              <w:t>Attribute Name</w:t>
            </w:r>
          </w:p>
        </w:tc>
        <w:tc>
          <w:tcPr>
            <w:tcW w:w="1363" w:type="dxa"/>
            <w:tcBorders>
              <w:top w:val="single" w:color="auto" w:sz="4" w:space="0"/>
              <w:left w:val="single" w:color="auto" w:sz="4" w:space="0"/>
              <w:bottom w:val="single" w:color="auto" w:sz="4" w:space="0"/>
              <w:right w:val="single" w:color="auto" w:sz="4" w:space="0"/>
            </w:tcBorders>
            <w:shd w:val="pct12" w:color="auto" w:fill="FFFFFF"/>
          </w:tcPr>
          <w:p w14:paraId="4CF89F48">
            <w:pPr>
              <w:pStyle w:val="104"/>
            </w:pPr>
            <w:r>
              <w:t>Support Qualifier</w:t>
            </w:r>
          </w:p>
        </w:tc>
        <w:tc>
          <w:tcPr>
            <w:tcW w:w="1251" w:type="dxa"/>
            <w:tcBorders>
              <w:top w:val="single" w:color="auto" w:sz="4" w:space="0"/>
              <w:left w:val="single" w:color="auto" w:sz="4" w:space="0"/>
              <w:bottom w:val="single" w:color="auto" w:sz="4" w:space="0"/>
              <w:right w:val="single" w:color="auto" w:sz="4" w:space="0"/>
            </w:tcBorders>
            <w:shd w:val="pct12" w:color="auto" w:fill="FFFFFF"/>
          </w:tcPr>
          <w:p w14:paraId="79037B86">
            <w:pPr>
              <w:pStyle w:val="104"/>
            </w:pPr>
            <w:r>
              <w:t>isReadable</w:t>
            </w:r>
          </w:p>
        </w:tc>
        <w:tc>
          <w:tcPr>
            <w:tcW w:w="1199" w:type="dxa"/>
            <w:tcBorders>
              <w:top w:val="single" w:color="auto" w:sz="4" w:space="0"/>
              <w:left w:val="single" w:color="auto" w:sz="4" w:space="0"/>
              <w:bottom w:val="single" w:color="auto" w:sz="4" w:space="0"/>
              <w:right w:val="single" w:color="auto" w:sz="4" w:space="0"/>
            </w:tcBorders>
            <w:shd w:val="pct12" w:color="auto" w:fill="FFFFFF"/>
          </w:tcPr>
          <w:p w14:paraId="15A6B2E0">
            <w:pPr>
              <w:pStyle w:val="104"/>
            </w:pPr>
            <w:r>
              <w:t>isWritable</w:t>
            </w:r>
          </w:p>
        </w:tc>
        <w:tc>
          <w:tcPr>
            <w:tcW w:w="1348" w:type="dxa"/>
            <w:tcBorders>
              <w:top w:val="single" w:color="auto" w:sz="4" w:space="0"/>
              <w:left w:val="single" w:color="auto" w:sz="4" w:space="0"/>
              <w:bottom w:val="single" w:color="auto" w:sz="4" w:space="0"/>
              <w:right w:val="single" w:color="auto" w:sz="4" w:space="0"/>
            </w:tcBorders>
            <w:shd w:val="pct12" w:color="auto" w:fill="FFFFFF"/>
          </w:tcPr>
          <w:p w14:paraId="37290422">
            <w:pPr>
              <w:pStyle w:val="104"/>
            </w:pPr>
            <w:r>
              <w:t>isInvariant</w:t>
            </w:r>
          </w:p>
        </w:tc>
        <w:tc>
          <w:tcPr>
            <w:tcW w:w="1380" w:type="dxa"/>
            <w:tcBorders>
              <w:top w:val="single" w:color="auto" w:sz="4" w:space="0"/>
              <w:left w:val="single" w:color="auto" w:sz="4" w:space="0"/>
              <w:bottom w:val="single" w:color="auto" w:sz="4" w:space="0"/>
              <w:right w:val="single" w:color="auto" w:sz="4" w:space="0"/>
            </w:tcBorders>
            <w:shd w:val="pct12" w:color="auto" w:fill="FFFFFF"/>
          </w:tcPr>
          <w:p w14:paraId="3B904E24">
            <w:pPr>
              <w:pStyle w:val="104"/>
            </w:pPr>
            <w:r>
              <w:t>isNotifyable</w:t>
            </w:r>
          </w:p>
        </w:tc>
      </w:tr>
      <w:tr w14:paraId="3387F1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507" w:type="dxa"/>
            <w:gridSpan w:val="6"/>
            <w:tcBorders>
              <w:top w:val="single" w:color="auto" w:sz="4" w:space="0"/>
              <w:left w:val="single" w:color="auto" w:sz="4" w:space="0"/>
              <w:bottom w:val="single" w:color="auto" w:sz="4" w:space="0"/>
              <w:right w:val="single" w:color="auto" w:sz="4" w:space="0"/>
            </w:tcBorders>
          </w:tcPr>
          <w:p w14:paraId="22EB2F72">
            <w:pPr>
              <w:keepNext/>
              <w:keepLines/>
              <w:spacing w:after="0"/>
              <w:rPr>
                <w:rFonts w:ascii="Arial" w:hAnsi="Arial"/>
                <w:b/>
                <w:sz w:val="18"/>
                <w:lang w:eastAsia="zh-CN"/>
              </w:rPr>
            </w:pPr>
            <w:r>
              <w:rPr>
                <w:rFonts w:hint="eastAsia" w:ascii="Arial" w:hAnsi="Arial"/>
                <w:b/>
                <w:sz w:val="18"/>
              </w:rPr>
              <w:t>A</w:t>
            </w:r>
            <w:r>
              <w:rPr>
                <w:rFonts w:ascii="Arial" w:hAnsi="Arial"/>
                <w:b/>
                <w:sz w:val="18"/>
              </w:rPr>
              <w:t>ttribute related roles</w:t>
            </w:r>
          </w:p>
        </w:tc>
      </w:tr>
      <w:tr w14:paraId="22D534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966" w:type="dxa"/>
            <w:tcBorders>
              <w:top w:val="single" w:color="auto" w:sz="4" w:space="0"/>
              <w:left w:val="single" w:color="auto" w:sz="4" w:space="0"/>
              <w:bottom w:val="single" w:color="auto" w:sz="4" w:space="0"/>
              <w:right w:val="single" w:color="auto" w:sz="4" w:space="0"/>
            </w:tcBorders>
          </w:tcPr>
          <w:p w14:paraId="01476642">
            <w:pPr>
              <w:keepNext/>
              <w:keepLines/>
              <w:spacing w:after="0"/>
              <w:ind w:right="318"/>
              <w:rPr>
                <w:rFonts w:ascii="Courier New" w:hAnsi="Courier New" w:cs="Courier New"/>
                <w:sz w:val="18"/>
                <w:lang w:eastAsia="zh-CN"/>
              </w:rPr>
            </w:pPr>
            <w:r>
              <w:rPr>
                <w:rFonts w:ascii="Courier New" w:hAnsi="Courier New" w:cs="Courier New"/>
                <w:sz w:val="18"/>
                <w:lang w:eastAsia="zh-CN"/>
              </w:rPr>
              <w:t>ndtJobRef</w:t>
            </w:r>
          </w:p>
        </w:tc>
        <w:tc>
          <w:tcPr>
            <w:tcW w:w="1363" w:type="dxa"/>
            <w:tcBorders>
              <w:top w:val="single" w:color="auto" w:sz="4" w:space="0"/>
              <w:left w:val="single" w:color="auto" w:sz="4" w:space="0"/>
              <w:bottom w:val="single" w:color="auto" w:sz="4" w:space="0"/>
              <w:right w:val="single" w:color="auto" w:sz="4" w:space="0"/>
            </w:tcBorders>
          </w:tcPr>
          <w:p w14:paraId="2B2AA767">
            <w:pPr>
              <w:keepNext/>
              <w:keepLines/>
              <w:spacing w:after="0"/>
              <w:jc w:val="center"/>
              <w:rPr>
                <w:rFonts w:ascii="Arial" w:hAnsi="Arial"/>
                <w:sz w:val="18"/>
                <w:lang w:eastAsia="zh-CN"/>
              </w:rPr>
            </w:pPr>
            <w:r>
              <w:rPr>
                <w:rFonts w:ascii="Arial" w:hAnsi="Arial"/>
                <w:sz w:val="18"/>
                <w:lang w:eastAsia="zh-CN"/>
              </w:rPr>
              <w:t>M</w:t>
            </w:r>
          </w:p>
        </w:tc>
        <w:tc>
          <w:tcPr>
            <w:tcW w:w="1251" w:type="dxa"/>
            <w:tcBorders>
              <w:top w:val="single" w:color="auto" w:sz="4" w:space="0"/>
              <w:left w:val="single" w:color="auto" w:sz="4" w:space="0"/>
              <w:bottom w:val="single" w:color="auto" w:sz="4" w:space="0"/>
              <w:right w:val="single" w:color="auto" w:sz="4" w:space="0"/>
            </w:tcBorders>
          </w:tcPr>
          <w:p w14:paraId="1E64E174">
            <w:pPr>
              <w:keepNext/>
              <w:keepLines/>
              <w:spacing w:after="0"/>
              <w:jc w:val="center"/>
              <w:rPr>
                <w:rFonts w:ascii="Arial" w:hAnsi="Arial"/>
                <w:sz w:val="18"/>
                <w:lang w:eastAsia="zh-CN"/>
              </w:rPr>
            </w:pPr>
            <w:r>
              <w:rPr>
                <w:rFonts w:ascii="Arial" w:hAnsi="Arial"/>
                <w:sz w:val="18"/>
                <w:lang w:eastAsia="zh-CN"/>
              </w:rPr>
              <w:t>T</w:t>
            </w:r>
          </w:p>
        </w:tc>
        <w:tc>
          <w:tcPr>
            <w:tcW w:w="1199" w:type="dxa"/>
            <w:tcBorders>
              <w:top w:val="single" w:color="auto" w:sz="4" w:space="0"/>
              <w:left w:val="single" w:color="auto" w:sz="4" w:space="0"/>
              <w:bottom w:val="single" w:color="auto" w:sz="4" w:space="0"/>
              <w:right w:val="single" w:color="auto" w:sz="4" w:space="0"/>
            </w:tcBorders>
          </w:tcPr>
          <w:p w14:paraId="1F29E59D">
            <w:pPr>
              <w:keepNext/>
              <w:keepLines/>
              <w:spacing w:after="0"/>
              <w:jc w:val="center"/>
              <w:rPr>
                <w:rFonts w:ascii="Arial" w:hAnsi="Arial"/>
                <w:sz w:val="18"/>
                <w:lang w:eastAsia="zh-CN"/>
              </w:rPr>
            </w:pPr>
            <w:r>
              <w:rPr>
                <w:rFonts w:ascii="Arial" w:hAnsi="Arial"/>
                <w:sz w:val="18"/>
                <w:lang w:eastAsia="zh-CN"/>
              </w:rPr>
              <w:t>T</w:t>
            </w:r>
          </w:p>
        </w:tc>
        <w:tc>
          <w:tcPr>
            <w:tcW w:w="1348" w:type="dxa"/>
            <w:tcBorders>
              <w:top w:val="single" w:color="auto" w:sz="4" w:space="0"/>
              <w:left w:val="single" w:color="auto" w:sz="4" w:space="0"/>
              <w:bottom w:val="single" w:color="auto" w:sz="4" w:space="0"/>
              <w:right w:val="single" w:color="auto" w:sz="4" w:space="0"/>
            </w:tcBorders>
          </w:tcPr>
          <w:p w14:paraId="255A784A">
            <w:pPr>
              <w:keepNext/>
              <w:keepLines/>
              <w:spacing w:after="0"/>
              <w:jc w:val="center"/>
              <w:rPr>
                <w:rFonts w:ascii="Arial" w:hAnsi="Arial"/>
                <w:sz w:val="18"/>
                <w:lang w:eastAsia="zh-CN"/>
              </w:rPr>
            </w:pPr>
            <w:r>
              <w:rPr>
                <w:rFonts w:ascii="Arial" w:hAnsi="Arial"/>
                <w:sz w:val="18"/>
                <w:lang w:eastAsia="zh-CN"/>
              </w:rPr>
              <w:t>F</w:t>
            </w:r>
          </w:p>
        </w:tc>
        <w:tc>
          <w:tcPr>
            <w:tcW w:w="1380" w:type="dxa"/>
            <w:tcBorders>
              <w:top w:val="single" w:color="auto" w:sz="4" w:space="0"/>
              <w:left w:val="single" w:color="auto" w:sz="4" w:space="0"/>
              <w:bottom w:val="single" w:color="auto" w:sz="4" w:space="0"/>
              <w:right w:val="single" w:color="auto" w:sz="4" w:space="0"/>
            </w:tcBorders>
          </w:tcPr>
          <w:p w14:paraId="1AC56C37">
            <w:pPr>
              <w:keepNext/>
              <w:keepLines/>
              <w:spacing w:after="0"/>
              <w:jc w:val="center"/>
              <w:rPr>
                <w:rFonts w:ascii="Arial" w:hAnsi="Arial"/>
                <w:sz w:val="18"/>
                <w:lang w:eastAsia="zh-CN"/>
              </w:rPr>
            </w:pPr>
            <w:r>
              <w:rPr>
                <w:rFonts w:ascii="Arial" w:hAnsi="Arial"/>
                <w:sz w:val="18"/>
                <w:lang w:eastAsia="zh-CN"/>
              </w:rPr>
              <w:t>T</w:t>
            </w:r>
          </w:p>
        </w:tc>
      </w:tr>
      <w:tr w14:paraId="258EEA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966" w:type="dxa"/>
            <w:tcBorders>
              <w:top w:val="single" w:color="auto" w:sz="4" w:space="0"/>
              <w:left w:val="single" w:color="auto" w:sz="4" w:space="0"/>
              <w:bottom w:val="single" w:color="auto" w:sz="4" w:space="0"/>
              <w:right w:val="single" w:color="auto" w:sz="4" w:space="0"/>
            </w:tcBorders>
          </w:tcPr>
          <w:p w14:paraId="683C17BA">
            <w:pPr>
              <w:keepNext/>
              <w:keepLines/>
              <w:spacing w:after="0"/>
              <w:ind w:right="318"/>
              <w:rPr>
                <w:rFonts w:ascii="Courier New" w:hAnsi="Courier New" w:cs="Courier New"/>
                <w:sz w:val="18"/>
                <w:lang w:eastAsia="zh-CN"/>
              </w:rPr>
            </w:pPr>
            <w:r>
              <w:rPr>
                <w:rFonts w:ascii="Courier New" w:hAnsi="Courier New" w:cs="Courier New"/>
                <w:sz w:val="18"/>
                <w:lang w:eastAsia="zh-CN"/>
              </w:rPr>
              <w:t>ndtFunctionRef</w:t>
            </w:r>
          </w:p>
        </w:tc>
        <w:tc>
          <w:tcPr>
            <w:tcW w:w="1363" w:type="dxa"/>
            <w:tcBorders>
              <w:top w:val="single" w:color="auto" w:sz="4" w:space="0"/>
              <w:left w:val="single" w:color="auto" w:sz="4" w:space="0"/>
              <w:bottom w:val="single" w:color="auto" w:sz="4" w:space="0"/>
              <w:right w:val="single" w:color="auto" w:sz="4" w:space="0"/>
            </w:tcBorders>
          </w:tcPr>
          <w:p w14:paraId="64673A0F">
            <w:pPr>
              <w:keepNext/>
              <w:keepLines/>
              <w:spacing w:after="0"/>
              <w:jc w:val="center"/>
              <w:rPr>
                <w:rFonts w:ascii="Arial" w:hAnsi="Arial"/>
                <w:sz w:val="18"/>
                <w:lang w:eastAsia="zh-CN"/>
              </w:rPr>
            </w:pPr>
            <w:r>
              <w:rPr>
                <w:rFonts w:ascii="Arial" w:hAnsi="Arial"/>
                <w:sz w:val="18"/>
                <w:lang w:eastAsia="zh-CN"/>
              </w:rPr>
              <w:t>M</w:t>
            </w:r>
          </w:p>
        </w:tc>
        <w:tc>
          <w:tcPr>
            <w:tcW w:w="1251" w:type="dxa"/>
            <w:tcBorders>
              <w:top w:val="single" w:color="auto" w:sz="4" w:space="0"/>
              <w:left w:val="single" w:color="auto" w:sz="4" w:space="0"/>
              <w:bottom w:val="single" w:color="auto" w:sz="4" w:space="0"/>
              <w:right w:val="single" w:color="auto" w:sz="4" w:space="0"/>
            </w:tcBorders>
          </w:tcPr>
          <w:p w14:paraId="672B40CA">
            <w:pPr>
              <w:keepNext/>
              <w:keepLines/>
              <w:spacing w:after="0"/>
              <w:jc w:val="center"/>
              <w:rPr>
                <w:rFonts w:ascii="Arial" w:hAnsi="Arial"/>
                <w:sz w:val="18"/>
                <w:lang w:eastAsia="zh-CN"/>
              </w:rPr>
            </w:pPr>
            <w:r>
              <w:rPr>
                <w:rFonts w:ascii="Arial" w:hAnsi="Arial"/>
                <w:sz w:val="18"/>
                <w:lang w:eastAsia="zh-CN"/>
              </w:rPr>
              <w:t>T</w:t>
            </w:r>
          </w:p>
        </w:tc>
        <w:tc>
          <w:tcPr>
            <w:tcW w:w="1199" w:type="dxa"/>
            <w:tcBorders>
              <w:top w:val="single" w:color="auto" w:sz="4" w:space="0"/>
              <w:left w:val="single" w:color="auto" w:sz="4" w:space="0"/>
              <w:bottom w:val="single" w:color="auto" w:sz="4" w:space="0"/>
              <w:right w:val="single" w:color="auto" w:sz="4" w:space="0"/>
            </w:tcBorders>
          </w:tcPr>
          <w:p w14:paraId="01618271">
            <w:pPr>
              <w:keepNext/>
              <w:keepLines/>
              <w:spacing w:after="0"/>
              <w:jc w:val="center"/>
              <w:rPr>
                <w:rFonts w:ascii="Arial" w:hAnsi="Arial"/>
                <w:sz w:val="18"/>
                <w:lang w:eastAsia="zh-CN"/>
              </w:rPr>
            </w:pPr>
            <w:r>
              <w:rPr>
                <w:rFonts w:ascii="Arial" w:hAnsi="Arial"/>
                <w:sz w:val="18"/>
                <w:lang w:eastAsia="zh-CN"/>
              </w:rPr>
              <w:t>T</w:t>
            </w:r>
          </w:p>
        </w:tc>
        <w:tc>
          <w:tcPr>
            <w:tcW w:w="1348" w:type="dxa"/>
            <w:tcBorders>
              <w:top w:val="single" w:color="auto" w:sz="4" w:space="0"/>
              <w:left w:val="single" w:color="auto" w:sz="4" w:space="0"/>
              <w:bottom w:val="single" w:color="auto" w:sz="4" w:space="0"/>
              <w:right w:val="single" w:color="auto" w:sz="4" w:space="0"/>
            </w:tcBorders>
          </w:tcPr>
          <w:p w14:paraId="14D5E299">
            <w:pPr>
              <w:keepNext/>
              <w:keepLines/>
              <w:spacing w:after="0"/>
              <w:jc w:val="center"/>
              <w:rPr>
                <w:rFonts w:ascii="Arial" w:hAnsi="Arial"/>
                <w:sz w:val="18"/>
                <w:lang w:eastAsia="zh-CN"/>
              </w:rPr>
            </w:pPr>
            <w:r>
              <w:rPr>
                <w:rFonts w:ascii="Arial" w:hAnsi="Arial"/>
                <w:sz w:val="18"/>
                <w:lang w:eastAsia="zh-CN"/>
              </w:rPr>
              <w:t>F</w:t>
            </w:r>
          </w:p>
        </w:tc>
        <w:tc>
          <w:tcPr>
            <w:tcW w:w="1380" w:type="dxa"/>
            <w:tcBorders>
              <w:top w:val="single" w:color="auto" w:sz="4" w:space="0"/>
              <w:left w:val="single" w:color="auto" w:sz="4" w:space="0"/>
              <w:bottom w:val="single" w:color="auto" w:sz="4" w:space="0"/>
              <w:right w:val="single" w:color="auto" w:sz="4" w:space="0"/>
            </w:tcBorders>
          </w:tcPr>
          <w:p w14:paraId="6C62CE3D">
            <w:pPr>
              <w:keepNext/>
              <w:keepLines/>
              <w:spacing w:after="0"/>
              <w:jc w:val="center"/>
              <w:rPr>
                <w:rFonts w:ascii="Arial" w:hAnsi="Arial"/>
                <w:sz w:val="18"/>
                <w:lang w:eastAsia="zh-CN"/>
              </w:rPr>
            </w:pPr>
            <w:r>
              <w:rPr>
                <w:rFonts w:ascii="Arial" w:hAnsi="Arial"/>
                <w:sz w:val="18"/>
                <w:lang w:eastAsia="zh-CN"/>
              </w:rPr>
              <w:t>T</w:t>
            </w:r>
          </w:p>
        </w:tc>
      </w:tr>
    </w:tbl>
    <w:p w14:paraId="76C79ED8">
      <w:pPr>
        <w:rPr>
          <w:lang w:val="en-US"/>
        </w:rPr>
      </w:pPr>
    </w:p>
    <w:p w14:paraId="7C76E696">
      <w:pPr>
        <w:pStyle w:val="4"/>
        <w:rPr>
          <w:lang w:val="en" w:eastAsia="zh-CN"/>
        </w:rPr>
      </w:pPr>
      <w:bookmarkStart w:id="213" w:name="_Toc12249"/>
      <w:r>
        <w:rPr>
          <w:lang w:val="en" w:eastAsia="zh-CN"/>
        </w:rPr>
        <w:t>6.3</w:t>
      </w:r>
      <w:r>
        <w:rPr>
          <w:lang w:val="en" w:eastAsia="zh-CN"/>
        </w:rPr>
        <w:tab/>
      </w:r>
      <w:r>
        <w:rPr>
          <w:lang w:val="en" w:eastAsia="zh-CN"/>
        </w:rPr>
        <w:t>Attribute definitions</w:t>
      </w:r>
      <w:bookmarkEnd w:id="213"/>
    </w:p>
    <w:p w14:paraId="7879150E">
      <w:pPr>
        <w:pStyle w:val="5"/>
        <w:rPr>
          <w:del w:id="0" w:author="CMCC" w:date="2025-04-16T11:58:11Z"/>
        </w:rPr>
      </w:pPr>
      <w:bookmarkStart w:id="214" w:name="_Toc24529"/>
      <w:r>
        <w:t>6.3.1</w:t>
      </w:r>
      <w:r>
        <w:tab/>
      </w:r>
      <w:r>
        <w:t>Attribute properties</w:t>
      </w:r>
      <w:bookmarkEnd w:id="214"/>
    </w:p>
    <w:p w14:paraId="7879150E">
      <w:pPr>
        <w:ind w:left="0" w:firstLine="0"/>
        <w:outlineLvl w:val="9"/>
        <w:pPrChange w:id="1" w:author="CMCC" w:date="2025-04-16T11:58:21Z">
          <w:pPr/>
        </w:pPrChange>
      </w:pPr>
    </w:p>
    <w:p w14:paraId="047D3632">
      <w:pPr>
        <w:pStyle w:val="113"/>
      </w:pPr>
      <w:r>
        <w:t>Table 6.</w:t>
      </w:r>
      <w:r>
        <w:rPr>
          <w:rFonts w:hint="eastAsia" w:eastAsia="宋体"/>
          <w:lang w:val="en-US" w:eastAsia="zh-CN"/>
        </w:rPr>
        <w:t>3</w:t>
      </w:r>
      <w:r>
        <w:t>.1-1</w:t>
      </w:r>
    </w:p>
    <w:tbl>
      <w:tblPr>
        <w:tblStyle w:val="89"/>
        <w:tblW w:w="946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06"/>
        <w:gridCol w:w="4942"/>
        <w:gridCol w:w="2116"/>
      </w:tblGrid>
      <w:tr w14:paraId="0FFD29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trPr>
        <w:tc>
          <w:tcPr>
            <w:tcW w:w="1271" w:type="pct"/>
            <w:shd w:val="clear" w:color="auto" w:fill="E0E0E0"/>
          </w:tcPr>
          <w:p w14:paraId="52780AAA">
            <w:pPr>
              <w:pStyle w:val="104"/>
            </w:pPr>
            <w:r>
              <w:t>Attribute Name</w:t>
            </w:r>
          </w:p>
        </w:tc>
        <w:tc>
          <w:tcPr>
            <w:tcW w:w="2611" w:type="pct"/>
            <w:shd w:val="clear" w:color="auto" w:fill="E0E0E0"/>
          </w:tcPr>
          <w:p w14:paraId="623E0867">
            <w:pPr>
              <w:pStyle w:val="104"/>
            </w:pPr>
            <w:r>
              <w:t>Documentation and Allowed Values</w:t>
            </w:r>
          </w:p>
        </w:tc>
        <w:tc>
          <w:tcPr>
            <w:tcW w:w="1118" w:type="pct"/>
            <w:shd w:val="clear" w:color="auto" w:fill="E0E0E0"/>
          </w:tcPr>
          <w:p w14:paraId="00D53FCC">
            <w:pPr>
              <w:pStyle w:val="104"/>
            </w:pPr>
            <w:r>
              <w:rPr>
                <w:rFonts w:cs="Arial"/>
                <w:szCs w:val="18"/>
              </w:rPr>
              <w:t>Properties</w:t>
            </w:r>
          </w:p>
        </w:tc>
      </w:tr>
      <w:tr w14:paraId="727A3E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trPr>
        <w:tc>
          <w:tcPr>
            <w:tcW w:w="1271" w:type="pct"/>
            <w:tcBorders>
              <w:top w:val="single" w:color="auto" w:sz="4" w:space="0"/>
              <w:left w:val="single" w:color="auto" w:sz="4" w:space="0"/>
              <w:bottom w:val="single" w:color="auto" w:sz="4" w:space="0"/>
              <w:right w:val="single" w:color="auto" w:sz="4" w:space="0"/>
            </w:tcBorders>
          </w:tcPr>
          <w:p w14:paraId="315A9401">
            <w:pPr>
              <w:spacing w:after="0"/>
              <w:rPr>
                <w:rFonts w:ascii="Courier New" w:hAnsi="Courier New" w:cs="Courier New"/>
                <w:sz w:val="18"/>
                <w:szCs w:val="18"/>
              </w:rPr>
            </w:pPr>
            <w:r>
              <w:rPr>
                <w:rFonts w:ascii="Courier New" w:hAnsi="Courier New" w:cs="Courier New"/>
                <w:sz w:val="18"/>
                <w:szCs w:val="18"/>
                <w:lang w:eastAsia="zh-CN"/>
              </w:rPr>
              <w:t>ndtJob</w:t>
            </w:r>
            <w:r>
              <w:rPr>
                <w:rFonts w:hint="eastAsia" w:ascii="Courier New" w:hAnsi="Courier New" w:cs="Courier New"/>
                <w:sz w:val="18"/>
                <w:szCs w:val="18"/>
                <w:lang w:eastAsia="zh-CN"/>
              </w:rPr>
              <w:t>Ref</w:t>
            </w:r>
          </w:p>
        </w:tc>
        <w:tc>
          <w:tcPr>
            <w:tcW w:w="2611" w:type="pct"/>
            <w:tcBorders>
              <w:top w:val="single" w:color="auto" w:sz="4" w:space="0"/>
              <w:left w:val="single" w:color="auto" w:sz="4" w:space="0"/>
              <w:bottom w:val="single" w:color="auto" w:sz="4" w:space="0"/>
              <w:right w:val="single" w:color="auto" w:sz="4" w:space="0"/>
            </w:tcBorders>
          </w:tcPr>
          <w:p w14:paraId="7AECBAAF">
            <w:pPr>
              <w:spacing w:after="0"/>
              <w:rPr>
                <w:rFonts w:ascii="Arial" w:hAnsi="Arial" w:cs="Arial"/>
                <w:sz w:val="18"/>
                <w:szCs w:val="18"/>
                <w:lang w:eastAsia="zh-CN"/>
              </w:rPr>
            </w:pPr>
            <w:r>
              <w:rPr>
                <w:rFonts w:ascii="Arial" w:hAnsi="Arial" w:cs="Arial"/>
                <w:sz w:val="18"/>
                <w:szCs w:val="18"/>
                <w:lang w:eastAsia="zh-CN"/>
              </w:rPr>
              <w:t xml:space="preserve">It indicates </w:t>
            </w:r>
            <w:r>
              <w:rPr>
                <w:rFonts w:hint="eastAsia" w:ascii="Arial" w:hAnsi="Arial" w:cs="Arial"/>
                <w:sz w:val="18"/>
                <w:szCs w:val="18"/>
                <w:lang w:eastAsia="zh-CN"/>
              </w:rPr>
              <w:t xml:space="preserve">an DN of a </w:t>
            </w:r>
            <w:r>
              <w:rPr>
                <w:rFonts w:ascii="Courier New" w:hAnsi="Courier New" w:cs="Courier New"/>
              </w:rPr>
              <w:t>NDTJob</w:t>
            </w:r>
            <w:r>
              <w:rPr>
                <w:rFonts w:hint="eastAsia" w:ascii="Arial" w:hAnsi="Arial" w:cs="Arial"/>
                <w:sz w:val="18"/>
                <w:szCs w:val="18"/>
                <w:lang w:eastAsia="zh-CN"/>
              </w:rPr>
              <w:t xml:space="preserve"> Instance.</w:t>
            </w:r>
          </w:p>
          <w:p w14:paraId="66C2C0FC">
            <w:pPr>
              <w:spacing w:after="0"/>
              <w:rPr>
                <w:rFonts w:ascii="Arial" w:hAnsi="Arial" w:cs="Arial"/>
                <w:sz w:val="18"/>
                <w:szCs w:val="18"/>
                <w:lang w:eastAsia="zh-CN"/>
              </w:rPr>
            </w:pPr>
          </w:p>
          <w:p w14:paraId="587275A9">
            <w:pPr>
              <w:pStyle w:val="103"/>
            </w:pPr>
            <w:r>
              <w:rPr>
                <w:rFonts w:cs="Arial"/>
                <w:szCs w:val="18"/>
              </w:rPr>
              <w:t>allowedValues:</w:t>
            </w:r>
            <w:r>
              <w:rPr>
                <w:rFonts w:hint="eastAsia" w:cs="Arial"/>
                <w:szCs w:val="18"/>
                <w:lang w:eastAsia="zh-CN"/>
              </w:rPr>
              <w:t xml:space="preserve"> N/A</w:t>
            </w:r>
          </w:p>
        </w:tc>
        <w:tc>
          <w:tcPr>
            <w:tcW w:w="1118" w:type="pct"/>
            <w:tcBorders>
              <w:top w:val="single" w:color="auto" w:sz="4" w:space="0"/>
              <w:left w:val="single" w:color="auto" w:sz="4" w:space="0"/>
              <w:bottom w:val="single" w:color="auto" w:sz="4" w:space="0"/>
              <w:right w:val="single" w:color="auto" w:sz="4" w:space="0"/>
            </w:tcBorders>
          </w:tcPr>
          <w:p w14:paraId="3A18C6BC">
            <w:pPr>
              <w:spacing w:after="0"/>
              <w:rPr>
                <w:rFonts w:ascii="Arial" w:hAnsi="Arial" w:cs="Arial"/>
                <w:sz w:val="18"/>
                <w:szCs w:val="18"/>
                <w:lang w:eastAsia="zh-CN"/>
              </w:rPr>
            </w:pPr>
            <w:r>
              <w:rPr>
                <w:rFonts w:hint="eastAsia" w:ascii="Arial" w:hAnsi="Arial" w:cs="Arial"/>
                <w:sz w:val="18"/>
                <w:szCs w:val="18"/>
                <w:lang w:eastAsia="zh-CN"/>
              </w:rPr>
              <w:t>t</w:t>
            </w:r>
            <w:r>
              <w:rPr>
                <w:rFonts w:ascii="Arial" w:hAnsi="Arial" w:cs="Arial"/>
                <w:sz w:val="18"/>
                <w:szCs w:val="18"/>
              </w:rPr>
              <w:t xml:space="preserve">ype: </w:t>
            </w:r>
            <w:r>
              <w:rPr>
                <w:rFonts w:hint="eastAsia" w:ascii="Arial" w:hAnsi="Arial" w:cs="Arial"/>
                <w:sz w:val="18"/>
                <w:szCs w:val="18"/>
                <w:lang w:eastAsia="zh-CN"/>
              </w:rPr>
              <w:t>DN</w:t>
            </w:r>
          </w:p>
          <w:p w14:paraId="638CFB2D">
            <w:pPr>
              <w:spacing w:after="0"/>
              <w:rPr>
                <w:rFonts w:ascii="Arial" w:hAnsi="Arial" w:cs="Arial"/>
                <w:sz w:val="18"/>
                <w:szCs w:val="18"/>
                <w:lang w:eastAsia="zh-CN"/>
              </w:rPr>
            </w:pPr>
            <w:r>
              <w:rPr>
                <w:rFonts w:ascii="Arial" w:hAnsi="Arial" w:cs="Arial"/>
                <w:sz w:val="18"/>
                <w:szCs w:val="18"/>
              </w:rPr>
              <w:t xml:space="preserve">multiplicity: </w:t>
            </w:r>
            <w:r>
              <w:rPr>
                <w:rFonts w:hint="eastAsia" w:ascii="Arial" w:hAnsi="Arial" w:cs="Arial"/>
                <w:sz w:val="18"/>
                <w:szCs w:val="18"/>
                <w:lang w:eastAsia="zh-CN"/>
              </w:rPr>
              <w:t>1</w:t>
            </w:r>
          </w:p>
          <w:p w14:paraId="328CE83B">
            <w:pPr>
              <w:spacing w:after="0"/>
              <w:rPr>
                <w:rFonts w:ascii="Arial" w:hAnsi="Arial" w:cs="Arial"/>
                <w:sz w:val="18"/>
                <w:szCs w:val="18"/>
              </w:rPr>
            </w:pPr>
            <w:r>
              <w:rPr>
                <w:rFonts w:ascii="Arial" w:hAnsi="Arial" w:cs="Arial"/>
                <w:sz w:val="18"/>
                <w:szCs w:val="18"/>
              </w:rPr>
              <w:t xml:space="preserve">isOrdered: </w:t>
            </w:r>
            <w:r>
              <w:rPr>
                <w:rFonts w:hint="eastAsia" w:ascii="Arial" w:hAnsi="Arial" w:cs="Arial"/>
                <w:sz w:val="18"/>
                <w:szCs w:val="18"/>
                <w:lang w:eastAsia="zh-CN"/>
              </w:rPr>
              <w:t>N/A</w:t>
            </w:r>
          </w:p>
          <w:p w14:paraId="62B5F513">
            <w:pPr>
              <w:spacing w:after="0"/>
              <w:rPr>
                <w:rFonts w:ascii="Arial" w:hAnsi="Arial" w:cs="Arial"/>
                <w:sz w:val="18"/>
                <w:szCs w:val="18"/>
                <w:lang w:eastAsia="zh-CN"/>
              </w:rPr>
            </w:pPr>
            <w:r>
              <w:rPr>
                <w:rFonts w:ascii="Arial" w:hAnsi="Arial" w:cs="Arial"/>
                <w:sz w:val="18"/>
                <w:szCs w:val="18"/>
              </w:rPr>
              <w:t xml:space="preserve">isUnique: </w:t>
            </w:r>
            <w:r>
              <w:rPr>
                <w:rFonts w:hint="eastAsia" w:ascii="Arial" w:hAnsi="Arial" w:cs="Arial"/>
                <w:sz w:val="18"/>
                <w:szCs w:val="18"/>
                <w:lang w:eastAsia="zh-CN"/>
              </w:rPr>
              <w:t>N/A</w:t>
            </w:r>
          </w:p>
          <w:p w14:paraId="7987CB57">
            <w:pPr>
              <w:spacing w:after="0"/>
              <w:rPr>
                <w:rFonts w:ascii="Arial" w:hAnsi="Arial" w:cs="Arial"/>
                <w:sz w:val="18"/>
                <w:szCs w:val="18"/>
              </w:rPr>
            </w:pPr>
            <w:r>
              <w:rPr>
                <w:rFonts w:ascii="Arial" w:hAnsi="Arial" w:cs="Arial"/>
                <w:sz w:val="18"/>
                <w:szCs w:val="18"/>
              </w:rPr>
              <w:t>defaultValue: None</w:t>
            </w:r>
          </w:p>
          <w:p w14:paraId="6990C8F5">
            <w:pPr>
              <w:spacing w:after="0"/>
              <w:rPr>
                <w:rFonts w:ascii="Arial" w:hAnsi="Arial" w:cs="Arial"/>
                <w:snapToGrid w:val="0"/>
                <w:sz w:val="18"/>
                <w:szCs w:val="18"/>
              </w:rPr>
            </w:pPr>
            <w:r>
              <w:rPr>
                <w:rFonts w:ascii="Arial" w:hAnsi="Arial" w:cs="Arial"/>
                <w:sz w:val="18"/>
                <w:szCs w:val="18"/>
              </w:rPr>
              <w:t>isNullable: False</w:t>
            </w:r>
          </w:p>
        </w:tc>
      </w:tr>
      <w:tr w14:paraId="5B81D9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trPr>
        <w:tc>
          <w:tcPr>
            <w:tcW w:w="1271" w:type="pct"/>
            <w:tcBorders>
              <w:top w:val="single" w:color="auto" w:sz="4" w:space="0"/>
              <w:left w:val="single" w:color="auto" w:sz="4" w:space="0"/>
              <w:bottom w:val="single" w:color="auto" w:sz="4" w:space="0"/>
              <w:right w:val="single" w:color="auto" w:sz="4" w:space="0"/>
            </w:tcBorders>
          </w:tcPr>
          <w:p w14:paraId="56C3BE0D">
            <w:pPr>
              <w:spacing w:after="0"/>
              <w:rPr>
                <w:rFonts w:ascii="Courier New" w:hAnsi="Courier New" w:cs="Courier New"/>
                <w:sz w:val="18"/>
                <w:szCs w:val="18"/>
                <w:lang w:eastAsia="zh-CN"/>
              </w:rPr>
            </w:pPr>
            <w:r>
              <w:rPr>
                <w:rFonts w:hint="eastAsia" w:ascii="Courier New" w:hAnsi="Courier New" w:cs="Courier New"/>
                <w:sz w:val="18"/>
                <w:szCs w:val="18"/>
                <w:lang w:eastAsia="zh-CN"/>
              </w:rPr>
              <w:t>n</w:t>
            </w:r>
            <w:r>
              <w:rPr>
                <w:rFonts w:ascii="Courier New" w:hAnsi="Courier New" w:cs="Courier New"/>
                <w:sz w:val="18"/>
                <w:szCs w:val="18"/>
                <w:lang w:eastAsia="zh-CN"/>
              </w:rPr>
              <w:t>dtFunctionRef</w:t>
            </w:r>
          </w:p>
        </w:tc>
        <w:tc>
          <w:tcPr>
            <w:tcW w:w="2611" w:type="pct"/>
            <w:tcBorders>
              <w:top w:val="single" w:color="auto" w:sz="4" w:space="0"/>
              <w:left w:val="single" w:color="auto" w:sz="4" w:space="0"/>
              <w:bottom w:val="single" w:color="auto" w:sz="4" w:space="0"/>
              <w:right w:val="single" w:color="auto" w:sz="4" w:space="0"/>
            </w:tcBorders>
          </w:tcPr>
          <w:p w14:paraId="2E5EE9F1">
            <w:pPr>
              <w:spacing w:after="0"/>
              <w:rPr>
                <w:rFonts w:ascii="Arial" w:hAnsi="Arial" w:cs="Arial"/>
                <w:sz w:val="18"/>
                <w:szCs w:val="18"/>
                <w:lang w:eastAsia="zh-CN"/>
              </w:rPr>
            </w:pPr>
            <w:r>
              <w:rPr>
                <w:rFonts w:ascii="Arial" w:hAnsi="Arial" w:cs="Arial"/>
                <w:sz w:val="18"/>
                <w:szCs w:val="18"/>
                <w:lang w:eastAsia="zh-CN"/>
              </w:rPr>
              <w:t xml:space="preserve">It indicates </w:t>
            </w:r>
            <w:r>
              <w:rPr>
                <w:rFonts w:hint="eastAsia" w:ascii="Arial" w:hAnsi="Arial" w:cs="Arial"/>
                <w:sz w:val="18"/>
                <w:szCs w:val="18"/>
                <w:lang w:eastAsia="zh-CN"/>
              </w:rPr>
              <w:t xml:space="preserve">an DN of a </w:t>
            </w:r>
            <w:r>
              <w:rPr>
                <w:rFonts w:ascii="Courier New" w:hAnsi="Courier New" w:cs="Courier New"/>
              </w:rPr>
              <w:t>NDTFunction</w:t>
            </w:r>
            <w:r>
              <w:rPr>
                <w:rFonts w:hint="eastAsia" w:ascii="Arial" w:hAnsi="Arial" w:cs="Arial"/>
                <w:sz w:val="18"/>
                <w:szCs w:val="18"/>
                <w:lang w:eastAsia="zh-CN"/>
              </w:rPr>
              <w:t xml:space="preserve"> Instance.</w:t>
            </w:r>
          </w:p>
          <w:p w14:paraId="0A4187A3">
            <w:pPr>
              <w:spacing w:after="0"/>
              <w:rPr>
                <w:rFonts w:ascii="Arial" w:hAnsi="Arial" w:cs="Arial"/>
                <w:sz w:val="18"/>
                <w:szCs w:val="18"/>
                <w:lang w:eastAsia="zh-CN"/>
              </w:rPr>
            </w:pPr>
          </w:p>
          <w:p w14:paraId="0EFD3DD4">
            <w:pPr>
              <w:spacing w:after="0"/>
              <w:rPr>
                <w:rFonts w:ascii="Arial" w:hAnsi="Arial" w:cs="Arial"/>
                <w:sz w:val="18"/>
                <w:szCs w:val="18"/>
                <w:lang w:eastAsia="zh-CN"/>
              </w:rPr>
            </w:pPr>
            <w:r>
              <w:rPr>
                <w:rFonts w:cs="Arial"/>
                <w:szCs w:val="18"/>
              </w:rPr>
              <w:t>allowedValues:</w:t>
            </w:r>
            <w:r>
              <w:rPr>
                <w:rFonts w:hint="eastAsia" w:cs="Arial"/>
                <w:szCs w:val="18"/>
                <w:lang w:eastAsia="zh-CN"/>
              </w:rPr>
              <w:t xml:space="preserve"> N/A</w:t>
            </w:r>
          </w:p>
        </w:tc>
        <w:tc>
          <w:tcPr>
            <w:tcW w:w="1118" w:type="pct"/>
            <w:tcBorders>
              <w:top w:val="single" w:color="auto" w:sz="4" w:space="0"/>
              <w:left w:val="single" w:color="auto" w:sz="4" w:space="0"/>
              <w:bottom w:val="single" w:color="auto" w:sz="4" w:space="0"/>
              <w:right w:val="single" w:color="auto" w:sz="4" w:space="0"/>
            </w:tcBorders>
          </w:tcPr>
          <w:p w14:paraId="243997AE">
            <w:pPr>
              <w:spacing w:after="0"/>
              <w:rPr>
                <w:rFonts w:ascii="Arial" w:hAnsi="Arial" w:cs="Arial"/>
                <w:sz w:val="18"/>
                <w:szCs w:val="18"/>
                <w:lang w:eastAsia="zh-CN"/>
              </w:rPr>
            </w:pPr>
            <w:r>
              <w:rPr>
                <w:rFonts w:hint="eastAsia" w:ascii="Arial" w:hAnsi="Arial" w:cs="Arial"/>
                <w:sz w:val="18"/>
                <w:szCs w:val="18"/>
                <w:lang w:eastAsia="zh-CN"/>
              </w:rPr>
              <w:t>t</w:t>
            </w:r>
            <w:r>
              <w:rPr>
                <w:rFonts w:ascii="Arial" w:hAnsi="Arial" w:cs="Arial"/>
                <w:sz w:val="18"/>
                <w:szCs w:val="18"/>
              </w:rPr>
              <w:t xml:space="preserve">ype: </w:t>
            </w:r>
            <w:r>
              <w:rPr>
                <w:rFonts w:hint="eastAsia" w:ascii="Arial" w:hAnsi="Arial" w:cs="Arial"/>
                <w:sz w:val="18"/>
                <w:szCs w:val="18"/>
                <w:lang w:eastAsia="zh-CN"/>
              </w:rPr>
              <w:t>DN</w:t>
            </w:r>
          </w:p>
          <w:p w14:paraId="507CA163">
            <w:pPr>
              <w:spacing w:after="0"/>
              <w:rPr>
                <w:rFonts w:ascii="Arial" w:hAnsi="Arial" w:cs="Arial"/>
                <w:sz w:val="18"/>
                <w:szCs w:val="18"/>
                <w:lang w:eastAsia="zh-CN"/>
              </w:rPr>
            </w:pPr>
            <w:r>
              <w:rPr>
                <w:rFonts w:ascii="Arial" w:hAnsi="Arial" w:cs="Arial"/>
                <w:sz w:val="18"/>
                <w:szCs w:val="18"/>
              </w:rPr>
              <w:t xml:space="preserve">multiplicity: </w:t>
            </w:r>
            <w:r>
              <w:rPr>
                <w:rFonts w:hint="eastAsia" w:ascii="Arial" w:hAnsi="Arial" w:cs="Arial"/>
                <w:sz w:val="18"/>
                <w:szCs w:val="18"/>
                <w:lang w:eastAsia="zh-CN"/>
              </w:rPr>
              <w:t>1</w:t>
            </w:r>
          </w:p>
          <w:p w14:paraId="58482F20">
            <w:pPr>
              <w:spacing w:after="0"/>
              <w:rPr>
                <w:rFonts w:ascii="Arial" w:hAnsi="Arial" w:cs="Arial"/>
                <w:sz w:val="18"/>
                <w:szCs w:val="18"/>
              </w:rPr>
            </w:pPr>
            <w:r>
              <w:rPr>
                <w:rFonts w:ascii="Arial" w:hAnsi="Arial" w:cs="Arial"/>
                <w:sz w:val="18"/>
                <w:szCs w:val="18"/>
              </w:rPr>
              <w:t xml:space="preserve">isOrdered: </w:t>
            </w:r>
            <w:r>
              <w:rPr>
                <w:rFonts w:hint="eastAsia" w:ascii="Arial" w:hAnsi="Arial" w:cs="Arial"/>
                <w:sz w:val="18"/>
                <w:szCs w:val="18"/>
                <w:lang w:eastAsia="zh-CN"/>
              </w:rPr>
              <w:t>N/A</w:t>
            </w:r>
          </w:p>
          <w:p w14:paraId="6444C87F">
            <w:pPr>
              <w:spacing w:after="0"/>
              <w:rPr>
                <w:rFonts w:ascii="Arial" w:hAnsi="Arial" w:cs="Arial"/>
                <w:sz w:val="18"/>
                <w:szCs w:val="18"/>
                <w:lang w:eastAsia="zh-CN"/>
              </w:rPr>
            </w:pPr>
            <w:r>
              <w:rPr>
                <w:rFonts w:ascii="Arial" w:hAnsi="Arial" w:cs="Arial"/>
                <w:sz w:val="18"/>
                <w:szCs w:val="18"/>
              </w:rPr>
              <w:t xml:space="preserve">isUnique: </w:t>
            </w:r>
            <w:r>
              <w:rPr>
                <w:rFonts w:hint="eastAsia" w:ascii="Arial" w:hAnsi="Arial" w:cs="Arial"/>
                <w:sz w:val="18"/>
                <w:szCs w:val="18"/>
                <w:lang w:eastAsia="zh-CN"/>
              </w:rPr>
              <w:t>N/A</w:t>
            </w:r>
          </w:p>
          <w:p w14:paraId="3DCCA33A">
            <w:pPr>
              <w:spacing w:after="0"/>
              <w:rPr>
                <w:rFonts w:ascii="Arial" w:hAnsi="Arial" w:cs="Arial"/>
                <w:sz w:val="18"/>
                <w:szCs w:val="18"/>
              </w:rPr>
            </w:pPr>
            <w:r>
              <w:rPr>
                <w:rFonts w:ascii="Arial" w:hAnsi="Arial" w:cs="Arial"/>
                <w:sz w:val="18"/>
                <w:szCs w:val="18"/>
              </w:rPr>
              <w:t>defaultValue: None</w:t>
            </w:r>
          </w:p>
          <w:p w14:paraId="6E9EC1E8">
            <w:pPr>
              <w:spacing w:after="0"/>
              <w:rPr>
                <w:rFonts w:ascii="Arial" w:hAnsi="Arial" w:cs="Arial"/>
                <w:sz w:val="18"/>
                <w:szCs w:val="18"/>
                <w:lang w:eastAsia="zh-CN"/>
              </w:rPr>
            </w:pPr>
            <w:r>
              <w:rPr>
                <w:rFonts w:ascii="Arial" w:hAnsi="Arial" w:cs="Arial"/>
                <w:sz w:val="18"/>
                <w:szCs w:val="18"/>
              </w:rPr>
              <w:t>isNullable: False</w:t>
            </w:r>
          </w:p>
        </w:tc>
      </w:tr>
      <w:tr w14:paraId="406E5F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trPr>
        <w:tc>
          <w:tcPr>
            <w:tcW w:w="1271" w:type="pct"/>
            <w:tcBorders>
              <w:top w:val="single" w:color="auto" w:sz="4" w:space="0"/>
              <w:left w:val="single" w:color="auto" w:sz="4" w:space="0"/>
              <w:bottom w:val="single" w:color="auto" w:sz="4" w:space="0"/>
              <w:right w:val="single" w:color="auto" w:sz="4" w:space="0"/>
            </w:tcBorders>
          </w:tcPr>
          <w:p w14:paraId="1F7AD1F8">
            <w:pPr>
              <w:spacing w:after="0"/>
              <w:rPr>
                <w:rFonts w:ascii="Courier New" w:hAnsi="Courier New" w:cs="Courier New"/>
                <w:sz w:val="18"/>
              </w:rPr>
            </w:pPr>
            <w:r>
              <w:rPr>
                <w:rFonts w:ascii="Courier New" w:hAnsi="Courier New" w:cs="Courier New"/>
                <w:sz w:val="18"/>
                <w:lang w:eastAsia="zh-CN"/>
              </w:rPr>
              <w:t>ndt</w:t>
            </w:r>
            <w:r>
              <w:rPr>
                <w:rFonts w:hint="eastAsia" w:ascii="Courier New" w:hAnsi="Courier New" w:cs="Courier New"/>
                <w:sz w:val="18"/>
                <w:lang w:eastAsia="zh-CN"/>
              </w:rPr>
              <w:t>ReportRefList</w:t>
            </w:r>
          </w:p>
        </w:tc>
        <w:tc>
          <w:tcPr>
            <w:tcW w:w="2611" w:type="pct"/>
            <w:tcBorders>
              <w:top w:val="single" w:color="auto" w:sz="4" w:space="0"/>
              <w:left w:val="single" w:color="auto" w:sz="4" w:space="0"/>
              <w:bottom w:val="single" w:color="auto" w:sz="4" w:space="0"/>
              <w:right w:val="single" w:color="auto" w:sz="4" w:space="0"/>
            </w:tcBorders>
          </w:tcPr>
          <w:p w14:paraId="45D5CCE4">
            <w:pPr>
              <w:spacing w:after="0"/>
              <w:rPr>
                <w:rFonts w:ascii="Arial" w:hAnsi="Arial" w:cs="Arial"/>
                <w:sz w:val="18"/>
                <w:szCs w:val="18"/>
                <w:lang w:eastAsia="zh-CN"/>
              </w:rPr>
            </w:pPr>
            <w:r>
              <w:rPr>
                <w:rFonts w:ascii="Arial" w:hAnsi="Arial" w:cs="Arial"/>
                <w:sz w:val="18"/>
                <w:szCs w:val="18"/>
                <w:lang w:eastAsia="zh-CN"/>
              </w:rPr>
              <w:t xml:space="preserve">It indicates </w:t>
            </w:r>
            <w:r>
              <w:rPr>
                <w:rFonts w:hint="eastAsia" w:ascii="Arial" w:hAnsi="Arial" w:cs="Arial"/>
                <w:sz w:val="18"/>
                <w:szCs w:val="18"/>
                <w:lang w:eastAsia="zh-CN"/>
              </w:rPr>
              <w:t xml:space="preserve">a list of DN for </w:t>
            </w:r>
            <w:r>
              <w:rPr>
                <w:rFonts w:ascii="Courier New" w:hAnsi="Courier New" w:cs="Courier New"/>
              </w:rPr>
              <w:t>NDT</w:t>
            </w:r>
            <w:r>
              <w:rPr>
                <w:rFonts w:hint="eastAsia" w:ascii="Courier New" w:hAnsi="Courier New" w:cs="Courier New"/>
                <w:lang w:eastAsia="zh-CN"/>
              </w:rPr>
              <w:t>Report</w:t>
            </w:r>
            <w:r>
              <w:rPr>
                <w:rFonts w:hint="eastAsia" w:ascii="Arial" w:hAnsi="Arial" w:cs="Arial"/>
                <w:sz w:val="18"/>
                <w:szCs w:val="18"/>
                <w:lang w:eastAsia="zh-CN"/>
              </w:rPr>
              <w:t xml:space="preserve"> Instances.</w:t>
            </w:r>
          </w:p>
          <w:p w14:paraId="362230B4">
            <w:pPr>
              <w:spacing w:after="0"/>
              <w:rPr>
                <w:rFonts w:ascii="Arial" w:hAnsi="Arial" w:cs="Arial"/>
                <w:sz w:val="18"/>
                <w:szCs w:val="18"/>
                <w:lang w:eastAsia="zh-CN"/>
              </w:rPr>
            </w:pPr>
          </w:p>
          <w:p w14:paraId="58B3361E">
            <w:pPr>
              <w:pStyle w:val="103"/>
            </w:pPr>
            <w:r>
              <w:rPr>
                <w:rFonts w:cs="Arial"/>
                <w:szCs w:val="18"/>
              </w:rPr>
              <w:t>allowedValues:</w:t>
            </w:r>
            <w:r>
              <w:rPr>
                <w:rFonts w:hint="eastAsia" w:cs="Arial"/>
                <w:szCs w:val="18"/>
                <w:lang w:eastAsia="zh-CN"/>
              </w:rPr>
              <w:t xml:space="preserve"> N/A</w:t>
            </w:r>
          </w:p>
        </w:tc>
        <w:tc>
          <w:tcPr>
            <w:tcW w:w="1118" w:type="pct"/>
            <w:tcBorders>
              <w:top w:val="single" w:color="auto" w:sz="4" w:space="0"/>
              <w:left w:val="single" w:color="auto" w:sz="4" w:space="0"/>
              <w:bottom w:val="single" w:color="auto" w:sz="4" w:space="0"/>
              <w:right w:val="single" w:color="auto" w:sz="4" w:space="0"/>
            </w:tcBorders>
          </w:tcPr>
          <w:p w14:paraId="6E2FF6BC">
            <w:pPr>
              <w:spacing w:after="0"/>
              <w:rPr>
                <w:rFonts w:ascii="Arial" w:hAnsi="Arial" w:cs="Arial"/>
                <w:sz w:val="18"/>
                <w:szCs w:val="18"/>
                <w:lang w:eastAsia="zh-CN"/>
              </w:rPr>
            </w:pPr>
            <w:r>
              <w:rPr>
                <w:rFonts w:hint="eastAsia" w:ascii="Arial" w:hAnsi="Arial" w:cs="Arial"/>
                <w:sz w:val="18"/>
                <w:szCs w:val="18"/>
                <w:lang w:eastAsia="zh-CN"/>
              </w:rPr>
              <w:t>t</w:t>
            </w:r>
            <w:r>
              <w:rPr>
                <w:rFonts w:ascii="Arial" w:hAnsi="Arial" w:cs="Arial"/>
                <w:sz w:val="18"/>
                <w:szCs w:val="18"/>
              </w:rPr>
              <w:t xml:space="preserve">ype: </w:t>
            </w:r>
            <w:r>
              <w:rPr>
                <w:rFonts w:hint="eastAsia" w:ascii="Arial" w:hAnsi="Arial" w:cs="Arial"/>
                <w:sz w:val="18"/>
                <w:szCs w:val="18"/>
                <w:lang w:eastAsia="zh-CN"/>
              </w:rPr>
              <w:t>DN</w:t>
            </w:r>
          </w:p>
          <w:p w14:paraId="41198255">
            <w:pPr>
              <w:spacing w:after="0"/>
              <w:rPr>
                <w:rFonts w:ascii="Arial" w:hAnsi="Arial" w:cs="Arial"/>
                <w:sz w:val="18"/>
                <w:szCs w:val="18"/>
              </w:rPr>
            </w:pPr>
            <w:r>
              <w:rPr>
                <w:rFonts w:ascii="Arial" w:hAnsi="Arial" w:cs="Arial"/>
                <w:sz w:val="18"/>
                <w:szCs w:val="18"/>
              </w:rPr>
              <w:t>multiplicity: *</w:t>
            </w:r>
          </w:p>
          <w:p w14:paraId="0AA9D06C">
            <w:pPr>
              <w:spacing w:after="0"/>
              <w:rPr>
                <w:rFonts w:ascii="Arial" w:hAnsi="Arial" w:cs="Arial"/>
                <w:sz w:val="18"/>
                <w:szCs w:val="18"/>
              </w:rPr>
            </w:pPr>
            <w:r>
              <w:rPr>
                <w:rFonts w:ascii="Arial" w:hAnsi="Arial" w:cs="Arial"/>
                <w:sz w:val="18"/>
                <w:szCs w:val="18"/>
              </w:rPr>
              <w:t xml:space="preserve">isOrdered: </w:t>
            </w:r>
            <w:r>
              <w:rPr>
                <w:rFonts w:hint="eastAsia" w:ascii="Arial" w:hAnsi="Arial" w:cs="Arial"/>
                <w:sz w:val="18"/>
                <w:szCs w:val="18"/>
                <w:lang w:eastAsia="zh-CN"/>
              </w:rPr>
              <w:t>False</w:t>
            </w:r>
          </w:p>
          <w:p w14:paraId="2FAD7509">
            <w:pPr>
              <w:spacing w:after="0"/>
              <w:rPr>
                <w:rFonts w:ascii="Arial" w:hAnsi="Arial" w:cs="Arial"/>
                <w:sz w:val="18"/>
                <w:szCs w:val="18"/>
                <w:lang w:eastAsia="zh-CN"/>
              </w:rPr>
            </w:pPr>
            <w:r>
              <w:rPr>
                <w:rFonts w:ascii="Arial" w:hAnsi="Arial" w:cs="Arial"/>
                <w:sz w:val="18"/>
                <w:szCs w:val="18"/>
              </w:rPr>
              <w:t xml:space="preserve">isUnique: </w:t>
            </w:r>
            <w:r>
              <w:rPr>
                <w:rFonts w:hint="eastAsia" w:ascii="Arial" w:hAnsi="Arial" w:cs="Arial"/>
                <w:sz w:val="18"/>
                <w:szCs w:val="18"/>
                <w:lang w:eastAsia="zh-CN"/>
              </w:rPr>
              <w:t>True</w:t>
            </w:r>
          </w:p>
          <w:p w14:paraId="2C6F9DC8">
            <w:pPr>
              <w:spacing w:after="0"/>
              <w:rPr>
                <w:rFonts w:ascii="Arial" w:hAnsi="Arial" w:cs="Arial"/>
                <w:sz w:val="18"/>
                <w:szCs w:val="18"/>
              </w:rPr>
            </w:pPr>
            <w:r>
              <w:rPr>
                <w:rFonts w:ascii="Arial" w:hAnsi="Arial" w:cs="Arial"/>
                <w:sz w:val="18"/>
                <w:szCs w:val="18"/>
              </w:rPr>
              <w:t>defaultValue: None</w:t>
            </w:r>
          </w:p>
          <w:p w14:paraId="5104CE62">
            <w:pPr>
              <w:spacing w:after="0"/>
              <w:rPr>
                <w:rFonts w:ascii="Arial" w:hAnsi="Arial" w:cs="Arial"/>
                <w:snapToGrid w:val="0"/>
                <w:sz w:val="18"/>
                <w:szCs w:val="18"/>
              </w:rPr>
            </w:pPr>
            <w:r>
              <w:rPr>
                <w:rFonts w:ascii="Arial" w:hAnsi="Arial" w:cs="Arial"/>
                <w:sz w:val="18"/>
                <w:szCs w:val="18"/>
              </w:rPr>
              <w:t>isNullable: False</w:t>
            </w:r>
          </w:p>
        </w:tc>
      </w:tr>
    </w:tbl>
    <w:p w14:paraId="0E38030D">
      <w:pPr>
        <w:pStyle w:val="112"/>
        <w:rPr>
          <w:lang w:val="en-US" w:eastAsia="zh-CN"/>
        </w:rPr>
      </w:pPr>
    </w:p>
    <w:p w14:paraId="05FBE6BF">
      <w:pPr>
        <w:pStyle w:val="4"/>
        <w:rPr>
          <w:lang w:val="en" w:eastAsia="zh-CN"/>
        </w:rPr>
      </w:pPr>
      <w:bookmarkStart w:id="215" w:name="_Toc29188"/>
      <w:r>
        <w:rPr>
          <w:rFonts w:hint="default"/>
          <w:lang w:val="en" w:eastAsia="zh-CN"/>
        </w:rPr>
        <w:t>6</w:t>
      </w:r>
      <w:r>
        <w:rPr>
          <w:lang w:val="en" w:eastAsia="zh-CN"/>
        </w:rPr>
        <w:t>.</w:t>
      </w:r>
      <w:r>
        <w:rPr>
          <w:rFonts w:hint="default"/>
          <w:lang w:val="en" w:eastAsia="zh-CN"/>
        </w:rPr>
        <w:t>4</w:t>
      </w:r>
      <w:r>
        <w:rPr>
          <w:lang w:val="en" w:eastAsia="zh-CN"/>
        </w:rPr>
        <w:tab/>
      </w:r>
      <w:r>
        <w:rPr>
          <w:lang w:val="en" w:eastAsia="zh-CN"/>
        </w:rPr>
        <w:t>Procedure for consuming NDT management service</w:t>
      </w:r>
      <w:bookmarkEnd w:id="215"/>
    </w:p>
    <w:p w14:paraId="586A9A8B">
      <w:pPr>
        <w:pStyle w:val="103"/>
        <w:jc w:val="center"/>
        <w:rPr>
          <w:lang w:val="en-US"/>
        </w:rPr>
      </w:pPr>
      <w:r>
        <w:drawing>
          <wp:inline distT="0" distB="0" distL="0" distR="0">
            <wp:extent cx="4309110" cy="3134995"/>
            <wp:effectExtent l="0" t="0" r="15240" b="825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4"/>
                    <a:stretch>
                      <a:fillRect/>
                    </a:stretch>
                  </pic:blipFill>
                  <pic:spPr>
                    <a:xfrm>
                      <a:off x="0" y="0"/>
                      <a:ext cx="4326872" cy="3147633"/>
                    </a:xfrm>
                    <a:prstGeom prst="rect">
                      <a:avLst/>
                    </a:prstGeom>
                  </pic:spPr>
                </pic:pic>
              </a:graphicData>
            </a:graphic>
          </wp:inline>
        </w:drawing>
      </w:r>
    </w:p>
    <w:p w14:paraId="5A84D542">
      <w:pPr>
        <w:pStyle w:val="120"/>
        <w:overflowPunct w:val="0"/>
        <w:autoSpaceDE w:val="0"/>
        <w:autoSpaceDN w:val="0"/>
        <w:adjustRightInd w:val="0"/>
        <w:textAlignment w:val="baseline"/>
      </w:pPr>
      <w:r>
        <w:rPr>
          <w:rFonts w:hint="eastAsia"/>
        </w:rPr>
        <w:t>F</w:t>
      </w:r>
      <w:r>
        <w:t>igure 6.</w:t>
      </w:r>
      <w:r>
        <w:rPr>
          <w:rFonts w:hint="eastAsia" w:eastAsia="宋体"/>
          <w:lang w:val="en-US" w:eastAsia="zh-CN"/>
        </w:rPr>
        <w:t>4</w:t>
      </w:r>
      <w:r>
        <w:t>-1: Procedure of consuming NDT management service</w:t>
      </w:r>
    </w:p>
    <w:p w14:paraId="46FDEE91">
      <w:pPr>
        <w:rPr>
          <w:lang w:eastAsia="zh-CN"/>
        </w:rPr>
      </w:pPr>
      <w:r>
        <w:rPr>
          <w:lang w:eastAsia="zh-CN"/>
        </w:rPr>
        <w:t xml:space="preserve">1. NDT MnS producer (the entity who provides the NDT for network simulation/emulation) receives a request from MnS consumer to create </w:t>
      </w:r>
      <w:r>
        <w:rPr>
          <w:rFonts w:hint="eastAsia"/>
          <w:lang w:eastAsia="zh-CN"/>
        </w:rPr>
        <w:t>a</w:t>
      </w:r>
      <w:r>
        <w:rPr>
          <w:lang w:eastAsia="zh-CN"/>
        </w:rPr>
        <w:t xml:space="preserve"> instance (see createMOI operation defined in TS 28.532 [</w:t>
      </w:r>
      <w:r>
        <w:rPr>
          <w:rFonts w:hint="eastAsia"/>
          <w:lang w:val="en-US" w:eastAsia="zh-CN"/>
        </w:rPr>
        <w:t>8</w:t>
      </w:r>
      <w:r>
        <w:rPr>
          <w:lang w:eastAsia="zh-CN"/>
        </w:rPr>
        <w:t>]) which represents service requirements for an NDT job. The NDT job can be a signalling storm replay, network configuration verification, etc.</w:t>
      </w:r>
    </w:p>
    <w:p w14:paraId="691D76F5">
      <w:r>
        <w:t>2. NDT MnS producer initiates the NDT job according to the request from MnS consumer.</w:t>
      </w:r>
    </w:p>
    <w:p w14:paraId="5D9845F0">
      <w:pPr>
        <w:rPr>
          <w:lang w:eastAsia="zh-CN"/>
        </w:rPr>
      </w:pPr>
      <w:r>
        <w:rPr>
          <w:lang w:eastAsia="zh-CN"/>
        </w:rPr>
        <w:t>3. MnS Producer sends a response (see createMOI operation defined in TS 28.532[</w:t>
      </w:r>
      <w:r>
        <w:rPr>
          <w:rFonts w:hint="eastAsia"/>
          <w:lang w:val="en-US" w:eastAsia="zh-CN"/>
        </w:rPr>
        <w:t>8</w:t>
      </w:r>
      <w:r>
        <w:rPr>
          <w:lang w:eastAsia="zh-CN"/>
        </w:rPr>
        <w:t>]) to the MnS Consumer.</w:t>
      </w:r>
    </w:p>
    <w:p w14:paraId="3455D12A">
      <w:pPr>
        <w:rPr>
          <w:lang w:eastAsia="zh-CN"/>
        </w:rPr>
      </w:pPr>
      <w:r>
        <w:rPr>
          <w:lang w:eastAsia="zh-CN"/>
        </w:rPr>
        <w:t>4. MnS producer receives a request from MnS consumer to start the execution of the NDT job in an NDT, which indicates that the NDT is activated to execute the NDT modelling task.</w:t>
      </w:r>
    </w:p>
    <w:p w14:paraId="3BEAC161">
      <w:pPr>
        <w:rPr>
          <w:lang w:eastAsia="zh-CN"/>
        </w:rPr>
      </w:pPr>
      <w:r>
        <w:rPr>
          <w:lang w:eastAsia="zh-CN"/>
        </w:rPr>
        <w:t>5. MnS producer executes the NDT job and create an NDT report instance which contains the execution result of NDT job provided by the NDT.</w:t>
      </w:r>
    </w:p>
    <w:p w14:paraId="484CC045">
      <w:pPr>
        <w:rPr>
          <w:lang w:val="en-US"/>
        </w:rPr>
      </w:pPr>
      <w:r>
        <w:rPr>
          <w:lang w:eastAsia="zh-CN"/>
        </w:rPr>
        <w:t>6. MnS producer sends the NDT report to MnS consumer to indicates the network simulation/emulation results.</w:t>
      </w:r>
    </w:p>
    <w:p w14:paraId="5C5C526D">
      <w:pPr>
        <w:pStyle w:val="112"/>
        <w:rPr>
          <w:lang w:val="en-US" w:eastAsia="zh-CN"/>
        </w:rPr>
      </w:pPr>
    </w:p>
    <w:p w14:paraId="7C05FB37">
      <w:pPr>
        <w:pStyle w:val="3"/>
      </w:pPr>
      <w:bookmarkStart w:id="216" w:name="_Toc15686"/>
      <w:bookmarkStart w:id="217" w:name="_Toc191630926"/>
      <w:r>
        <w:t>7</w:t>
      </w:r>
      <w:r>
        <w:tab/>
      </w:r>
      <w:r>
        <w:rPr>
          <w:rFonts w:hint="eastAsia"/>
        </w:rPr>
        <w:t>Management service</w:t>
      </w:r>
      <w:r>
        <w:rPr>
          <w:rFonts w:hint="default"/>
          <w:lang w:val="en-US" w:eastAsia="zh-CN"/>
        </w:rPr>
        <w:t xml:space="preserve"> for NDT</w:t>
      </w:r>
      <w:r>
        <w:rPr>
          <w:rFonts w:hint="eastAsia"/>
        </w:rPr>
        <w:t xml:space="preserve"> (stage </w:t>
      </w:r>
      <w:r>
        <w:rPr>
          <w:rFonts w:hint="default"/>
          <w:lang w:val="en-US" w:eastAsia="zh-CN"/>
        </w:rPr>
        <w:t>3</w:t>
      </w:r>
      <w:r>
        <w:rPr>
          <w:rFonts w:hint="eastAsia"/>
        </w:rPr>
        <w:t>)</w:t>
      </w:r>
      <w:bookmarkEnd w:id="216"/>
      <w:bookmarkEnd w:id="217"/>
    </w:p>
    <w:p w14:paraId="7C05FB38">
      <w:pPr>
        <w:pStyle w:val="112"/>
        <w:jc w:val="both"/>
      </w:pPr>
      <w:r>
        <w:t xml:space="preserve">Editor's note: this clause will specify the solution set for </w:t>
      </w:r>
      <w:r>
        <w:rPr>
          <w:rFonts w:hint="eastAsia"/>
          <w:lang w:val="en-US" w:eastAsia="zh-CN"/>
        </w:rPr>
        <w:t xml:space="preserve">NDT capabilities and services </w:t>
      </w:r>
      <w:r>
        <w:t>defined in clause 6.</w:t>
      </w:r>
    </w:p>
    <w:p w14:paraId="7C05FB39">
      <w:r>
        <w:br w:type="page"/>
      </w:r>
    </w:p>
    <w:p w14:paraId="314C6221">
      <w:pPr>
        <w:pStyle w:val="11"/>
        <w:rPr>
          <w:lang w:val="fr-FR"/>
        </w:rPr>
      </w:pPr>
      <w:bookmarkStart w:id="218" w:name="_Toc193446884"/>
      <w:bookmarkStart w:id="219" w:name="_Toc23903"/>
      <w:bookmarkStart w:id="220" w:name="_Toc106192984"/>
      <w:bookmarkStart w:id="221" w:name="_Toc129708886"/>
      <w:bookmarkStart w:id="222" w:name="_Toc191630927"/>
      <w:r>
        <w:rPr>
          <w:lang w:val="fr-FR"/>
        </w:rPr>
        <w:t>Annex A (informative):</w:t>
      </w:r>
      <w:r>
        <w:rPr>
          <w:lang w:val="fr-FR"/>
        </w:rPr>
        <w:br w:type="textWrapping"/>
      </w:r>
      <w:r>
        <w:rPr>
          <w:lang w:val="fr-FR"/>
        </w:rPr>
        <w:t>PlantUML source code</w:t>
      </w:r>
      <w:bookmarkEnd w:id="218"/>
      <w:bookmarkEnd w:id="219"/>
      <w:bookmarkEnd w:id="220"/>
    </w:p>
    <w:p w14:paraId="6B719002">
      <w:pPr>
        <w:pStyle w:val="4"/>
        <w:rPr>
          <w:lang w:val="en-US"/>
        </w:rPr>
      </w:pPr>
      <w:bookmarkStart w:id="223" w:name="_Toc193446885"/>
      <w:bookmarkStart w:id="224" w:name="_Toc106192985"/>
      <w:bookmarkStart w:id="225" w:name="_Toc8487"/>
      <w:r>
        <w:t>A.1</w:t>
      </w:r>
      <w:r>
        <w:tab/>
      </w:r>
      <w:bookmarkEnd w:id="223"/>
      <w:bookmarkEnd w:id="224"/>
      <w:r>
        <w:t xml:space="preserve">Information model definition for </w:t>
      </w:r>
      <w:r>
        <w:rPr>
          <w:rFonts w:hint="eastAsia"/>
          <w:lang w:val="en-US" w:eastAsia="zh-CN"/>
        </w:rPr>
        <w:t>NDT</w:t>
      </w:r>
      <w:bookmarkEnd w:id="225"/>
    </w:p>
    <w:p w14:paraId="69B959A1">
      <w:pPr>
        <w:pStyle w:val="5"/>
      </w:pPr>
      <w:bookmarkStart w:id="226" w:name="_Toc106192986"/>
      <w:bookmarkStart w:id="227" w:name="_Toc178169191"/>
      <w:bookmarkStart w:id="228" w:name="_Toc11397"/>
      <w:r>
        <w:t>A.1.1</w:t>
      </w:r>
      <w:r>
        <w:tab/>
      </w:r>
      <w:bookmarkEnd w:id="226"/>
      <w:bookmarkEnd w:id="227"/>
      <w:r>
        <w:rPr>
          <w:lang w:eastAsia="zh-CN"/>
        </w:rPr>
        <w:t xml:space="preserve">Relationship UML diagram for </w:t>
      </w:r>
      <w:r>
        <w:rPr>
          <w:rFonts w:hint="eastAsia"/>
          <w:lang w:eastAsia="zh-CN"/>
        </w:rPr>
        <w:t>NDT</w:t>
      </w:r>
      <w:r>
        <w:rPr>
          <w:lang w:eastAsia="zh-CN"/>
        </w:rPr>
        <w:t xml:space="preserve"> management</w:t>
      </w:r>
      <w:bookmarkEnd w:id="228"/>
    </w:p>
    <w:p w14:paraId="0AD37280">
      <w:pPr>
        <w:pStyle w:val="101"/>
        <w:shd w:val="clear" w:color="auto" w:fill="E7E6E6"/>
        <w:rPr>
          <w:color w:val="808080"/>
        </w:rPr>
      </w:pPr>
      <w:r>
        <w:rPr>
          <w:color w:val="808080"/>
        </w:rPr>
        <w:t xml:space="preserve">@startuml </w:t>
      </w:r>
    </w:p>
    <w:p w14:paraId="3CAB74F5">
      <w:pPr>
        <w:pStyle w:val="101"/>
        <w:shd w:val="clear" w:color="auto" w:fill="E7E6E6"/>
        <w:rPr>
          <w:color w:val="808080"/>
        </w:rPr>
      </w:pPr>
      <w:r>
        <w:rPr>
          <w:color w:val="808080"/>
        </w:rPr>
        <w:t>hide empty members</w:t>
      </w:r>
    </w:p>
    <w:p w14:paraId="2F1A0F41">
      <w:pPr>
        <w:pStyle w:val="101"/>
        <w:shd w:val="clear" w:color="auto" w:fill="E7E6E6"/>
        <w:rPr>
          <w:color w:val="808080"/>
        </w:rPr>
      </w:pPr>
      <w:r>
        <w:rPr>
          <w:color w:val="808080"/>
        </w:rPr>
        <w:t>skinparam ClassStereotypeFontStyle normal</w:t>
      </w:r>
    </w:p>
    <w:p w14:paraId="6CC6021F">
      <w:pPr>
        <w:pStyle w:val="101"/>
        <w:shd w:val="clear" w:color="auto" w:fill="E7E6E6"/>
        <w:rPr>
          <w:color w:val="808080"/>
        </w:rPr>
      </w:pPr>
      <w:r>
        <w:rPr>
          <w:color w:val="808080"/>
        </w:rPr>
        <w:t>hide circle</w:t>
      </w:r>
    </w:p>
    <w:p w14:paraId="010202F1">
      <w:pPr>
        <w:pStyle w:val="101"/>
        <w:shd w:val="clear" w:color="auto" w:fill="E7E6E6"/>
        <w:rPr>
          <w:color w:val="808080"/>
        </w:rPr>
      </w:pPr>
      <w:r>
        <w:rPr>
          <w:color w:val="808080"/>
        </w:rPr>
        <w:t>skinparam class {</w:t>
      </w:r>
    </w:p>
    <w:p w14:paraId="2994E6E5">
      <w:pPr>
        <w:pStyle w:val="101"/>
        <w:shd w:val="clear" w:color="auto" w:fill="E7E6E6"/>
        <w:rPr>
          <w:color w:val="808080"/>
        </w:rPr>
      </w:pPr>
      <w:r>
        <w:rPr>
          <w:color w:val="808080"/>
        </w:rPr>
        <w:t>BackgroundColor White</w:t>
      </w:r>
    </w:p>
    <w:p w14:paraId="026AC7E5">
      <w:pPr>
        <w:pStyle w:val="101"/>
        <w:shd w:val="clear" w:color="auto" w:fill="E7E6E6"/>
        <w:rPr>
          <w:color w:val="808080"/>
        </w:rPr>
      </w:pPr>
      <w:r>
        <w:rPr>
          <w:color w:val="808080"/>
        </w:rPr>
        <w:t>ArrowColor Black</w:t>
      </w:r>
    </w:p>
    <w:p w14:paraId="291F85F0">
      <w:pPr>
        <w:pStyle w:val="101"/>
        <w:shd w:val="clear" w:color="auto" w:fill="E7E6E6"/>
        <w:rPr>
          <w:color w:val="808080"/>
        </w:rPr>
      </w:pPr>
      <w:r>
        <w:rPr>
          <w:color w:val="808080"/>
        </w:rPr>
        <w:t>BorderColor Black</w:t>
      </w:r>
    </w:p>
    <w:p w14:paraId="1AEC7220">
      <w:pPr>
        <w:pStyle w:val="101"/>
        <w:shd w:val="clear" w:color="auto" w:fill="E7E6E6"/>
        <w:rPr>
          <w:color w:val="808080"/>
        </w:rPr>
      </w:pPr>
      <w:r>
        <w:rPr>
          <w:color w:val="808080"/>
        </w:rPr>
        <w:t>}</w:t>
      </w:r>
    </w:p>
    <w:p w14:paraId="0411666B">
      <w:pPr>
        <w:pStyle w:val="101"/>
        <w:shd w:val="clear" w:color="auto" w:fill="E7E6E6"/>
        <w:rPr>
          <w:color w:val="808080"/>
        </w:rPr>
      </w:pPr>
      <w:r>
        <w:rPr>
          <w:color w:val="808080"/>
        </w:rPr>
        <w:t>skinparam linetype ortho</w:t>
      </w:r>
    </w:p>
    <w:p w14:paraId="3E5A213E">
      <w:pPr>
        <w:pStyle w:val="101"/>
        <w:shd w:val="clear" w:color="auto" w:fill="E7E6E6"/>
        <w:rPr>
          <w:color w:val="808080"/>
        </w:rPr>
      </w:pPr>
      <w:r>
        <w:rPr>
          <w:color w:val="808080"/>
        </w:rPr>
        <w:t>'skinparam BoxPadding 40</w:t>
      </w:r>
    </w:p>
    <w:p w14:paraId="06403496">
      <w:pPr>
        <w:pStyle w:val="101"/>
        <w:shd w:val="clear" w:color="auto" w:fill="E7E6E6"/>
        <w:rPr>
          <w:color w:val="808080"/>
        </w:rPr>
      </w:pPr>
      <w:r>
        <w:rPr>
          <w:color w:val="808080"/>
        </w:rPr>
        <w:t>skinparam nodesep 2</w:t>
      </w:r>
    </w:p>
    <w:p w14:paraId="779DBEC4">
      <w:pPr>
        <w:pStyle w:val="101"/>
        <w:shd w:val="clear" w:color="auto" w:fill="E7E6E6"/>
        <w:rPr>
          <w:color w:val="808080"/>
        </w:rPr>
      </w:pPr>
      <w:r>
        <w:rPr>
          <w:color w:val="808080"/>
        </w:rPr>
        <w:t>class ManagedEntity &lt;&lt;ProxyClass&gt;&gt;</w:t>
      </w:r>
    </w:p>
    <w:p w14:paraId="652A135F">
      <w:pPr>
        <w:pStyle w:val="101"/>
        <w:shd w:val="clear" w:color="auto" w:fill="E7E6E6"/>
        <w:rPr>
          <w:color w:val="808080"/>
        </w:rPr>
      </w:pPr>
      <w:r>
        <w:rPr>
          <w:color w:val="808080"/>
        </w:rPr>
        <w:t>class NDTFunction &lt;&lt;InformationObjectClass&gt;&gt;</w:t>
      </w:r>
    </w:p>
    <w:p w14:paraId="44118A40">
      <w:pPr>
        <w:pStyle w:val="101"/>
        <w:shd w:val="clear" w:color="auto" w:fill="E7E6E6"/>
        <w:rPr>
          <w:color w:val="808080"/>
        </w:rPr>
      </w:pPr>
      <w:r>
        <w:rPr>
          <w:color w:val="808080"/>
        </w:rPr>
        <w:t>class NDTJob &lt;&lt;InformationObjectClass&gt;&gt;</w:t>
      </w:r>
    </w:p>
    <w:p w14:paraId="2025B88B">
      <w:pPr>
        <w:pStyle w:val="101"/>
        <w:shd w:val="clear" w:color="auto" w:fill="E7E6E6"/>
        <w:rPr>
          <w:color w:val="808080"/>
        </w:rPr>
      </w:pPr>
      <w:r>
        <w:rPr>
          <w:color w:val="808080"/>
        </w:rPr>
        <w:t>class NDTReport &lt;&lt;InformationObjectClass&gt;&gt;</w:t>
      </w:r>
    </w:p>
    <w:p w14:paraId="7E26B0DF">
      <w:pPr>
        <w:pStyle w:val="101"/>
        <w:shd w:val="clear" w:color="auto" w:fill="E7E6E6"/>
        <w:rPr>
          <w:color w:val="808080"/>
        </w:rPr>
      </w:pPr>
      <w:r>
        <w:rPr>
          <w:color w:val="808080"/>
        </w:rPr>
        <w:t>note right of ManagedEntity</w:t>
      </w:r>
    </w:p>
    <w:p w14:paraId="166861FF">
      <w:pPr>
        <w:pStyle w:val="101"/>
        <w:shd w:val="clear" w:color="auto" w:fill="E7E6E6"/>
        <w:rPr>
          <w:color w:val="808080"/>
        </w:rPr>
      </w:pPr>
      <w:r>
        <w:rPr>
          <w:color w:val="808080"/>
        </w:rPr>
        <w:t>Represents SubNetwork</w:t>
      </w:r>
    </w:p>
    <w:p w14:paraId="09EFA693">
      <w:pPr>
        <w:pStyle w:val="101"/>
        <w:shd w:val="clear" w:color="auto" w:fill="E7E6E6"/>
        <w:rPr>
          <w:color w:val="808080"/>
        </w:rPr>
      </w:pPr>
      <w:r>
        <w:rPr>
          <w:color w:val="808080"/>
        </w:rPr>
        <w:t>end note</w:t>
      </w:r>
    </w:p>
    <w:p w14:paraId="34316395">
      <w:pPr>
        <w:pStyle w:val="101"/>
        <w:shd w:val="clear" w:color="auto" w:fill="E7E6E6"/>
        <w:rPr>
          <w:color w:val="808080"/>
        </w:rPr>
      </w:pPr>
      <w:r>
        <w:rPr>
          <w:color w:val="808080"/>
        </w:rPr>
        <w:t>ManagedEntity "1" *-- "*" NDTFunction: &lt;&lt;names&gt;&gt;</w:t>
      </w:r>
    </w:p>
    <w:p w14:paraId="6C1C3B17">
      <w:pPr>
        <w:pStyle w:val="101"/>
        <w:shd w:val="clear" w:color="auto" w:fill="E7E6E6"/>
        <w:rPr>
          <w:color w:val="808080"/>
        </w:rPr>
      </w:pPr>
      <w:r>
        <w:rPr>
          <w:color w:val="808080"/>
        </w:rPr>
        <w:t>NDTFunction "1" *-- "*" NDTJob: &lt;&lt;names&gt;&gt;</w:t>
      </w:r>
    </w:p>
    <w:p w14:paraId="77B8E3B2">
      <w:pPr>
        <w:pStyle w:val="101"/>
        <w:shd w:val="clear" w:color="auto" w:fill="E7E6E6"/>
        <w:rPr>
          <w:color w:val="808080"/>
        </w:rPr>
      </w:pPr>
      <w:r>
        <w:rPr>
          <w:color w:val="808080"/>
        </w:rPr>
        <w:t>NDTFunction "1" *-- "*" NDTReport: &lt;&lt;names&gt;&gt;</w:t>
      </w:r>
    </w:p>
    <w:p w14:paraId="449A2BA3">
      <w:pPr>
        <w:pStyle w:val="101"/>
        <w:shd w:val="clear" w:color="auto" w:fill="E7E6E6"/>
        <w:rPr>
          <w:color w:val="808080"/>
        </w:rPr>
      </w:pPr>
      <w:r>
        <w:rPr>
          <w:color w:val="808080"/>
        </w:rPr>
        <w:t>NDTJob "1" &lt;--&gt; "*" NDTReport</w:t>
      </w:r>
    </w:p>
    <w:p w14:paraId="542EB55F">
      <w:pPr>
        <w:pStyle w:val="101"/>
        <w:shd w:val="clear" w:color="auto" w:fill="E7E6E6"/>
        <w:rPr>
          <w:color w:val="808080"/>
        </w:rPr>
      </w:pPr>
      <w:r>
        <w:rPr>
          <w:color w:val="808080"/>
        </w:rPr>
        <w:t>@enduml</w:t>
      </w:r>
    </w:p>
    <w:p w14:paraId="7630EB89">
      <w:pPr>
        <w:pStyle w:val="5"/>
        <w:bidi w:val="0"/>
      </w:pPr>
      <w:bookmarkStart w:id="229" w:name="_Toc32125"/>
      <w:r>
        <w:t>A.1.2</w:t>
      </w:r>
      <w:r>
        <w:tab/>
      </w:r>
      <w:r>
        <w:rPr>
          <w:rFonts w:hint="eastAsia"/>
          <w:lang w:eastAsia="zh-CN"/>
        </w:rPr>
        <w:t>Inheritance</w:t>
      </w:r>
      <w:r>
        <w:rPr>
          <w:lang w:eastAsia="zh-CN"/>
        </w:rPr>
        <w:t xml:space="preserve"> UML diagram for </w:t>
      </w:r>
      <w:r>
        <w:rPr>
          <w:rFonts w:hint="eastAsia"/>
          <w:lang w:eastAsia="zh-CN"/>
        </w:rPr>
        <w:t>NDT</w:t>
      </w:r>
      <w:r>
        <w:rPr>
          <w:lang w:eastAsia="zh-CN"/>
        </w:rPr>
        <w:t xml:space="preserve"> management</w:t>
      </w:r>
      <w:bookmarkEnd w:id="229"/>
    </w:p>
    <w:p w14:paraId="613BD339">
      <w:pPr>
        <w:pStyle w:val="101"/>
        <w:shd w:val="clear" w:color="auto" w:fill="E7E6E6"/>
        <w:rPr>
          <w:color w:val="808080"/>
        </w:rPr>
      </w:pPr>
      <w:r>
        <w:rPr>
          <w:color w:val="808080"/>
        </w:rPr>
        <w:t xml:space="preserve">@startuml </w:t>
      </w:r>
    </w:p>
    <w:p w14:paraId="579C920A">
      <w:pPr>
        <w:pStyle w:val="101"/>
        <w:shd w:val="clear" w:color="auto" w:fill="E7E6E6"/>
        <w:rPr>
          <w:color w:val="808080"/>
        </w:rPr>
      </w:pPr>
      <w:r>
        <w:rPr>
          <w:color w:val="808080"/>
        </w:rPr>
        <w:t>skinparam ClassStereotypeFontStyle normal</w:t>
      </w:r>
    </w:p>
    <w:p w14:paraId="5C513157">
      <w:pPr>
        <w:pStyle w:val="101"/>
        <w:shd w:val="clear" w:color="auto" w:fill="E7E6E6"/>
        <w:rPr>
          <w:color w:val="808080"/>
        </w:rPr>
      </w:pPr>
      <w:r>
        <w:rPr>
          <w:color w:val="808080"/>
        </w:rPr>
        <w:t>skinparam ClassBackgroundColor White</w:t>
      </w:r>
    </w:p>
    <w:p w14:paraId="7FB60436">
      <w:pPr>
        <w:pStyle w:val="101"/>
        <w:shd w:val="clear" w:color="auto" w:fill="E7E6E6"/>
        <w:rPr>
          <w:color w:val="808080"/>
        </w:rPr>
      </w:pPr>
      <w:r>
        <w:rPr>
          <w:color w:val="808080"/>
        </w:rPr>
        <w:t>skinparam shadowing false</w:t>
      </w:r>
    </w:p>
    <w:p w14:paraId="7D3A2620">
      <w:pPr>
        <w:pStyle w:val="101"/>
        <w:shd w:val="clear" w:color="auto" w:fill="E7E6E6"/>
        <w:rPr>
          <w:color w:val="808080"/>
        </w:rPr>
      </w:pPr>
      <w:r>
        <w:rPr>
          <w:color w:val="808080"/>
        </w:rPr>
        <w:t>skinparam monochrome true</w:t>
      </w:r>
    </w:p>
    <w:p w14:paraId="2E90C5DF">
      <w:pPr>
        <w:pStyle w:val="101"/>
        <w:shd w:val="clear" w:color="auto" w:fill="E7E6E6"/>
        <w:rPr>
          <w:color w:val="808080"/>
        </w:rPr>
      </w:pPr>
      <w:r>
        <w:rPr>
          <w:color w:val="808080"/>
        </w:rPr>
        <w:t>hide members</w:t>
      </w:r>
    </w:p>
    <w:p w14:paraId="40638A7D">
      <w:pPr>
        <w:pStyle w:val="101"/>
        <w:shd w:val="clear" w:color="auto" w:fill="E7E6E6"/>
        <w:rPr>
          <w:color w:val="808080"/>
        </w:rPr>
      </w:pPr>
      <w:r>
        <w:rPr>
          <w:color w:val="808080"/>
        </w:rPr>
        <w:t>hide circle</w:t>
      </w:r>
    </w:p>
    <w:p w14:paraId="43A82C1A">
      <w:pPr>
        <w:pStyle w:val="101"/>
        <w:shd w:val="clear" w:color="auto" w:fill="E7E6E6"/>
        <w:rPr>
          <w:color w:val="808080"/>
        </w:rPr>
      </w:pPr>
    </w:p>
    <w:p w14:paraId="41FC3911">
      <w:pPr>
        <w:pStyle w:val="101"/>
        <w:shd w:val="clear" w:color="auto" w:fill="E7E6E6"/>
        <w:rPr>
          <w:color w:val="808080"/>
        </w:rPr>
      </w:pPr>
      <w:r>
        <w:rPr>
          <w:color w:val="808080"/>
        </w:rPr>
        <w:t xml:space="preserve">class Top &lt;&lt; InformationObjectClass &gt;&gt; </w:t>
      </w:r>
    </w:p>
    <w:p w14:paraId="2BA96CF1">
      <w:pPr>
        <w:pStyle w:val="101"/>
        <w:shd w:val="clear" w:color="auto" w:fill="E7E6E6"/>
        <w:rPr>
          <w:color w:val="808080"/>
        </w:rPr>
      </w:pPr>
      <w:r>
        <w:rPr>
          <w:color w:val="808080"/>
        </w:rPr>
        <w:t xml:space="preserve">class ManagedFunction &lt;&lt; InformationObjectClass &gt;&gt; </w:t>
      </w:r>
    </w:p>
    <w:p w14:paraId="24E14799">
      <w:pPr>
        <w:pStyle w:val="101"/>
        <w:shd w:val="clear" w:color="auto" w:fill="E7E6E6"/>
        <w:rPr>
          <w:color w:val="808080"/>
        </w:rPr>
      </w:pPr>
      <w:r>
        <w:rPr>
          <w:color w:val="808080"/>
        </w:rPr>
        <w:t xml:space="preserve">class NDTFunction &lt;&lt;InformationObjectClass&gt;&gt; </w:t>
      </w:r>
    </w:p>
    <w:p w14:paraId="6C1A63A9">
      <w:pPr>
        <w:pStyle w:val="101"/>
        <w:shd w:val="clear" w:color="auto" w:fill="E7E6E6"/>
        <w:rPr>
          <w:color w:val="808080"/>
        </w:rPr>
      </w:pPr>
      <w:r>
        <w:rPr>
          <w:color w:val="808080"/>
        </w:rPr>
        <w:t>class NDTJob &lt;&lt;InformationObjectClass&gt;&gt;</w:t>
      </w:r>
    </w:p>
    <w:p w14:paraId="445D8BDF">
      <w:pPr>
        <w:pStyle w:val="101"/>
        <w:shd w:val="clear" w:color="auto" w:fill="E7E6E6"/>
        <w:rPr>
          <w:color w:val="808080"/>
        </w:rPr>
      </w:pPr>
      <w:r>
        <w:rPr>
          <w:color w:val="808080"/>
        </w:rPr>
        <w:t>class NDTReport &lt;&lt;InformationObjectClass&gt;&gt;</w:t>
      </w:r>
    </w:p>
    <w:p w14:paraId="3AA27A0E">
      <w:pPr>
        <w:pStyle w:val="101"/>
        <w:shd w:val="clear" w:color="auto" w:fill="E7E6E6"/>
        <w:rPr>
          <w:color w:val="808080"/>
        </w:rPr>
      </w:pPr>
    </w:p>
    <w:p w14:paraId="552A1878">
      <w:pPr>
        <w:pStyle w:val="101"/>
        <w:shd w:val="clear" w:color="auto" w:fill="E7E6E6"/>
        <w:rPr>
          <w:color w:val="808080"/>
        </w:rPr>
      </w:pPr>
      <w:r>
        <w:rPr>
          <w:color w:val="808080"/>
        </w:rPr>
        <w:t>ManagedFunction &lt;|-- NDTFunction</w:t>
      </w:r>
    </w:p>
    <w:p w14:paraId="28AF1E29">
      <w:pPr>
        <w:pStyle w:val="101"/>
        <w:shd w:val="clear" w:color="auto" w:fill="E7E6E6"/>
        <w:rPr>
          <w:color w:val="808080"/>
        </w:rPr>
      </w:pPr>
      <w:r>
        <w:rPr>
          <w:color w:val="808080"/>
        </w:rPr>
        <w:t>Top &lt;|-- NDTJob</w:t>
      </w:r>
    </w:p>
    <w:p w14:paraId="150049CB">
      <w:pPr>
        <w:pStyle w:val="101"/>
        <w:shd w:val="clear" w:color="auto" w:fill="E7E6E6"/>
        <w:rPr>
          <w:color w:val="808080"/>
        </w:rPr>
      </w:pPr>
      <w:r>
        <w:rPr>
          <w:color w:val="808080"/>
        </w:rPr>
        <w:t>Top &lt;|-- NDTReport</w:t>
      </w:r>
    </w:p>
    <w:p w14:paraId="59F4F571">
      <w:pPr>
        <w:pStyle w:val="101"/>
        <w:shd w:val="clear" w:color="auto" w:fill="E7E6E6"/>
        <w:rPr>
          <w:color w:val="808080"/>
        </w:rPr>
      </w:pPr>
    </w:p>
    <w:p w14:paraId="650713C4">
      <w:pPr>
        <w:pStyle w:val="101"/>
        <w:shd w:val="clear" w:color="auto" w:fill="E7E6E6"/>
        <w:rPr>
          <w:color w:val="808080"/>
        </w:rPr>
      </w:pPr>
      <w:r>
        <w:rPr>
          <w:color w:val="808080"/>
        </w:rPr>
        <w:t>@enduml</w:t>
      </w:r>
    </w:p>
    <w:p w14:paraId="2FF8CC29">
      <w:pPr>
        <w:pStyle w:val="101"/>
        <w:shd w:val="clear" w:color="auto" w:fill="E7E6E6"/>
        <w:rPr>
          <w:color w:val="808080"/>
        </w:rPr>
      </w:pPr>
    </w:p>
    <w:p w14:paraId="6E4348DF">
      <w:pPr>
        <w:pStyle w:val="112"/>
        <w:ind w:left="0" w:firstLine="0"/>
        <w:rPr>
          <w:lang w:val="en-US" w:eastAsia="zh-CN"/>
        </w:rPr>
      </w:pPr>
    </w:p>
    <w:p w14:paraId="7C352DB0">
      <w:pPr>
        <w:pStyle w:val="112"/>
        <w:ind w:left="0" w:firstLine="0"/>
        <w:rPr>
          <w:lang w:val="en-US" w:eastAsia="zh-CN"/>
        </w:rPr>
      </w:pPr>
    </w:p>
    <w:p w14:paraId="3B778F69">
      <w:pPr>
        <w:pStyle w:val="112"/>
        <w:ind w:left="0" w:firstLine="0"/>
        <w:rPr>
          <w:lang w:val="en-US" w:eastAsia="zh-CN"/>
        </w:rPr>
      </w:pPr>
    </w:p>
    <w:p w14:paraId="7C05FB3A">
      <w:pPr>
        <w:pStyle w:val="11"/>
      </w:pPr>
      <w:bookmarkStart w:id="230" w:name="_Toc3018"/>
      <w:r>
        <w:t xml:space="preserve">Annex </w:t>
      </w:r>
      <w:r>
        <w:rPr>
          <w:rFonts w:hint="eastAsia" w:eastAsia="宋体"/>
          <w:lang w:val="en-US" w:eastAsia="zh-CN"/>
        </w:rPr>
        <w:t>B</w:t>
      </w:r>
      <w:r>
        <w:t xml:space="preserve"> (informative):</w:t>
      </w:r>
      <w:bookmarkEnd w:id="221"/>
      <w:bookmarkStart w:id="231" w:name="_Toc129708892"/>
      <w:r>
        <w:br w:type="textWrapping"/>
      </w:r>
      <w:r>
        <w:t>Change history</w:t>
      </w:r>
      <w:bookmarkEnd w:id="222"/>
      <w:bookmarkEnd w:id="230"/>
      <w:bookmarkEnd w:id="231"/>
    </w:p>
    <w:p w14:paraId="7C05FB3B"/>
    <w:tbl>
      <w:tblPr>
        <w:tblStyle w:val="89"/>
        <w:tblW w:w="0" w:type="auto"/>
        <w:tblInd w:w="4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800"/>
        <w:gridCol w:w="901"/>
        <w:gridCol w:w="1134"/>
        <w:gridCol w:w="567"/>
        <w:gridCol w:w="426"/>
        <w:gridCol w:w="425"/>
        <w:gridCol w:w="4678"/>
        <w:gridCol w:w="708"/>
      </w:tblGrid>
      <w:tr w14:paraId="7C05FB3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cantSplit/>
        </w:trPr>
        <w:tc>
          <w:tcPr>
            <w:tcW w:w="9639" w:type="dxa"/>
            <w:gridSpan w:val="8"/>
            <w:tcBorders>
              <w:bottom w:val="nil"/>
            </w:tcBorders>
            <w:shd w:val="solid" w:color="FFFFFF" w:fill="auto"/>
          </w:tcPr>
          <w:p w14:paraId="7C05FB3C">
            <w:pPr>
              <w:pStyle w:val="104"/>
              <w:rPr>
                <w:sz w:val="16"/>
              </w:rPr>
            </w:pPr>
            <w:bookmarkStart w:id="232" w:name="historyclause"/>
            <w:bookmarkEnd w:id="232"/>
            <w:r>
              <w:t>Change history</w:t>
            </w:r>
          </w:p>
        </w:tc>
      </w:tr>
      <w:tr w14:paraId="7C05FB4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pct10" w:color="auto" w:fill="FFFFFF"/>
          </w:tcPr>
          <w:p w14:paraId="7C05FB3E">
            <w:pPr>
              <w:pStyle w:val="104"/>
              <w:rPr>
                <w:sz w:val="16"/>
                <w:szCs w:val="16"/>
              </w:rPr>
            </w:pPr>
            <w:r>
              <w:rPr>
                <w:sz w:val="16"/>
                <w:szCs w:val="16"/>
              </w:rPr>
              <w:t>Date</w:t>
            </w:r>
          </w:p>
        </w:tc>
        <w:tc>
          <w:tcPr>
            <w:tcW w:w="901" w:type="dxa"/>
            <w:shd w:val="pct10" w:color="auto" w:fill="FFFFFF"/>
          </w:tcPr>
          <w:p w14:paraId="7C05FB3F">
            <w:pPr>
              <w:pStyle w:val="104"/>
              <w:rPr>
                <w:sz w:val="16"/>
                <w:szCs w:val="16"/>
              </w:rPr>
            </w:pPr>
            <w:r>
              <w:rPr>
                <w:sz w:val="16"/>
                <w:szCs w:val="16"/>
              </w:rPr>
              <w:t>Meeting</w:t>
            </w:r>
          </w:p>
        </w:tc>
        <w:tc>
          <w:tcPr>
            <w:tcW w:w="1134" w:type="dxa"/>
            <w:shd w:val="pct10" w:color="auto" w:fill="FFFFFF"/>
          </w:tcPr>
          <w:p w14:paraId="7C05FB40">
            <w:pPr>
              <w:pStyle w:val="104"/>
              <w:rPr>
                <w:sz w:val="16"/>
                <w:szCs w:val="16"/>
              </w:rPr>
            </w:pPr>
            <w:r>
              <w:rPr>
                <w:sz w:val="16"/>
                <w:szCs w:val="16"/>
              </w:rPr>
              <w:t>TDoc</w:t>
            </w:r>
          </w:p>
        </w:tc>
        <w:tc>
          <w:tcPr>
            <w:tcW w:w="567" w:type="dxa"/>
            <w:shd w:val="pct10" w:color="auto" w:fill="FFFFFF"/>
          </w:tcPr>
          <w:p w14:paraId="7C05FB41">
            <w:pPr>
              <w:pStyle w:val="104"/>
              <w:rPr>
                <w:sz w:val="16"/>
                <w:szCs w:val="16"/>
              </w:rPr>
            </w:pPr>
            <w:r>
              <w:rPr>
                <w:sz w:val="16"/>
                <w:szCs w:val="16"/>
              </w:rPr>
              <w:t>CR</w:t>
            </w:r>
          </w:p>
        </w:tc>
        <w:tc>
          <w:tcPr>
            <w:tcW w:w="426" w:type="dxa"/>
            <w:shd w:val="pct10" w:color="auto" w:fill="FFFFFF"/>
          </w:tcPr>
          <w:p w14:paraId="7C05FB42">
            <w:pPr>
              <w:pStyle w:val="104"/>
              <w:rPr>
                <w:sz w:val="16"/>
                <w:szCs w:val="16"/>
              </w:rPr>
            </w:pPr>
            <w:r>
              <w:rPr>
                <w:sz w:val="16"/>
                <w:szCs w:val="16"/>
              </w:rPr>
              <w:t>Rev</w:t>
            </w:r>
          </w:p>
        </w:tc>
        <w:tc>
          <w:tcPr>
            <w:tcW w:w="425" w:type="dxa"/>
            <w:shd w:val="pct10" w:color="auto" w:fill="FFFFFF"/>
          </w:tcPr>
          <w:p w14:paraId="7C05FB43">
            <w:pPr>
              <w:pStyle w:val="104"/>
              <w:rPr>
                <w:sz w:val="16"/>
                <w:szCs w:val="16"/>
              </w:rPr>
            </w:pPr>
            <w:r>
              <w:rPr>
                <w:sz w:val="16"/>
                <w:szCs w:val="16"/>
              </w:rPr>
              <w:t>Cat</w:t>
            </w:r>
          </w:p>
        </w:tc>
        <w:tc>
          <w:tcPr>
            <w:tcW w:w="4678" w:type="dxa"/>
            <w:shd w:val="pct10" w:color="auto" w:fill="FFFFFF"/>
          </w:tcPr>
          <w:p w14:paraId="7C05FB44">
            <w:pPr>
              <w:pStyle w:val="104"/>
              <w:rPr>
                <w:sz w:val="16"/>
                <w:szCs w:val="16"/>
              </w:rPr>
            </w:pPr>
            <w:r>
              <w:rPr>
                <w:sz w:val="16"/>
                <w:szCs w:val="16"/>
              </w:rPr>
              <w:t>Subject/Comment</w:t>
            </w:r>
          </w:p>
        </w:tc>
        <w:tc>
          <w:tcPr>
            <w:tcW w:w="708" w:type="dxa"/>
            <w:shd w:val="pct10" w:color="auto" w:fill="FFFFFF"/>
          </w:tcPr>
          <w:p w14:paraId="7C05FB45">
            <w:pPr>
              <w:pStyle w:val="104"/>
              <w:rPr>
                <w:sz w:val="16"/>
                <w:szCs w:val="16"/>
              </w:rPr>
            </w:pPr>
            <w:r>
              <w:rPr>
                <w:sz w:val="16"/>
                <w:szCs w:val="16"/>
              </w:rPr>
              <w:t>New version</w:t>
            </w:r>
          </w:p>
        </w:tc>
      </w:tr>
      <w:tr w14:paraId="7C05FB5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7C05FB47">
            <w:pPr>
              <w:pStyle w:val="105"/>
              <w:rPr>
                <w:rFonts w:eastAsia="宋体"/>
                <w:sz w:val="16"/>
                <w:szCs w:val="16"/>
                <w:lang w:val="en-US" w:eastAsia="zh-CN"/>
              </w:rPr>
            </w:pPr>
            <w:r>
              <w:rPr>
                <w:rFonts w:hint="eastAsia" w:eastAsia="宋体"/>
                <w:sz w:val="16"/>
                <w:szCs w:val="16"/>
                <w:lang w:val="en-US" w:eastAsia="zh-CN"/>
              </w:rPr>
              <w:t>2025-02</w:t>
            </w:r>
          </w:p>
        </w:tc>
        <w:tc>
          <w:tcPr>
            <w:tcW w:w="901" w:type="dxa"/>
            <w:shd w:val="solid" w:color="FFFFFF" w:fill="auto"/>
          </w:tcPr>
          <w:p w14:paraId="7C05FB48">
            <w:pPr>
              <w:pStyle w:val="105"/>
              <w:rPr>
                <w:sz w:val="16"/>
                <w:szCs w:val="16"/>
                <w:lang w:val="en-US"/>
              </w:rPr>
            </w:pPr>
            <w:r>
              <w:rPr>
                <w:rFonts w:hint="eastAsia"/>
                <w:sz w:val="16"/>
                <w:szCs w:val="16"/>
                <w:lang w:eastAsia="zh-CN"/>
              </w:rPr>
              <w:t>S</w:t>
            </w:r>
            <w:r>
              <w:rPr>
                <w:sz w:val="16"/>
                <w:szCs w:val="16"/>
                <w:lang w:eastAsia="zh-CN"/>
              </w:rPr>
              <w:t>A5#1</w:t>
            </w:r>
            <w:r>
              <w:rPr>
                <w:rFonts w:hint="eastAsia"/>
                <w:sz w:val="16"/>
                <w:szCs w:val="16"/>
                <w:lang w:eastAsia="zh-CN"/>
              </w:rPr>
              <w:t>5</w:t>
            </w:r>
            <w:r>
              <w:rPr>
                <w:rFonts w:hint="eastAsia"/>
                <w:sz w:val="16"/>
                <w:szCs w:val="16"/>
                <w:lang w:val="en-US" w:eastAsia="zh-CN"/>
              </w:rPr>
              <w:t>9</w:t>
            </w:r>
          </w:p>
        </w:tc>
        <w:tc>
          <w:tcPr>
            <w:tcW w:w="1134" w:type="dxa"/>
            <w:shd w:val="solid" w:color="FFFFFF" w:fill="auto"/>
          </w:tcPr>
          <w:p w14:paraId="7C05FB49">
            <w:pPr>
              <w:pStyle w:val="105"/>
              <w:rPr>
                <w:rFonts w:eastAsia="宋体"/>
                <w:sz w:val="16"/>
                <w:szCs w:val="16"/>
                <w:lang w:val="en-US" w:eastAsia="zh-CN"/>
              </w:rPr>
            </w:pPr>
            <w:r>
              <w:rPr>
                <w:rFonts w:hint="eastAsia" w:eastAsia="宋体"/>
                <w:sz w:val="16"/>
                <w:szCs w:val="16"/>
                <w:lang w:eastAsia="zh-CN"/>
              </w:rPr>
              <w:t>1.</w:t>
            </w:r>
            <w:r>
              <w:rPr>
                <w:rFonts w:hint="eastAsia"/>
                <w:sz w:val="16"/>
                <w:szCs w:val="16"/>
              </w:rPr>
              <w:t>S5-2</w:t>
            </w:r>
            <w:r>
              <w:rPr>
                <w:rFonts w:hint="eastAsia" w:eastAsia="宋体"/>
                <w:sz w:val="16"/>
                <w:szCs w:val="16"/>
                <w:lang w:val="en-US" w:eastAsia="zh-CN"/>
              </w:rPr>
              <w:t>50858</w:t>
            </w:r>
          </w:p>
          <w:p w14:paraId="7C05FB4A">
            <w:pPr>
              <w:pStyle w:val="105"/>
              <w:rPr>
                <w:rFonts w:eastAsia="宋体"/>
                <w:sz w:val="16"/>
                <w:szCs w:val="16"/>
                <w:lang w:val="en-US" w:eastAsia="zh-CN"/>
              </w:rPr>
            </w:pPr>
            <w:r>
              <w:rPr>
                <w:rFonts w:hint="eastAsia" w:eastAsia="宋体"/>
                <w:sz w:val="16"/>
                <w:szCs w:val="16"/>
                <w:lang w:eastAsia="zh-CN"/>
              </w:rPr>
              <w:t>2.</w:t>
            </w:r>
            <w:r>
              <w:rPr>
                <w:rFonts w:hint="eastAsia"/>
                <w:sz w:val="16"/>
                <w:szCs w:val="16"/>
              </w:rPr>
              <w:t>S5-2</w:t>
            </w:r>
            <w:r>
              <w:rPr>
                <w:rFonts w:hint="eastAsia" w:eastAsia="宋体"/>
                <w:sz w:val="16"/>
                <w:szCs w:val="16"/>
                <w:lang w:val="en-US" w:eastAsia="zh-CN"/>
              </w:rPr>
              <w:t>50859</w:t>
            </w:r>
          </w:p>
          <w:p w14:paraId="7C05FB4B">
            <w:pPr>
              <w:pStyle w:val="105"/>
              <w:rPr>
                <w:rFonts w:eastAsia="宋体"/>
                <w:sz w:val="16"/>
                <w:szCs w:val="16"/>
                <w:lang w:val="en-US" w:eastAsia="zh-CN"/>
              </w:rPr>
            </w:pPr>
            <w:r>
              <w:rPr>
                <w:rFonts w:hint="eastAsia" w:eastAsia="宋体"/>
                <w:sz w:val="16"/>
                <w:szCs w:val="16"/>
                <w:lang w:eastAsia="zh-CN"/>
              </w:rPr>
              <w:t>3.</w:t>
            </w:r>
            <w:r>
              <w:rPr>
                <w:rFonts w:hint="eastAsia"/>
                <w:sz w:val="16"/>
                <w:szCs w:val="16"/>
              </w:rPr>
              <w:t>S5-2</w:t>
            </w:r>
            <w:r>
              <w:rPr>
                <w:rFonts w:hint="eastAsia" w:eastAsia="宋体"/>
                <w:sz w:val="16"/>
                <w:szCs w:val="16"/>
                <w:lang w:val="en-US" w:eastAsia="zh-CN"/>
              </w:rPr>
              <w:t>50861</w:t>
            </w:r>
          </w:p>
          <w:p w14:paraId="7C05FB4C">
            <w:pPr>
              <w:pStyle w:val="105"/>
              <w:rPr>
                <w:rFonts w:eastAsia="宋体"/>
                <w:sz w:val="16"/>
                <w:szCs w:val="16"/>
                <w:lang w:val="en-US" w:eastAsia="zh-CN"/>
              </w:rPr>
            </w:pPr>
            <w:r>
              <w:rPr>
                <w:rFonts w:hint="eastAsia" w:eastAsia="宋体"/>
                <w:sz w:val="16"/>
                <w:szCs w:val="16"/>
                <w:lang w:eastAsia="zh-CN"/>
              </w:rPr>
              <w:t>4.</w:t>
            </w:r>
            <w:r>
              <w:rPr>
                <w:rFonts w:hint="eastAsia"/>
                <w:sz w:val="16"/>
                <w:szCs w:val="16"/>
              </w:rPr>
              <w:t>S5-2</w:t>
            </w:r>
            <w:r>
              <w:rPr>
                <w:rFonts w:hint="eastAsia" w:eastAsia="宋体"/>
                <w:sz w:val="16"/>
                <w:szCs w:val="16"/>
                <w:lang w:val="en-US" w:eastAsia="zh-CN"/>
              </w:rPr>
              <w:t>50862</w:t>
            </w:r>
          </w:p>
          <w:p w14:paraId="7C05FB4D">
            <w:pPr>
              <w:pStyle w:val="105"/>
              <w:rPr>
                <w:rFonts w:eastAsia="宋体"/>
                <w:sz w:val="16"/>
                <w:szCs w:val="16"/>
                <w:lang w:val="en-US" w:eastAsia="zh-CN"/>
              </w:rPr>
            </w:pPr>
            <w:r>
              <w:rPr>
                <w:rFonts w:hint="eastAsia" w:eastAsia="宋体"/>
                <w:sz w:val="16"/>
                <w:szCs w:val="16"/>
                <w:lang w:eastAsia="zh-CN"/>
              </w:rPr>
              <w:t>5.</w:t>
            </w:r>
            <w:r>
              <w:rPr>
                <w:rFonts w:hint="eastAsia"/>
                <w:sz w:val="16"/>
                <w:szCs w:val="16"/>
              </w:rPr>
              <w:t>S5-</w:t>
            </w:r>
            <w:r>
              <w:rPr>
                <w:rFonts w:hint="eastAsia" w:eastAsia="宋体"/>
                <w:sz w:val="16"/>
                <w:szCs w:val="16"/>
                <w:lang w:val="en-US" w:eastAsia="zh-CN"/>
              </w:rPr>
              <w:t>250951</w:t>
            </w:r>
          </w:p>
          <w:p w14:paraId="7C05FB4E">
            <w:pPr>
              <w:pStyle w:val="105"/>
              <w:rPr>
                <w:rFonts w:eastAsia="宋体"/>
                <w:sz w:val="16"/>
                <w:szCs w:val="16"/>
                <w:lang w:val="en-US" w:eastAsia="zh-CN"/>
              </w:rPr>
            </w:pPr>
            <w:r>
              <w:rPr>
                <w:rFonts w:hint="eastAsia" w:eastAsia="宋体"/>
                <w:sz w:val="16"/>
                <w:szCs w:val="16"/>
                <w:lang w:eastAsia="zh-CN"/>
              </w:rPr>
              <w:t>6.</w:t>
            </w:r>
            <w:r>
              <w:rPr>
                <w:rFonts w:hint="eastAsia"/>
                <w:sz w:val="16"/>
                <w:szCs w:val="16"/>
              </w:rPr>
              <w:t>S5-2</w:t>
            </w:r>
            <w:r>
              <w:rPr>
                <w:rFonts w:hint="eastAsia" w:eastAsia="宋体"/>
                <w:sz w:val="16"/>
                <w:szCs w:val="16"/>
                <w:lang w:val="en-US" w:eastAsia="zh-CN"/>
              </w:rPr>
              <w:t>51120</w:t>
            </w:r>
          </w:p>
          <w:p w14:paraId="7C05FB4F">
            <w:pPr>
              <w:pStyle w:val="105"/>
              <w:rPr>
                <w:rFonts w:eastAsia="宋体"/>
                <w:sz w:val="16"/>
                <w:szCs w:val="16"/>
                <w:lang w:val="en-US" w:eastAsia="zh-CN"/>
              </w:rPr>
            </w:pPr>
            <w:r>
              <w:rPr>
                <w:rFonts w:hint="eastAsia" w:eastAsia="宋体"/>
                <w:sz w:val="16"/>
                <w:szCs w:val="16"/>
                <w:lang w:eastAsia="zh-CN"/>
              </w:rPr>
              <w:t>7.</w:t>
            </w:r>
            <w:r>
              <w:rPr>
                <w:rFonts w:hint="eastAsia"/>
                <w:sz w:val="16"/>
                <w:szCs w:val="16"/>
              </w:rPr>
              <w:t>S5-2</w:t>
            </w:r>
            <w:r>
              <w:rPr>
                <w:rFonts w:hint="eastAsia" w:eastAsia="宋体"/>
                <w:sz w:val="16"/>
                <w:szCs w:val="16"/>
                <w:lang w:val="en-US" w:eastAsia="zh-CN"/>
              </w:rPr>
              <w:t>51121</w:t>
            </w:r>
          </w:p>
        </w:tc>
        <w:tc>
          <w:tcPr>
            <w:tcW w:w="567" w:type="dxa"/>
            <w:shd w:val="solid" w:color="FFFFFF" w:fill="auto"/>
          </w:tcPr>
          <w:p w14:paraId="7C05FB50">
            <w:pPr>
              <w:pStyle w:val="103"/>
              <w:rPr>
                <w:sz w:val="16"/>
                <w:szCs w:val="16"/>
              </w:rPr>
            </w:pPr>
          </w:p>
        </w:tc>
        <w:tc>
          <w:tcPr>
            <w:tcW w:w="426" w:type="dxa"/>
            <w:shd w:val="solid" w:color="FFFFFF" w:fill="auto"/>
          </w:tcPr>
          <w:p w14:paraId="7C05FB51">
            <w:pPr>
              <w:pStyle w:val="102"/>
              <w:rPr>
                <w:sz w:val="16"/>
                <w:szCs w:val="16"/>
              </w:rPr>
            </w:pPr>
          </w:p>
        </w:tc>
        <w:tc>
          <w:tcPr>
            <w:tcW w:w="425" w:type="dxa"/>
            <w:shd w:val="solid" w:color="FFFFFF" w:fill="auto"/>
          </w:tcPr>
          <w:p w14:paraId="7C05FB52">
            <w:pPr>
              <w:pStyle w:val="105"/>
              <w:rPr>
                <w:sz w:val="16"/>
                <w:szCs w:val="16"/>
              </w:rPr>
            </w:pPr>
          </w:p>
        </w:tc>
        <w:tc>
          <w:tcPr>
            <w:tcW w:w="4678" w:type="dxa"/>
            <w:shd w:val="solid" w:color="FFFFFF" w:fill="auto"/>
          </w:tcPr>
          <w:p w14:paraId="7C05FB53">
            <w:pPr>
              <w:pStyle w:val="103"/>
              <w:numPr>
                <w:ilvl w:val="0"/>
                <w:numId w:val="11"/>
              </w:numPr>
              <w:rPr>
                <w:sz w:val="16"/>
                <w:szCs w:val="16"/>
              </w:rPr>
            </w:pPr>
            <w:r>
              <w:rPr>
                <w:rFonts w:hint="eastAsia"/>
                <w:sz w:val="16"/>
                <w:szCs w:val="16"/>
              </w:rPr>
              <w:t>pCR 28.561 Add skeleton</w:t>
            </w:r>
          </w:p>
          <w:p w14:paraId="7C05FB54">
            <w:pPr>
              <w:pStyle w:val="103"/>
              <w:numPr>
                <w:ilvl w:val="0"/>
                <w:numId w:val="11"/>
              </w:numPr>
              <w:rPr>
                <w:sz w:val="16"/>
                <w:szCs w:val="16"/>
              </w:rPr>
            </w:pPr>
            <w:r>
              <w:rPr>
                <w:rFonts w:hint="eastAsia"/>
                <w:sz w:val="16"/>
                <w:szCs w:val="16"/>
              </w:rPr>
              <w:t>pCR 28.561 Add scope</w:t>
            </w:r>
          </w:p>
          <w:p w14:paraId="7C05FB55">
            <w:pPr>
              <w:pStyle w:val="103"/>
              <w:numPr>
                <w:ilvl w:val="0"/>
                <w:numId w:val="11"/>
              </w:numPr>
              <w:rPr>
                <w:sz w:val="16"/>
                <w:szCs w:val="16"/>
              </w:rPr>
            </w:pPr>
            <w:r>
              <w:rPr>
                <w:rFonts w:hint="eastAsia"/>
                <w:sz w:val="16"/>
                <w:szCs w:val="16"/>
              </w:rPr>
              <w:t>pCR 28.561 Add the term and concepts of NDT</w:t>
            </w:r>
          </w:p>
          <w:p w14:paraId="7C05FB56">
            <w:pPr>
              <w:pStyle w:val="103"/>
              <w:numPr>
                <w:ilvl w:val="0"/>
                <w:numId w:val="11"/>
              </w:numPr>
              <w:rPr>
                <w:sz w:val="16"/>
                <w:szCs w:val="16"/>
              </w:rPr>
            </w:pPr>
            <w:r>
              <w:rPr>
                <w:rFonts w:hint="eastAsia"/>
                <w:sz w:val="16"/>
                <w:szCs w:val="16"/>
              </w:rPr>
              <w:t>Rel-19 pCR TS 28.561 Add the Role of NDT in the Management Loop</w:t>
            </w:r>
          </w:p>
          <w:p w14:paraId="7C05FB57">
            <w:pPr>
              <w:pStyle w:val="103"/>
              <w:numPr>
                <w:ilvl w:val="0"/>
                <w:numId w:val="11"/>
              </w:numPr>
              <w:rPr>
                <w:sz w:val="16"/>
                <w:szCs w:val="16"/>
              </w:rPr>
            </w:pPr>
            <w:r>
              <w:rPr>
                <w:rFonts w:hint="eastAsia"/>
                <w:sz w:val="16"/>
                <w:szCs w:val="16"/>
              </w:rPr>
              <w:t>pCR TS28.561 NDT support to Automation</w:t>
            </w:r>
          </w:p>
          <w:p w14:paraId="7C05FB58">
            <w:pPr>
              <w:pStyle w:val="103"/>
              <w:numPr>
                <w:ilvl w:val="0"/>
                <w:numId w:val="11"/>
              </w:numPr>
              <w:rPr>
                <w:sz w:val="16"/>
                <w:szCs w:val="16"/>
              </w:rPr>
            </w:pPr>
            <w:r>
              <w:rPr>
                <w:rFonts w:hint="eastAsia"/>
                <w:sz w:val="16"/>
                <w:szCs w:val="16"/>
              </w:rPr>
              <w:t>pCR TS28.561 NDT LCM use case</w:t>
            </w:r>
          </w:p>
          <w:p w14:paraId="7C05FB59">
            <w:pPr>
              <w:pStyle w:val="103"/>
              <w:numPr>
                <w:ilvl w:val="0"/>
                <w:numId w:val="11"/>
              </w:numPr>
              <w:rPr>
                <w:b/>
                <w:bCs/>
                <w:sz w:val="16"/>
                <w:szCs w:val="16"/>
              </w:rPr>
            </w:pPr>
            <w:r>
              <w:rPr>
                <w:rFonts w:hint="eastAsia"/>
                <w:sz w:val="16"/>
                <w:szCs w:val="16"/>
              </w:rPr>
              <w:t>pCR Add UC of using NDT to generate ML training data for TS 28.561</w:t>
            </w:r>
          </w:p>
        </w:tc>
        <w:tc>
          <w:tcPr>
            <w:tcW w:w="708" w:type="dxa"/>
            <w:shd w:val="solid" w:color="FFFFFF" w:fill="auto"/>
          </w:tcPr>
          <w:p w14:paraId="7C05FB5A">
            <w:pPr>
              <w:pStyle w:val="105"/>
              <w:rPr>
                <w:sz w:val="16"/>
                <w:szCs w:val="16"/>
              </w:rPr>
            </w:pPr>
            <w:r>
              <w:rPr>
                <w:rFonts w:hint="eastAsia"/>
                <w:sz w:val="16"/>
                <w:szCs w:val="16"/>
                <w:lang w:eastAsia="zh-CN"/>
              </w:rPr>
              <w:t>0</w:t>
            </w:r>
            <w:r>
              <w:rPr>
                <w:sz w:val="16"/>
                <w:szCs w:val="16"/>
                <w:lang w:eastAsia="zh-CN"/>
              </w:rPr>
              <w:t>.</w:t>
            </w:r>
            <w:r>
              <w:rPr>
                <w:rFonts w:hint="eastAsia"/>
                <w:sz w:val="16"/>
                <w:szCs w:val="16"/>
                <w:lang w:eastAsia="zh-CN"/>
              </w:rPr>
              <w:t>1</w:t>
            </w:r>
            <w:r>
              <w:rPr>
                <w:sz w:val="16"/>
                <w:szCs w:val="16"/>
                <w:lang w:eastAsia="zh-CN"/>
              </w:rPr>
              <w:t>.0</w:t>
            </w:r>
          </w:p>
        </w:tc>
      </w:tr>
      <w:tr w14:paraId="7C05FB6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7C05FB5C">
            <w:pPr>
              <w:pStyle w:val="105"/>
              <w:rPr>
                <w:rFonts w:hint="default" w:eastAsia="宋体"/>
                <w:sz w:val="16"/>
                <w:szCs w:val="16"/>
                <w:lang w:val="en-US" w:eastAsia="zh-CN"/>
              </w:rPr>
            </w:pPr>
            <w:r>
              <w:rPr>
                <w:rFonts w:hint="eastAsia" w:eastAsia="宋体"/>
                <w:sz w:val="16"/>
                <w:szCs w:val="16"/>
                <w:lang w:val="en-US" w:eastAsia="zh-CN"/>
              </w:rPr>
              <w:t>2025-04</w:t>
            </w:r>
          </w:p>
        </w:tc>
        <w:tc>
          <w:tcPr>
            <w:tcW w:w="901" w:type="dxa"/>
            <w:shd w:val="solid" w:color="FFFFFF" w:fill="auto"/>
          </w:tcPr>
          <w:p w14:paraId="7C05FB5D">
            <w:pPr>
              <w:pStyle w:val="105"/>
              <w:rPr>
                <w:rFonts w:hint="default"/>
                <w:sz w:val="16"/>
                <w:szCs w:val="16"/>
                <w:lang w:val="en-US"/>
              </w:rPr>
            </w:pPr>
            <w:r>
              <w:rPr>
                <w:rFonts w:hint="eastAsia"/>
                <w:sz w:val="16"/>
                <w:szCs w:val="16"/>
                <w:lang w:eastAsia="zh-CN"/>
              </w:rPr>
              <w:t>S</w:t>
            </w:r>
            <w:r>
              <w:rPr>
                <w:sz w:val="16"/>
                <w:szCs w:val="16"/>
                <w:lang w:eastAsia="zh-CN"/>
              </w:rPr>
              <w:t>A5#</w:t>
            </w:r>
            <w:r>
              <w:rPr>
                <w:rFonts w:hint="eastAsia"/>
                <w:sz w:val="16"/>
                <w:szCs w:val="16"/>
                <w:lang w:val="en-US" w:eastAsia="zh-CN"/>
              </w:rPr>
              <w:t>160</w:t>
            </w:r>
          </w:p>
        </w:tc>
        <w:tc>
          <w:tcPr>
            <w:tcW w:w="1134" w:type="dxa"/>
            <w:shd w:val="solid" w:color="FFFFFF" w:fill="auto"/>
          </w:tcPr>
          <w:p w14:paraId="4F196885">
            <w:pPr>
              <w:pStyle w:val="105"/>
              <w:rPr>
                <w:rFonts w:hint="default" w:eastAsia="宋体"/>
                <w:sz w:val="16"/>
                <w:szCs w:val="16"/>
                <w:lang w:val="en-US" w:eastAsia="zh-CN"/>
              </w:rPr>
            </w:pPr>
            <w:r>
              <w:rPr>
                <w:rFonts w:hint="eastAsia" w:eastAsia="宋体"/>
                <w:sz w:val="16"/>
                <w:szCs w:val="16"/>
                <w:lang w:eastAsia="zh-CN"/>
              </w:rPr>
              <w:t>1.</w:t>
            </w:r>
            <w:r>
              <w:rPr>
                <w:rFonts w:hint="eastAsia"/>
                <w:sz w:val="16"/>
                <w:szCs w:val="16"/>
              </w:rPr>
              <w:t>S5-2</w:t>
            </w:r>
            <w:r>
              <w:rPr>
                <w:rFonts w:hint="eastAsia" w:eastAsia="宋体"/>
                <w:sz w:val="16"/>
                <w:szCs w:val="16"/>
                <w:lang w:val="en-US" w:eastAsia="zh-CN"/>
              </w:rPr>
              <w:t>51897</w:t>
            </w:r>
          </w:p>
          <w:p w14:paraId="18477C27">
            <w:pPr>
              <w:pStyle w:val="105"/>
              <w:rPr>
                <w:rFonts w:hint="default" w:eastAsia="宋体"/>
                <w:sz w:val="16"/>
                <w:szCs w:val="16"/>
                <w:lang w:val="en-US" w:eastAsia="zh-CN"/>
              </w:rPr>
            </w:pPr>
            <w:r>
              <w:rPr>
                <w:rFonts w:hint="eastAsia" w:eastAsia="宋体"/>
                <w:sz w:val="16"/>
                <w:szCs w:val="16"/>
                <w:lang w:eastAsia="zh-CN"/>
              </w:rPr>
              <w:t>2.</w:t>
            </w:r>
            <w:r>
              <w:rPr>
                <w:rFonts w:hint="eastAsia"/>
                <w:sz w:val="16"/>
                <w:szCs w:val="16"/>
              </w:rPr>
              <w:t>S5-2</w:t>
            </w:r>
            <w:r>
              <w:rPr>
                <w:rFonts w:hint="eastAsia" w:eastAsia="宋体"/>
                <w:sz w:val="16"/>
                <w:szCs w:val="16"/>
                <w:lang w:val="en-US" w:eastAsia="zh-CN"/>
              </w:rPr>
              <w:t>51899</w:t>
            </w:r>
          </w:p>
          <w:p w14:paraId="0A7907B5">
            <w:pPr>
              <w:pStyle w:val="105"/>
              <w:rPr>
                <w:rFonts w:hint="default" w:eastAsia="宋体"/>
                <w:sz w:val="16"/>
                <w:szCs w:val="16"/>
                <w:lang w:val="en-US" w:eastAsia="zh-CN"/>
              </w:rPr>
            </w:pPr>
            <w:r>
              <w:rPr>
                <w:rFonts w:hint="eastAsia" w:eastAsia="宋体"/>
                <w:sz w:val="16"/>
                <w:szCs w:val="16"/>
                <w:lang w:eastAsia="zh-CN"/>
              </w:rPr>
              <w:t>3.</w:t>
            </w:r>
            <w:r>
              <w:rPr>
                <w:rFonts w:hint="eastAsia"/>
                <w:sz w:val="16"/>
                <w:szCs w:val="16"/>
              </w:rPr>
              <w:t>S5-2</w:t>
            </w:r>
            <w:r>
              <w:rPr>
                <w:rFonts w:hint="eastAsia" w:eastAsia="宋体"/>
                <w:sz w:val="16"/>
                <w:szCs w:val="16"/>
                <w:lang w:val="en-US" w:eastAsia="zh-CN"/>
              </w:rPr>
              <w:t>51901</w:t>
            </w:r>
          </w:p>
          <w:p w14:paraId="3ADD707B">
            <w:pPr>
              <w:pStyle w:val="105"/>
              <w:rPr>
                <w:rFonts w:hint="default" w:eastAsia="宋体"/>
                <w:sz w:val="16"/>
                <w:szCs w:val="16"/>
                <w:lang w:val="en-US" w:eastAsia="zh-CN"/>
              </w:rPr>
            </w:pPr>
            <w:r>
              <w:rPr>
                <w:rFonts w:hint="eastAsia" w:eastAsia="宋体"/>
                <w:sz w:val="16"/>
                <w:szCs w:val="16"/>
                <w:lang w:eastAsia="zh-CN"/>
              </w:rPr>
              <w:t>4.</w:t>
            </w:r>
            <w:r>
              <w:rPr>
                <w:rFonts w:hint="eastAsia"/>
                <w:sz w:val="16"/>
                <w:szCs w:val="16"/>
              </w:rPr>
              <w:t>S5-2</w:t>
            </w:r>
            <w:r>
              <w:rPr>
                <w:rFonts w:hint="eastAsia" w:eastAsia="宋体"/>
                <w:sz w:val="16"/>
                <w:szCs w:val="16"/>
                <w:lang w:val="en-US" w:eastAsia="zh-CN"/>
              </w:rPr>
              <w:t>51903</w:t>
            </w:r>
          </w:p>
          <w:p w14:paraId="3D311627">
            <w:pPr>
              <w:pStyle w:val="105"/>
              <w:rPr>
                <w:rFonts w:hint="default" w:eastAsia="宋体"/>
                <w:sz w:val="16"/>
                <w:szCs w:val="16"/>
                <w:lang w:val="en-US" w:eastAsia="zh-CN"/>
              </w:rPr>
            </w:pPr>
            <w:r>
              <w:rPr>
                <w:rFonts w:hint="eastAsia" w:eastAsia="宋体"/>
                <w:sz w:val="16"/>
                <w:szCs w:val="16"/>
                <w:lang w:eastAsia="zh-CN"/>
              </w:rPr>
              <w:t>5.</w:t>
            </w:r>
            <w:r>
              <w:rPr>
                <w:rFonts w:hint="eastAsia"/>
                <w:sz w:val="16"/>
                <w:szCs w:val="16"/>
              </w:rPr>
              <w:t>S5-</w:t>
            </w:r>
            <w:r>
              <w:rPr>
                <w:rFonts w:hint="eastAsia" w:eastAsia="宋体"/>
                <w:sz w:val="16"/>
                <w:szCs w:val="16"/>
                <w:lang w:val="en-US" w:eastAsia="zh-CN"/>
              </w:rPr>
              <w:t>252019</w:t>
            </w:r>
          </w:p>
          <w:p w14:paraId="4ADEC215">
            <w:pPr>
              <w:pStyle w:val="105"/>
              <w:rPr>
                <w:rFonts w:hint="default" w:eastAsia="宋体"/>
                <w:sz w:val="16"/>
                <w:szCs w:val="16"/>
                <w:lang w:val="en-US" w:eastAsia="zh-CN"/>
              </w:rPr>
            </w:pPr>
            <w:r>
              <w:rPr>
                <w:rFonts w:hint="eastAsia" w:eastAsia="宋体"/>
                <w:sz w:val="16"/>
                <w:szCs w:val="16"/>
                <w:lang w:eastAsia="zh-CN"/>
              </w:rPr>
              <w:t>6.</w:t>
            </w:r>
            <w:r>
              <w:rPr>
                <w:rFonts w:hint="eastAsia"/>
                <w:sz w:val="16"/>
                <w:szCs w:val="16"/>
              </w:rPr>
              <w:t>S5-2</w:t>
            </w:r>
            <w:r>
              <w:rPr>
                <w:rFonts w:hint="eastAsia" w:eastAsia="宋体"/>
                <w:sz w:val="16"/>
                <w:szCs w:val="16"/>
                <w:lang w:val="en-US" w:eastAsia="zh-CN"/>
              </w:rPr>
              <w:t>52118</w:t>
            </w:r>
          </w:p>
          <w:p w14:paraId="64DCE5FB">
            <w:pPr>
              <w:pStyle w:val="105"/>
              <w:rPr>
                <w:rFonts w:hint="eastAsia" w:eastAsia="宋体"/>
                <w:sz w:val="16"/>
                <w:szCs w:val="16"/>
                <w:lang w:val="en-US" w:eastAsia="zh-CN"/>
              </w:rPr>
            </w:pPr>
            <w:r>
              <w:rPr>
                <w:rFonts w:hint="eastAsia" w:eastAsia="宋体"/>
                <w:sz w:val="16"/>
                <w:szCs w:val="16"/>
                <w:lang w:eastAsia="zh-CN"/>
              </w:rPr>
              <w:t>7.</w:t>
            </w:r>
            <w:r>
              <w:rPr>
                <w:rFonts w:hint="eastAsia"/>
                <w:sz w:val="16"/>
                <w:szCs w:val="16"/>
              </w:rPr>
              <w:t>S5-2</w:t>
            </w:r>
            <w:r>
              <w:rPr>
                <w:rFonts w:hint="eastAsia" w:eastAsia="宋体"/>
                <w:sz w:val="16"/>
                <w:szCs w:val="16"/>
                <w:lang w:val="en-US" w:eastAsia="zh-CN"/>
              </w:rPr>
              <w:t>52119</w:t>
            </w:r>
          </w:p>
          <w:p w14:paraId="2E4F93D7">
            <w:pPr>
              <w:pStyle w:val="105"/>
              <w:rPr>
                <w:rFonts w:hint="default" w:eastAsia="宋体"/>
                <w:sz w:val="16"/>
                <w:szCs w:val="16"/>
                <w:lang w:val="en-US" w:eastAsia="zh-CN"/>
              </w:rPr>
            </w:pPr>
            <w:r>
              <w:rPr>
                <w:rFonts w:hint="eastAsia" w:eastAsia="宋体"/>
                <w:sz w:val="16"/>
                <w:szCs w:val="16"/>
                <w:lang w:val="en-US" w:eastAsia="zh-CN"/>
              </w:rPr>
              <w:t>8</w:t>
            </w:r>
            <w:r>
              <w:rPr>
                <w:rFonts w:hint="eastAsia" w:eastAsia="宋体"/>
                <w:sz w:val="16"/>
                <w:szCs w:val="16"/>
                <w:lang w:eastAsia="zh-CN"/>
              </w:rPr>
              <w:t>.</w:t>
            </w:r>
            <w:r>
              <w:rPr>
                <w:rFonts w:hint="eastAsia"/>
                <w:sz w:val="16"/>
                <w:szCs w:val="16"/>
              </w:rPr>
              <w:t>S5-2</w:t>
            </w:r>
            <w:r>
              <w:rPr>
                <w:rFonts w:hint="eastAsia" w:eastAsia="宋体"/>
                <w:sz w:val="16"/>
                <w:szCs w:val="16"/>
                <w:lang w:val="en-US" w:eastAsia="zh-CN"/>
              </w:rPr>
              <w:t>52120</w:t>
            </w:r>
          </w:p>
        </w:tc>
        <w:tc>
          <w:tcPr>
            <w:tcW w:w="567" w:type="dxa"/>
            <w:shd w:val="solid" w:color="FFFFFF" w:fill="auto"/>
          </w:tcPr>
          <w:p w14:paraId="7C05FB5F">
            <w:pPr>
              <w:pStyle w:val="103"/>
              <w:rPr>
                <w:sz w:val="16"/>
                <w:szCs w:val="16"/>
              </w:rPr>
            </w:pPr>
          </w:p>
        </w:tc>
        <w:tc>
          <w:tcPr>
            <w:tcW w:w="426" w:type="dxa"/>
            <w:shd w:val="solid" w:color="FFFFFF" w:fill="auto"/>
          </w:tcPr>
          <w:p w14:paraId="7C05FB60">
            <w:pPr>
              <w:pStyle w:val="102"/>
              <w:rPr>
                <w:sz w:val="16"/>
                <w:szCs w:val="16"/>
              </w:rPr>
            </w:pPr>
          </w:p>
        </w:tc>
        <w:tc>
          <w:tcPr>
            <w:tcW w:w="425" w:type="dxa"/>
            <w:shd w:val="solid" w:color="FFFFFF" w:fill="auto"/>
          </w:tcPr>
          <w:p w14:paraId="7C05FB61">
            <w:pPr>
              <w:pStyle w:val="105"/>
              <w:rPr>
                <w:sz w:val="16"/>
                <w:szCs w:val="16"/>
              </w:rPr>
            </w:pPr>
          </w:p>
        </w:tc>
        <w:tc>
          <w:tcPr>
            <w:tcW w:w="4678" w:type="dxa"/>
            <w:shd w:val="solid" w:color="FFFFFF" w:fill="auto"/>
          </w:tcPr>
          <w:p w14:paraId="6CCCC808">
            <w:pPr>
              <w:pStyle w:val="103"/>
              <w:numPr>
                <w:ilvl w:val="0"/>
                <w:numId w:val="12"/>
              </w:numPr>
              <w:ind w:left="425" w:hanging="425"/>
              <w:rPr>
                <w:sz w:val="16"/>
                <w:szCs w:val="16"/>
              </w:rPr>
            </w:pPr>
            <w:r>
              <w:rPr>
                <w:rFonts w:hint="eastAsia"/>
                <w:sz w:val="16"/>
                <w:szCs w:val="16"/>
              </w:rPr>
              <w:t>TS28.561 Add the NDT concept and scope</w:t>
            </w:r>
          </w:p>
          <w:p w14:paraId="55460A33">
            <w:pPr>
              <w:pStyle w:val="103"/>
              <w:numPr>
                <w:ilvl w:val="0"/>
                <w:numId w:val="12"/>
              </w:numPr>
              <w:ind w:left="425" w:hanging="425"/>
              <w:rPr>
                <w:sz w:val="16"/>
                <w:szCs w:val="16"/>
              </w:rPr>
            </w:pPr>
            <w:r>
              <w:rPr>
                <w:rFonts w:hint="eastAsia"/>
                <w:sz w:val="16"/>
                <w:szCs w:val="16"/>
              </w:rPr>
              <w:t>TS28.561 NDT support for network automation</w:t>
            </w:r>
          </w:p>
          <w:p w14:paraId="4C562432">
            <w:pPr>
              <w:pStyle w:val="103"/>
              <w:numPr>
                <w:ilvl w:val="0"/>
                <w:numId w:val="12"/>
              </w:numPr>
              <w:ind w:left="425" w:hanging="425"/>
              <w:rPr>
                <w:sz w:val="16"/>
                <w:szCs w:val="16"/>
              </w:rPr>
            </w:pPr>
            <w:r>
              <w:rPr>
                <w:rFonts w:hint="eastAsia"/>
                <w:sz w:val="16"/>
                <w:szCs w:val="16"/>
              </w:rPr>
              <w:t>Pseudo-CR on NDTs for verification</w:t>
            </w:r>
          </w:p>
          <w:p w14:paraId="08A725A7">
            <w:pPr>
              <w:pStyle w:val="103"/>
              <w:numPr>
                <w:ilvl w:val="0"/>
                <w:numId w:val="12"/>
              </w:numPr>
              <w:ind w:left="425" w:hanging="425"/>
              <w:rPr>
                <w:sz w:val="16"/>
                <w:szCs w:val="16"/>
              </w:rPr>
            </w:pPr>
            <w:r>
              <w:rPr>
                <w:rFonts w:hint="eastAsia"/>
                <w:sz w:val="16"/>
                <w:szCs w:val="16"/>
              </w:rPr>
              <w:t>Pseudo-CR on TS 28.561 Add requirements for NDT supporting data generation</w:t>
            </w:r>
          </w:p>
          <w:p w14:paraId="0B0C9408">
            <w:pPr>
              <w:pStyle w:val="103"/>
              <w:numPr>
                <w:ilvl w:val="0"/>
                <w:numId w:val="12"/>
              </w:numPr>
              <w:ind w:left="425" w:hanging="425"/>
              <w:rPr>
                <w:sz w:val="16"/>
                <w:szCs w:val="16"/>
              </w:rPr>
            </w:pPr>
            <w:r>
              <w:rPr>
                <w:rFonts w:hint="eastAsia"/>
                <w:sz w:val="16"/>
                <w:szCs w:val="16"/>
              </w:rPr>
              <w:t>Rel-19 pCR TS 28.561 General improvements to use cases and requirements</w:t>
            </w:r>
          </w:p>
          <w:p w14:paraId="410774C9">
            <w:pPr>
              <w:pStyle w:val="103"/>
              <w:numPr>
                <w:ilvl w:val="0"/>
                <w:numId w:val="12"/>
              </w:numPr>
              <w:ind w:left="425" w:hanging="425"/>
              <w:rPr>
                <w:sz w:val="16"/>
                <w:szCs w:val="16"/>
              </w:rPr>
            </w:pPr>
            <w:r>
              <w:rPr>
                <w:rFonts w:hint="eastAsia"/>
                <w:sz w:val="16"/>
                <w:szCs w:val="16"/>
              </w:rPr>
              <w:t>Pseudo-CR on TS 28.561 NDT NRMs</w:t>
            </w:r>
          </w:p>
          <w:p w14:paraId="07E156CD">
            <w:pPr>
              <w:pStyle w:val="103"/>
              <w:numPr>
                <w:ilvl w:val="0"/>
                <w:numId w:val="12"/>
              </w:numPr>
              <w:ind w:left="425" w:hanging="425"/>
              <w:rPr>
                <w:sz w:val="16"/>
                <w:szCs w:val="16"/>
              </w:rPr>
            </w:pPr>
            <w:r>
              <w:rPr>
                <w:rFonts w:hint="eastAsia"/>
                <w:sz w:val="16"/>
                <w:szCs w:val="16"/>
              </w:rPr>
              <w:t>Pseudo-CR on TS 28.561 Procedure for consuming NDT capability</w:t>
            </w:r>
          </w:p>
          <w:p w14:paraId="145FA75C">
            <w:pPr>
              <w:pStyle w:val="103"/>
              <w:numPr>
                <w:ilvl w:val="0"/>
                <w:numId w:val="12"/>
              </w:numPr>
              <w:ind w:left="425" w:hanging="425"/>
              <w:rPr>
                <w:sz w:val="16"/>
                <w:szCs w:val="16"/>
              </w:rPr>
            </w:pPr>
            <w:r>
              <w:rPr>
                <w:rFonts w:hint="eastAsia"/>
                <w:sz w:val="16"/>
                <w:szCs w:val="16"/>
              </w:rPr>
              <w:t>Pseudo-CR on TS 28.561 Nested -NDT Definition</w:t>
            </w:r>
          </w:p>
        </w:tc>
        <w:tc>
          <w:tcPr>
            <w:tcW w:w="708" w:type="dxa"/>
            <w:shd w:val="solid" w:color="FFFFFF" w:fill="auto"/>
          </w:tcPr>
          <w:p w14:paraId="7C05FB63">
            <w:pPr>
              <w:pStyle w:val="105"/>
              <w:rPr>
                <w:sz w:val="16"/>
                <w:szCs w:val="16"/>
              </w:rPr>
            </w:pPr>
            <w:r>
              <w:rPr>
                <w:rFonts w:hint="eastAsia"/>
                <w:sz w:val="16"/>
                <w:szCs w:val="16"/>
                <w:lang w:eastAsia="zh-CN"/>
              </w:rPr>
              <w:t>0</w:t>
            </w:r>
            <w:r>
              <w:rPr>
                <w:sz w:val="16"/>
                <w:szCs w:val="16"/>
                <w:lang w:eastAsia="zh-CN"/>
              </w:rPr>
              <w:t>.</w:t>
            </w:r>
            <w:r>
              <w:rPr>
                <w:rFonts w:hint="eastAsia"/>
                <w:sz w:val="16"/>
                <w:szCs w:val="16"/>
                <w:lang w:val="en-US" w:eastAsia="zh-CN"/>
              </w:rPr>
              <w:t>2</w:t>
            </w:r>
            <w:r>
              <w:rPr>
                <w:sz w:val="16"/>
                <w:szCs w:val="16"/>
                <w:lang w:eastAsia="zh-CN"/>
              </w:rPr>
              <w:t>.0</w:t>
            </w:r>
          </w:p>
        </w:tc>
      </w:tr>
      <w:tr w14:paraId="7C05FB6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7C05FB65">
            <w:pPr>
              <w:pStyle w:val="105"/>
              <w:rPr>
                <w:rFonts w:eastAsia="宋体"/>
                <w:sz w:val="16"/>
                <w:szCs w:val="16"/>
                <w:lang w:val="en-US" w:eastAsia="zh-CN"/>
              </w:rPr>
            </w:pPr>
          </w:p>
        </w:tc>
        <w:tc>
          <w:tcPr>
            <w:tcW w:w="901" w:type="dxa"/>
            <w:shd w:val="solid" w:color="FFFFFF" w:fill="auto"/>
          </w:tcPr>
          <w:p w14:paraId="7C05FB66">
            <w:pPr>
              <w:pStyle w:val="105"/>
              <w:rPr>
                <w:sz w:val="16"/>
                <w:szCs w:val="16"/>
              </w:rPr>
            </w:pPr>
          </w:p>
        </w:tc>
        <w:tc>
          <w:tcPr>
            <w:tcW w:w="1134" w:type="dxa"/>
            <w:shd w:val="solid" w:color="FFFFFF" w:fill="auto"/>
          </w:tcPr>
          <w:p w14:paraId="7C05FB67">
            <w:pPr>
              <w:pStyle w:val="105"/>
              <w:rPr>
                <w:sz w:val="16"/>
                <w:szCs w:val="16"/>
              </w:rPr>
            </w:pPr>
          </w:p>
        </w:tc>
        <w:tc>
          <w:tcPr>
            <w:tcW w:w="567" w:type="dxa"/>
            <w:shd w:val="solid" w:color="FFFFFF" w:fill="auto"/>
          </w:tcPr>
          <w:p w14:paraId="7C05FB68">
            <w:pPr>
              <w:pStyle w:val="103"/>
              <w:rPr>
                <w:sz w:val="16"/>
                <w:szCs w:val="16"/>
              </w:rPr>
            </w:pPr>
          </w:p>
        </w:tc>
        <w:tc>
          <w:tcPr>
            <w:tcW w:w="426" w:type="dxa"/>
            <w:shd w:val="solid" w:color="FFFFFF" w:fill="auto"/>
          </w:tcPr>
          <w:p w14:paraId="7C05FB69">
            <w:pPr>
              <w:pStyle w:val="102"/>
              <w:rPr>
                <w:sz w:val="16"/>
                <w:szCs w:val="16"/>
              </w:rPr>
            </w:pPr>
          </w:p>
        </w:tc>
        <w:tc>
          <w:tcPr>
            <w:tcW w:w="425" w:type="dxa"/>
            <w:shd w:val="solid" w:color="FFFFFF" w:fill="auto"/>
          </w:tcPr>
          <w:p w14:paraId="7C05FB6A">
            <w:pPr>
              <w:pStyle w:val="105"/>
              <w:rPr>
                <w:sz w:val="16"/>
                <w:szCs w:val="16"/>
              </w:rPr>
            </w:pPr>
          </w:p>
        </w:tc>
        <w:tc>
          <w:tcPr>
            <w:tcW w:w="4678" w:type="dxa"/>
            <w:shd w:val="solid" w:color="FFFFFF" w:fill="auto"/>
          </w:tcPr>
          <w:p w14:paraId="7C05FB6B">
            <w:pPr>
              <w:pStyle w:val="103"/>
              <w:rPr>
                <w:sz w:val="16"/>
                <w:szCs w:val="16"/>
              </w:rPr>
            </w:pPr>
          </w:p>
        </w:tc>
        <w:tc>
          <w:tcPr>
            <w:tcW w:w="708" w:type="dxa"/>
            <w:shd w:val="solid" w:color="FFFFFF" w:fill="auto"/>
          </w:tcPr>
          <w:p w14:paraId="7C05FB6C">
            <w:pPr>
              <w:pStyle w:val="105"/>
              <w:rPr>
                <w:sz w:val="16"/>
                <w:szCs w:val="16"/>
              </w:rPr>
            </w:pPr>
          </w:p>
        </w:tc>
      </w:tr>
      <w:tr w14:paraId="7C05FB7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7C05FB6E">
            <w:pPr>
              <w:pStyle w:val="105"/>
              <w:rPr>
                <w:rFonts w:eastAsia="宋体"/>
                <w:sz w:val="16"/>
                <w:szCs w:val="16"/>
                <w:lang w:val="en-US" w:eastAsia="zh-CN"/>
              </w:rPr>
            </w:pPr>
          </w:p>
        </w:tc>
        <w:tc>
          <w:tcPr>
            <w:tcW w:w="901" w:type="dxa"/>
            <w:shd w:val="solid" w:color="FFFFFF" w:fill="auto"/>
          </w:tcPr>
          <w:p w14:paraId="7C05FB6F">
            <w:pPr>
              <w:pStyle w:val="105"/>
              <w:rPr>
                <w:sz w:val="16"/>
                <w:szCs w:val="16"/>
              </w:rPr>
            </w:pPr>
          </w:p>
        </w:tc>
        <w:tc>
          <w:tcPr>
            <w:tcW w:w="1134" w:type="dxa"/>
            <w:shd w:val="solid" w:color="FFFFFF" w:fill="auto"/>
          </w:tcPr>
          <w:p w14:paraId="7C05FB70">
            <w:pPr>
              <w:pStyle w:val="105"/>
              <w:rPr>
                <w:sz w:val="16"/>
                <w:szCs w:val="16"/>
              </w:rPr>
            </w:pPr>
          </w:p>
        </w:tc>
        <w:tc>
          <w:tcPr>
            <w:tcW w:w="567" w:type="dxa"/>
            <w:shd w:val="solid" w:color="FFFFFF" w:fill="auto"/>
          </w:tcPr>
          <w:p w14:paraId="7C05FB71">
            <w:pPr>
              <w:pStyle w:val="103"/>
              <w:rPr>
                <w:sz w:val="16"/>
                <w:szCs w:val="16"/>
              </w:rPr>
            </w:pPr>
          </w:p>
        </w:tc>
        <w:tc>
          <w:tcPr>
            <w:tcW w:w="426" w:type="dxa"/>
            <w:shd w:val="solid" w:color="FFFFFF" w:fill="auto"/>
          </w:tcPr>
          <w:p w14:paraId="7C05FB72">
            <w:pPr>
              <w:pStyle w:val="102"/>
              <w:rPr>
                <w:sz w:val="16"/>
                <w:szCs w:val="16"/>
              </w:rPr>
            </w:pPr>
          </w:p>
        </w:tc>
        <w:tc>
          <w:tcPr>
            <w:tcW w:w="425" w:type="dxa"/>
            <w:shd w:val="solid" w:color="FFFFFF" w:fill="auto"/>
          </w:tcPr>
          <w:p w14:paraId="7C05FB73">
            <w:pPr>
              <w:pStyle w:val="105"/>
              <w:rPr>
                <w:sz w:val="16"/>
                <w:szCs w:val="16"/>
              </w:rPr>
            </w:pPr>
          </w:p>
        </w:tc>
        <w:tc>
          <w:tcPr>
            <w:tcW w:w="4678" w:type="dxa"/>
            <w:shd w:val="solid" w:color="FFFFFF" w:fill="auto"/>
          </w:tcPr>
          <w:p w14:paraId="7C05FB74">
            <w:pPr>
              <w:pStyle w:val="103"/>
              <w:rPr>
                <w:sz w:val="16"/>
                <w:szCs w:val="16"/>
              </w:rPr>
            </w:pPr>
          </w:p>
        </w:tc>
        <w:tc>
          <w:tcPr>
            <w:tcW w:w="708" w:type="dxa"/>
            <w:shd w:val="solid" w:color="FFFFFF" w:fill="auto"/>
          </w:tcPr>
          <w:p w14:paraId="7C05FB75">
            <w:pPr>
              <w:pStyle w:val="105"/>
              <w:rPr>
                <w:sz w:val="16"/>
                <w:szCs w:val="16"/>
              </w:rPr>
            </w:pPr>
          </w:p>
        </w:tc>
      </w:tr>
      <w:tr w14:paraId="7C05FB7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7C05FB77">
            <w:pPr>
              <w:pStyle w:val="105"/>
              <w:rPr>
                <w:rFonts w:eastAsia="宋体"/>
                <w:sz w:val="16"/>
                <w:szCs w:val="16"/>
                <w:lang w:val="en-US" w:eastAsia="zh-CN"/>
              </w:rPr>
            </w:pPr>
          </w:p>
        </w:tc>
        <w:tc>
          <w:tcPr>
            <w:tcW w:w="901" w:type="dxa"/>
            <w:shd w:val="solid" w:color="FFFFFF" w:fill="auto"/>
          </w:tcPr>
          <w:p w14:paraId="7C05FB78">
            <w:pPr>
              <w:pStyle w:val="105"/>
              <w:rPr>
                <w:sz w:val="16"/>
                <w:szCs w:val="16"/>
              </w:rPr>
            </w:pPr>
          </w:p>
        </w:tc>
        <w:tc>
          <w:tcPr>
            <w:tcW w:w="1134" w:type="dxa"/>
            <w:shd w:val="solid" w:color="FFFFFF" w:fill="auto"/>
          </w:tcPr>
          <w:p w14:paraId="7C05FB79">
            <w:pPr>
              <w:pStyle w:val="105"/>
              <w:rPr>
                <w:sz w:val="16"/>
                <w:szCs w:val="16"/>
              </w:rPr>
            </w:pPr>
          </w:p>
        </w:tc>
        <w:tc>
          <w:tcPr>
            <w:tcW w:w="567" w:type="dxa"/>
            <w:shd w:val="solid" w:color="FFFFFF" w:fill="auto"/>
          </w:tcPr>
          <w:p w14:paraId="7C05FB7A">
            <w:pPr>
              <w:pStyle w:val="103"/>
              <w:rPr>
                <w:sz w:val="16"/>
                <w:szCs w:val="16"/>
              </w:rPr>
            </w:pPr>
          </w:p>
        </w:tc>
        <w:tc>
          <w:tcPr>
            <w:tcW w:w="426" w:type="dxa"/>
            <w:shd w:val="solid" w:color="FFFFFF" w:fill="auto"/>
          </w:tcPr>
          <w:p w14:paraId="7C05FB7B">
            <w:pPr>
              <w:pStyle w:val="102"/>
              <w:rPr>
                <w:sz w:val="16"/>
                <w:szCs w:val="16"/>
              </w:rPr>
            </w:pPr>
          </w:p>
        </w:tc>
        <w:tc>
          <w:tcPr>
            <w:tcW w:w="425" w:type="dxa"/>
            <w:shd w:val="solid" w:color="FFFFFF" w:fill="auto"/>
          </w:tcPr>
          <w:p w14:paraId="7C05FB7C">
            <w:pPr>
              <w:pStyle w:val="105"/>
              <w:rPr>
                <w:sz w:val="16"/>
                <w:szCs w:val="16"/>
              </w:rPr>
            </w:pPr>
          </w:p>
        </w:tc>
        <w:tc>
          <w:tcPr>
            <w:tcW w:w="4678" w:type="dxa"/>
            <w:shd w:val="solid" w:color="FFFFFF" w:fill="auto"/>
          </w:tcPr>
          <w:p w14:paraId="7C05FB7D">
            <w:pPr>
              <w:pStyle w:val="103"/>
              <w:rPr>
                <w:sz w:val="16"/>
                <w:szCs w:val="16"/>
              </w:rPr>
            </w:pPr>
          </w:p>
        </w:tc>
        <w:tc>
          <w:tcPr>
            <w:tcW w:w="708" w:type="dxa"/>
            <w:shd w:val="solid" w:color="FFFFFF" w:fill="auto"/>
          </w:tcPr>
          <w:p w14:paraId="7C05FB7E">
            <w:pPr>
              <w:pStyle w:val="105"/>
              <w:rPr>
                <w:sz w:val="16"/>
                <w:szCs w:val="16"/>
              </w:rPr>
            </w:pPr>
          </w:p>
        </w:tc>
      </w:tr>
      <w:tr w14:paraId="7C05FB8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7C05FB80">
            <w:pPr>
              <w:pStyle w:val="105"/>
              <w:rPr>
                <w:rFonts w:eastAsia="宋体"/>
                <w:sz w:val="16"/>
                <w:szCs w:val="16"/>
                <w:lang w:val="en-US" w:eastAsia="zh-CN"/>
              </w:rPr>
            </w:pPr>
          </w:p>
        </w:tc>
        <w:tc>
          <w:tcPr>
            <w:tcW w:w="901" w:type="dxa"/>
            <w:shd w:val="solid" w:color="FFFFFF" w:fill="auto"/>
          </w:tcPr>
          <w:p w14:paraId="7C05FB81">
            <w:pPr>
              <w:pStyle w:val="105"/>
              <w:rPr>
                <w:sz w:val="16"/>
                <w:szCs w:val="16"/>
              </w:rPr>
            </w:pPr>
          </w:p>
        </w:tc>
        <w:tc>
          <w:tcPr>
            <w:tcW w:w="1134" w:type="dxa"/>
            <w:shd w:val="solid" w:color="FFFFFF" w:fill="auto"/>
          </w:tcPr>
          <w:p w14:paraId="7C05FB82">
            <w:pPr>
              <w:pStyle w:val="105"/>
              <w:rPr>
                <w:sz w:val="16"/>
                <w:szCs w:val="16"/>
              </w:rPr>
            </w:pPr>
          </w:p>
        </w:tc>
        <w:tc>
          <w:tcPr>
            <w:tcW w:w="567" w:type="dxa"/>
            <w:shd w:val="solid" w:color="FFFFFF" w:fill="auto"/>
          </w:tcPr>
          <w:p w14:paraId="7C05FB83">
            <w:pPr>
              <w:pStyle w:val="103"/>
              <w:rPr>
                <w:sz w:val="16"/>
                <w:szCs w:val="16"/>
              </w:rPr>
            </w:pPr>
          </w:p>
        </w:tc>
        <w:tc>
          <w:tcPr>
            <w:tcW w:w="426" w:type="dxa"/>
            <w:shd w:val="solid" w:color="FFFFFF" w:fill="auto"/>
          </w:tcPr>
          <w:p w14:paraId="7C05FB84">
            <w:pPr>
              <w:pStyle w:val="102"/>
              <w:rPr>
                <w:sz w:val="16"/>
                <w:szCs w:val="16"/>
              </w:rPr>
            </w:pPr>
          </w:p>
        </w:tc>
        <w:tc>
          <w:tcPr>
            <w:tcW w:w="425" w:type="dxa"/>
            <w:shd w:val="solid" w:color="FFFFFF" w:fill="auto"/>
          </w:tcPr>
          <w:p w14:paraId="7C05FB85">
            <w:pPr>
              <w:pStyle w:val="105"/>
              <w:rPr>
                <w:sz w:val="16"/>
                <w:szCs w:val="16"/>
              </w:rPr>
            </w:pPr>
          </w:p>
        </w:tc>
        <w:tc>
          <w:tcPr>
            <w:tcW w:w="4678" w:type="dxa"/>
            <w:shd w:val="solid" w:color="FFFFFF" w:fill="auto"/>
          </w:tcPr>
          <w:p w14:paraId="7C05FB86">
            <w:pPr>
              <w:pStyle w:val="103"/>
              <w:rPr>
                <w:sz w:val="16"/>
                <w:szCs w:val="16"/>
              </w:rPr>
            </w:pPr>
          </w:p>
        </w:tc>
        <w:tc>
          <w:tcPr>
            <w:tcW w:w="708" w:type="dxa"/>
            <w:shd w:val="solid" w:color="FFFFFF" w:fill="auto"/>
          </w:tcPr>
          <w:p w14:paraId="7C05FB87">
            <w:pPr>
              <w:pStyle w:val="105"/>
              <w:rPr>
                <w:sz w:val="16"/>
                <w:szCs w:val="16"/>
              </w:rPr>
            </w:pPr>
          </w:p>
        </w:tc>
      </w:tr>
      <w:tr w14:paraId="7C05FB9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7C05FB89">
            <w:pPr>
              <w:pStyle w:val="105"/>
              <w:rPr>
                <w:rFonts w:eastAsia="宋体"/>
                <w:sz w:val="16"/>
                <w:szCs w:val="16"/>
                <w:lang w:val="en-US" w:eastAsia="zh-CN"/>
              </w:rPr>
            </w:pPr>
          </w:p>
        </w:tc>
        <w:tc>
          <w:tcPr>
            <w:tcW w:w="901" w:type="dxa"/>
            <w:shd w:val="solid" w:color="FFFFFF" w:fill="auto"/>
          </w:tcPr>
          <w:p w14:paraId="7C05FB8A">
            <w:pPr>
              <w:pStyle w:val="105"/>
              <w:rPr>
                <w:sz w:val="16"/>
                <w:szCs w:val="16"/>
              </w:rPr>
            </w:pPr>
          </w:p>
        </w:tc>
        <w:tc>
          <w:tcPr>
            <w:tcW w:w="1134" w:type="dxa"/>
            <w:shd w:val="solid" w:color="FFFFFF" w:fill="auto"/>
          </w:tcPr>
          <w:p w14:paraId="7C05FB8B">
            <w:pPr>
              <w:pStyle w:val="105"/>
              <w:rPr>
                <w:sz w:val="16"/>
                <w:szCs w:val="16"/>
              </w:rPr>
            </w:pPr>
          </w:p>
        </w:tc>
        <w:tc>
          <w:tcPr>
            <w:tcW w:w="567" w:type="dxa"/>
            <w:shd w:val="solid" w:color="FFFFFF" w:fill="auto"/>
          </w:tcPr>
          <w:p w14:paraId="7C05FB8C">
            <w:pPr>
              <w:pStyle w:val="103"/>
              <w:rPr>
                <w:sz w:val="16"/>
                <w:szCs w:val="16"/>
              </w:rPr>
            </w:pPr>
          </w:p>
        </w:tc>
        <w:tc>
          <w:tcPr>
            <w:tcW w:w="426" w:type="dxa"/>
            <w:shd w:val="solid" w:color="FFFFFF" w:fill="auto"/>
          </w:tcPr>
          <w:p w14:paraId="7C05FB8D">
            <w:pPr>
              <w:pStyle w:val="102"/>
              <w:rPr>
                <w:sz w:val="16"/>
                <w:szCs w:val="16"/>
              </w:rPr>
            </w:pPr>
          </w:p>
        </w:tc>
        <w:tc>
          <w:tcPr>
            <w:tcW w:w="425" w:type="dxa"/>
            <w:shd w:val="solid" w:color="FFFFFF" w:fill="auto"/>
          </w:tcPr>
          <w:p w14:paraId="7C05FB8E">
            <w:pPr>
              <w:pStyle w:val="105"/>
              <w:rPr>
                <w:sz w:val="16"/>
                <w:szCs w:val="16"/>
              </w:rPr>
            </w:pPr>
          </w:p>
        </w:tc>
        <w:tc>
          <w:tcPr>
            <w:tcW w:w="4678" w:type="dxa"/>
            <w:shd w:val="solid" w:color="FFFFFF" w:fill="auto"/>
          </w:tcPr>
          <w:p w14:paraId="7C05FB8F">
            <w:pPr>
              <w:pStyle w:val="103"/>
              <w:rPr>
                <w:sz w:val="16"/>
                <w:szCs w:val="16"/>
              </w:rPr>
            </w:pPr>
          </w:p>
        </w:tc>
        <w:tc>
          <w:tcPr>
            <w:tcW w:w="708" w:type="dxa"/>
            <w:shd w:val="solid" w:color="FFFFFF" w:fill="auto"/>
          </w:tcPr>
          <w:p w14:paraId="7C05FB90">
            <w:pPr>
              <w:pStyle w:val="105"/>
              <w:rPr>
                <w:sz w:val="16"/>
                <w:szCs w:val="16"/>
              </w:rPr>
            </w:pPr>
          </w:p>
        </w:tc>
      </w:tr>
    </w:tbl>
    <w:p w14:paraId="7C05FB92"/>
    <w:p w14:paraId="7C05FB93"/>
    <w:sectPr>
      <w:headerReference r:id="rId4" w:type="default"/>
      <w:footerReference r:id="rId5"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onsolas">
    <w:panose1 w:val="020B0609020204030204"/>
    <w:charset w:val="00"/>
    <w:family w:val="modern"/>
    <w:pitch w:val="default"/>
    <w:sig w:usb0="E00006FF" w:usb1="0000FCFF" w:usb2="00000001" w:usb3="00000000" w:csb0="6000019F" w:csb1="DFD70000"/>
  </w:font>
  <w:font w:name="Calibri Light">
    <w:panose1 w:val="020F0302020204030204"/>
    <w:charset w:val="00"/>
    <w:family w:val="swiss"/>
    <w:pitch w:val="default"/>
    <w:sig w:usb0="E4002EFF" w:usb1="C000247B" w:usb2="00000009" w:usb3="00000000" w:csb0="200001FF" w:csb1="00000000"/>
  </w:font>
  <w:font w:name="Yu Gothic Light">
    <w:panose1 w:val="020B0300000000000000"/>
    <w:charset w:val="80"/>
    <w:family w:val="auto"/>
    <w:pitch w:val="default"/>
    <w:sig w:usb0="E00002FF" w:usb1="2AC7FDFF" w:usb2="00000016" w:usb3="00000000" w:csb0="2002009F" w:csb1="00000000"/>
  </w:font>
  <w:font w:name="Segoe UI">
    <w:panose1 w:val="020B0502040204020203"/>
    <w:charset w:val="00"/>
    <w:family w:val="swiss"/>
    <w:pitch w:val="default"/>
    <w:sig w:usb0="E4002EFF" w:usb1="C000E47F" w:usb2="00000009" w:usb3="00000000" w:csb0="200001FF" w:csb1="00000000"/>
  </w:font>
  <w:font w:name="游明朝">
    <w:altName w:val="Segoe Print"/>
    <w:panose1 w:val="00000000000000000000"/>
    <w:charset w:val="00"/>
    <w:family w:val="auto"/>
    <w:pitch w:val="default"/>
    <w:sig w:usb0="00000000" w:usb1="00000000" w:usb2="00000000" w:usb3="00000000" w:csb0="00000000" w:csb1="00000000"/>
  </w:font>
  <w:font w:name="Yu Mincho">
    <w:altName w:val="Yu Gothic"/>
    <w:panose1 w:val="00000000000000000000"/>
    <w:charset w:val="80"/>
    <w:family w:val="roman"/>
    <w:pitch w:val="default"/>
    <w:sig w:usb0="00000000" w:usb1="00000000" w:usb2="00000012" w:usb3="00000000" w:csb0="0002009F" w:csb1="00000000"/>
  </w:font>
  <w:font w:name="微软雅黑">
    <w:panose1 w:val="020B0503020204020204"/>
    <w:charset w:val="86"/>
    <w:family w:val="swiss"/>
    <w:pitch w:val="default"/>
    <w:sig w:usb0="80000287" w:usb1="2ACF3C50" w:usb2="00000016" w:usb3="00000000" w:csb0="0004001F" w:csb1="00000000"/>
  </w:font>
  <w:font w:name="等线">
    <w:panose1 w:val="02010600030101010101"/>
    <w:charset w:val="86"/>
    <w:family w:val="auto"/>
    <w:pitch w:val="default"/>
    <w:sig w:usb0="A00002BF" w:usb1="38CF7CFA" w:usb2="00000016" w:usb3="00000000" w:csb0="0004000F" w:csb1="00000000"/>
  </w:font>
  <w:font w:name="Malgun Gothic">
    <w:panose1 w:val="020B0503020000020004"/>
    <w:charset w:val="81"/>
    <w:family w:val="swiss"/>
    <w:pitch w:val="default"/>
    <w:sig w:usb0="9000002F" w:usb1="29D77CFB" w:usb2="00000012" w:usb3="00000000" w:csb0="00080001" w:csb1="00000000"/>
  </w:font>
  <w:font w:name="Tahoma">
    <w:panose1 w:val="020B0604030504040204"/>
    <w:charset w:val="00"/>
    <w:family w:val="auto"/>
    <w:pitch w:val="default"/>
    <w:sig w:usb0="E1002EFF" w:usb1="C000605B" w:usb2="00000029" w:usb3="00000000" w:csb0="200101FF" w:csb1="20280000"/>
  </w:font>
  <w:font w:name="Segoe Print">
    <w:panose1 w:val="02000600000000000000"/>
    <w:charset w:val="00"/>
    <w:family w:val="auto"/>
    <w:pitch w:val="default"/>
    <w:sig w:usb0="0000028F" w:usb1="00000000" w:usb2="00000000" w:usb3="00000000" w:csb0="2000009F" w:csb1="47010000"/>
  </w:font>
  <w:font w:name="Yu Gothic">
    <w:panose1 w:val="020B0400000000000000"/>
    <w:charset w:val="80"/>
    <w:family w:val="auto"/>
    <w:pitch w:val="default"/>
    <w:sig w:usb0="E00002FF" w:usb1="2AC7FDFF" w:usb2="00000016" w:usb3="00000000" w:csb0="2002009F" w:csb1="00000000"/>
  </w:font>
  <w:font w:name="CG Times (WN)">
    <w:altName w:val="Arial"/>
    <w:panose1 w:val="00000000000000000000"/>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05FB9E">
    <w:pPr>
      <w:pStyle w:val="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05FB9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sz w:val="18"/>
        <w:szCs w:val="18"/>
      </w:rPr>
      <w:t>3GPP TS 28.561 V0.2.0 (2025-04)</w:t>
    </w:r>
    <w:r>
      <w:rPr>
        <w:rFonts w:ascii="Arial" w:hAnsi="Arial" w:cs="Arial"/>
        <w:b/>
        <w:sz w:val="18"/>
        <w:szCs w:val="18"/>
      </w:rPr>
      <w:fldChar w:fldCharType="end"/>
    </w:r>
  </w:p>
  <w:p w14:paraId="7C05FB9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7C05FB9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sz w:val="18"/>
        <w:szCs w:val="18"/>
      </w:rPr>
      <w:t>Release 19</w:t>
    </w:r>
    <w:r>
      <w:rPr>
        <w:rFonts w:ascii="Arial" w:hAnsi="Arial" w:cs="Arial"/>
        <w:b/>
        <w:sz w:val="18"/>
        <w:szCs w:val="18"/>
      </w:rPr>
      <w:fldChar w:fldCharType="end"/>
    </w:r>
  </w:p>
  <w:p w14:paraId="7C05FB9D">
    <w:pPr>
      <w:pStyle w:val="6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8"/>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2"/>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3"/>
      <w:lvlText w:val="%1."/>
      <w:lvlJc w:val="left"/>
      <w:pPr>
        <w:tabs>
          <w:tab w:val="left" w:pos="926"/>
        </w:tabs>
        <w:ind w:left="926" w:hanging="360"/>
      </w:pPr>
    </w:lvl>
  </w:abstractNum>
  <w:abstractNum w:abstractNumId="3">
    <w:nsid w:val="FFFFFF7F"/>
    <w:multiLevelType w:val="singleLevel"/>
    <w:tmpl w:val="FFFFFF7F"/>
    <w:lvl w:ilvl="0" w:tentative="0">
      <w:start w:val="1"/>
      <w:numFmt w:val="decimal"/>
      <w:pStyle w:val="21"/>
      <w:lvlText w:val="%1."/>
      <w:lvlJc w:val="left"/>
      <w:pPr>
        <w:tabs>
          <w:tab w:val="left" w:pos="643"/>
        </w:tabs>
        <w:ind w:left="643" w:hanging="360"/>
      </w:pPr>
    </w:lvl>
  </w:abstractNum>
  <w:abstractNum w:abstractNumId="4">
    <w:nsid w:val="FFFFFF80"/>
    <w:multiLevelType w:val="singleLevel"/>
    <w:tmpl w:val="FFFFFF80"/>
    <w:lvl w:ilvl="0" w:tentative="0">
      <w:start w:val="1"/>
      <w:numFmt w:val="bullet"/>
      <w:pStyle w:val="51"/>
      <w:lvlText w:val=""/>
      <w:lvlJc w:val="left"/>
      <w:pPr>
        <w:tabs>
          <w:tab w:val="left" w:pos="1492"/>
        </w:tabs>
        <w:ind w:left="1492" w:hanging="360"/>
      </w:pPr>
      <w:rPr>
        <w:rFonts w:hint="default" w:ascii="Symbol" w:hAnsi="Symbol"/>
      </w:rPr>
    </w:lvl>
  </w:abstractNum>
  <w:abstractNum w:abstractNumId="5">
    <w:nsid w:val="FFFFFF81"/>
    <w:multiLevelType w:val="singleLevel"/>
    <w:tmpl w:val="FFFFFF81"/>
    <w:lvl w:ilvl="0" w:tentative="0">
      <w:start w:val="1"/>
      <w:numFmt w:val="bullet"/>
      <w:pStyle w:val="24"/>
      <w:lvlText w:val=""/>
      <w:lvlJc w:val="left"/>
      <w:pPr>
        <w:tabs>
          <w:tab w:val="left" w:pos="1209"/>
        </w:tabs>
        <w:ind w:left="1209" w:hanging="360"/>
      </w:pPr>
      <w:rPr>
        <w:rFonts w:hint="default" w:ascii="Symbol" w:hAnsi="Symbol"/>
      </w:rPr>
    </w:lvl>
  </w:abstractNum>
  <w:abstractNum w:abstractNumId="6">
    <w:nsid w:val="FFFFFF82"/>
    <w:multiLevelType w:val="singleLevel"/>
    <w:tmpl w:val="FFFFFF82"/>
    <w:lvl w:ilvl="0" w:tentative="0">
      <w:start w:val="1"/>
      <w:numFmt w:val="bullet"/>
      <w:pStyle w:val="40"/>
      <w:lvlText w:val=""/>
      <w:lvlJc w:val="left"/>
      <w:pPr>
        <w:tabs>
          <w:tab w:val="left" w:pos="926"/>
        </w:tabs>
        <w:ind w:left="926" w:hanging="360"/>
      </w:pPr>
      <w:rPr>
        <w:rFonts w:hint="default" w:ascii="Symbol" w:hAnsi="Symbol"/>
      </w:rPr>
    </w:lvl>
  </w:abstractNum>
  <w:abstractNum w:abstractNumId="7">
    <w:nsid w:val="FFFFFF83"/>
    <w:multiLevelType w:val="singleLevel"/>
    <w:tmpl w:val="FFFFFF83"/>
    <w:lvl w:ilvl="0" w:tentative="0">
      <w:start w:val="1"/>
      <w:numFmt w:val="bullet"/>
      <w:pStyle w:val="47"/>
      <w:lvlText w:val=""/>
      <w:lvlJc w:val="left"/>
      <w:pPr>
        <w:tabs>
          <w:tab w:val="left" w:pos="643"/>
        </w:tabs>
        <w:ind w:left="643" w:hanging="360"/>
      </w:pPr>
      <w:rPr>
        <w:rFonts w:hint="default" w:ascii="Symbol" w:hAnsi="Symbol"/>
      </w:rPr>
    </w:lvl>
  </w:abstractNum>
  <w:abstractNum w:abstractNumId="8">
    <w:nsid w:val="FFFFFF88"/>
    <w:multiLevelType w:val="singleLevel"/>
    <w:tmpl w:val="FFFFFF88"/>
    <w:lvl w:ilvl="0" w:tentative="0">
      <w:start w:val="1"/>
      <w:numFmt w:val="decimal"/>
      <w:pStyle w:val="27"/>
      <w:lvlText w:val="%1."/>
      <w:lvlJc w:val="left"/>
      <w:pPr>
        <w:tabs>
          <w:tab w:val="left" w:pos="360"/>
        </w:tabs>
        <w:ind w:left="360" w:hanging="360"/>
      </w:pPr>
    </w:lvl>
  </w:abstractNum>
  <w:abstractNum w:abstractNumId="9">
    <w:nsid w:val="FFFFFF89"/>
    <w:multiLevelType w:val="singleLevel"/>
    <w:tmpl w:val="FFFFFF89"/>
    <w:lvl w:ilvl="0" w:tentative="0">
      <w:start w:val="1"/>
      <w:numFmt w:val="bullet"/>
      <w:pStyle w:val="31"/>
      <w:lvlText w:val=""/>
      <w:lvlJc w:val="left"/>
      <w:pPr>
        <w:tabs>
          <w:tab w:val="left" w:pos="360"/>
        </w:tabs>
        <w:ind w:left="360" w:hanging="360"/>
      </w:pPr>
      <w:rPr>
        <w:rFonts w:hint="default" w:ascii="Symbol" w:hAnsi="Symbol"/>
      </w:rPr>
    </w:lvl>
  </w:abstractNum>
  <w:abstractNum w:abstractNumId="10">
    <w:nsid w:val="502342BA"/>
    <w:multiLevelType w:val="singleLevel"/>
    <w:tmpl w:val="502342BA"/>
    <w:lvl w:ilvl="0" w:tentative="0">
      <w:start w:val="1"/>
      <w:numFmt w:val="decimal"/>
      <w:lvlText w:val="%1."/>
      <w:lvlJc w:val="left"/>
      <w:pPr>
        <w:ind w:left="425" w:hanging="425"/>
      </w:pPr>
      <w:rPr>
        <w:rFonts w:hint="default"/>
      </w:rPr>
    </w:lvl>
  </w:abstractNum>
  <w:abstractNum w:abstractNumId="11">
    <w:nsid w:val="752F4668"/>
    <w:multiLevelType w:val="singleLevel"/>
    <w:tmpl w:val="752F4668"/>
    <w:lvl w:ilvl="0" w:tentative="0">
      <w:start w:val="1"/>
      <w:numFmt w:val="decimal"/>
      <w:lvlText w:val="%1."/>
      <w:lvlJc w:val="left"/>
      <w:pPr>
        <w:ind w:left="425" w:hanging="425"/>
      </w:pPr>
      <w:rPr>
        <w:rFonts w:hint="default"/>
      </w:rPr>
    </w:lvl>
  </w:abstractNum>
  <w:num w:numId="1">
    <w:abstractNumId w:val="3"/>
  </w:num>
  <w:num w:numId="2">
    <w:abstractNumId w:val="5"/>
  </w:num>
  <w:num w:numId="3">
    <w:abstractNumId w:val="8"/>
  </w:num>
  <w:num w:numId="4">
    <w:abstractNumId w:val="9"/>
  </w:num>
  <w:num w:numId="5">
    <w:abstractNumId w:val="6"/>
  </w:num>
  <w:num w:numId="6">
    <w:abstractNumId w:val="2"/>
  </w:num>
  <w:num w:numId="7">
    <w:abstractNumId w:val="7"/>
  </w:num>
  <w:num w:numId="8">
    <w:abstractNumId w:val="4"/>
  </w:num>
  <w:num w:numId="9">
    <w:abstractNumId w:val="1"/>
  </w:num>
  <w:num w:numId="10">
    <w:abstractNumId w:val="0"/>
  </w:num>
  <w:num w:numId="11">
    <w:abstractNumId w:val="11"/>
  </w:num>
  <w:num w:numId="12">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1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2MDCyNDc3srQwMjIyMTdR0lEKTi0uzszPAykwqgUAWBFrHiwAAAA="/>
  </w:docVars>
  <w:rsids>
    <w:rsidRoot w:val="004E213A"/>
    <w:rsid w:val="000270B9"/>
    <w:rsid w:val="00033397"/>
    <w:rsid w:val="00040095"/>
    <w:rsid w:val="00050B8A"/>
    <w:rsid w:val="00051834"/>
    <w:rsid w:val="00054A22"/>
    <w:rsid w:val="00062023"/>
    <w:rsid w:val="000655A6"/>
    <w:rsid w:val="00080512"/>
    <w:rsid w:val="000960CF"/>
    <w:rsid w:val="000C47C3"/>
    <w:rsid w:val="000D58AB"/>
    <w:rsid w:val="00133525"/>
    <w:rsid w:val="00173E3B"/>
    <w:rsid w:val="00174E78"/>
    <w:rsid w:val="001A4C42"/>
    <w:rsid w:val="001A7420"/>
    <w:rsid w:val="001B6637"/>
    <w:rsid w:val="001C21C3"/>
    <w:rsid w:val="001D02C2"/>
    <w:rsid w:val="001F0C1D"/>
    <w:rsid w:val="001F1132"/>
    <w:rsid w:val="001F168B"/>
    <w:rsid w:val="002347A2"/>
    <w:rsid w:val="002675F0"/>
    <w:rsid w:val="002760EE"/>
    <w:rsid w:val="002B6339"/>
    <w:rsid w:val="002E00EE"/>
    <w:rsid w:val="00315B85"/>
    <w:rsid w:val="003172DC"/>
    <w:rsid w:val="0035462D"/>
    <w:rsid w:val="00356555"/>
    <w:rsid w:val="003765B8"/>
    <w:rsid w:val="003C3971"/>
    <w:rsid w:val="003E01D1"/>
    <w:rsid w:val="00423334"/>
    <w:rsid w:val="004345EC"/>
    <w:rsid w:val="00465515"/>
    <w:rsid w:val="0049751D"/>
    <w:rsid w:val="004C30AC"/>
    <w:rsid w:val="004D3578"/>
    <w:rsid w:val="004E207D"/>
    <w:rsid w:val="004E213A"/>
    <w:rsid w:val="004F0988"/>
    <w:rsid w:val="004F3340"/>
    <w:rsid w:val="0053388B"/>
    <w:rsid w:val="00535773"/>
    <w:rsid w:val="00543E6C"/>
    <w:rsid w:val="00557716"/>
    <w:rsid w:val="00565087"/>
    <w:rsid w:val="00597B11"/>
    <w:rsid w:val="005D2E01"/>
    <w:rsid w:val="005D7526"/>
    <w:rsid w:val="005E4BB2"/>
    <w:rsid w:val="005F788A"/>
    <w:rsid w:val="00602AEA"/>
    <w:rsid w:val="00614FDF"/>
    <w:rsid w:val="0063543D"/>
    <w:rsid w:val="00647114"/>
    <w:rsid w:val="00670CF4"/>
    <w:rsid w:val="0067133E"/>
    <w:rsid w:val="00677DC4"/>
    <w:rsid w:val="006912E9"/>
    <w:rsid w:val="006A323F"/>
    <w:rsid w:val="006B30D0"/>
    <w:rsid w:val="006C3D95"/>
    <w:rsid w:val="006E5C86"/>
    <w:rsid w:val="006E770F"/>
    <w:rsid w:val="007000D6"/>
    <w:rsid w:val="00701116"/>
    <w:rsid w:val="0071174C"/>
    <w:rsid w:val="00713C44"/>
    <w:rsid w:val="00734A5B"/>
    <w:rsid w:val="0074026F"/>
    <w:rsid w:val="007429F6"/>
    <w:rsid w:val="00744E76"/>
    <w:rsid w:val="00765EA3"/>
    <w:rsid w:val="007701AA"/>
    <w:rsid w:val="00774DA4"/>
    <w:rsid w:val="00781F0F"/>
    <w:rsid w:val="007B600E"/>
    <w:rsid w:val="007C44D9"/>
    <w:rsid w:val="007F0F4A"/>
    <w:rsid w:val="008028A4"/>
    <w:rsid w:val="00830747"/>
    <w:rsid w:val="00830904"/>
    <w:rsid w:val="008768CA"/>
    <w:rsid w:val="008A2426"/>
    <w:rsid w:val="008A3287"/>
    <w:rsid w:val="008C384C"/>
    <w:rsid w:val="008C7B64"/>
    <w:rsid w:val="008E2D68"/>
    <w:rsid w:val="008E6756"/>
    <w:rsid w:val="008F210F"/>
    <w:rsid w:val="0090271F"/>
    <w:rsid w:val="00902E23"/>
    <w:rsid w:val="009114D7"/>
    <w:rsid w:val="0091348E"/>
    <w:rsid w:val="00917CCB"/>
    <w:rsid w:val="00933FB0"/>
    <w:rsid w:val="00942EC2"/>
    <w:rsid w:val="00975DAE"/>
    <w:rsid w:val="00982EFC"/>
    <w:rsid w:val="009E2532"/>
    <w:rsid w:val="009F37B7"/>
    <w:rsid w:val="00A10F02"/>
    <w:rsid w:val="00A164B4"/>
    <w:rsid w:val="00A26956"/>
    <w:rsid w:val="00A27486"/>
    <w:rsid w:val="00A53724"/>
    <w:rsid w:val="00A56066"/>
    <w:rsid w:val="00A73129"/>
    <w:rsid w:val="00A76622"/>
    <w:rsid w:val="00A82346"/>
    <w:rsid w:val="00A92BA1"/>
    <w:rsid w:val="00A95A32"/>
    <w:rsid w:val="00AA0E21"/>
    <w:rsid w:val="00AB4A5D"/>
    <w:rsid w:val="00AC6BC6"/>
    <w:rsid w:val="00AD45A1"/>
    <w:rsid w:val="00AE6164"/>
    <w:rsid w:val="00AE65E2"/>
    <w:rsid w:val="00AF1460"/>
    <w:rsid w:val="00B02E87"/>
    <w:rsid w:val="00B06D56"/>
    <w:rsid w:val="00B11544"/>
    <w:rsid w:val="00B15449"/>
    <w:rsid w:val="00B93086"/>
    <w:rsid w:val="00BA19ED"/>
    <w:rsid w:val="00BA4B8D"/>
    <w:rsid w:val="00BC0858"/>
    <w:rsid w:val="00BC0F7D"/>
    <w:rsid w:val="00BC1C4B"/>
    <w:rsid w:val="00BC7A0C"/>
    <w:rsid w:val="00BD7D31"/>
    <w:rsid w:val="00BE3255"/>
    <w:rsid w:val="00BF128E"/>
    <w:rsid w:val="00C0552F"/>
    <w:rsid w:val="00C074DD"/>
    <w:rsid w:val="00C1496A"/>
    <w:rsid w:val="00C33079"/>
    <w:rsid w:val="00C45231"/>
    <w:rsid w:val="00C551FF"/>
    <w:rsid w:val="00C6688B"/>
    <w:rsid w:val="00C72833"/>
    <w:rsid w:val="00C80F1D"/>
    <w:rsid w:val="00C91962"/>
    <w:rsid w:val="00C93F40"/>
    <w:rsid w:val="00CA3D0C"/>
    <w:rsid w:val="00D57972"/>
    <w:rsid w:val="00D675A9"/>
    <w:rsid w:val="00D738D6"/>
    <w:rsid w:val="00D755EB"/>
    <w:rsid w:val="00D76048"/>
    <w:rsid w:val="00D82E6F"/>
    <w:rsid w:val="00D87E00"/>
    <w:rsid w:val="00D9134D"/>
    <w:rsid w:val="00DA7A03"/>
    <w:rsid w:val="00DB1818"/>
    <w:rsid w:val="00DC309B"/>
    <w:rsid w:val="00DC4DA2"/>
    <w:rsid w:val="00DC598C"/>
    <w:rsid w:val="00DD4C17"/>
    <w:rsid w:val="00DD74A5"/>
    <w:rsid w:val="00DE3638"/>
    <w:rsid w:val="00DF2B1F"/>
    <w:rsid w:val="00DF62CD"/>
    <w:rsid w:val="00E123E0"/>
    <w:rsid w:val="00E16509"/>
    <w:rsid w:val="00E31385"/>
    <w:rsid w:val="00E44582"/>
    <w:rsid w:val="00E44FFC"/>
    <w:rsid w:val="00E73E1D"/>
    <w:rsid w:val="00E77645"/>
    <w:rsid w:val="00EA15B0"/>
    <w:rsid w:val="00EA5EA7"/>
    <w:rsid w:val="00EA66BD"/>
    <w:rsid w:val="00EC4A25"/>
    <w:rsid w:val="00EF608C"/>
    <w:rsid w:val="00F025A2"/>
    <w:rsid w:val="00F04712"/>
    <w:rsid w:val="00F04758"/>
    <w:rsid w:val="00F13360"/>
    <w:rsid w:val="00F22EC7"/>
    <w:rsid w:val="00F325C8"/>
    <w:rsid w:val="00F34834"/>
    <w:rsid w:val="00F653B8"/>
    <w:rsid w:val="00F9008D"/>
    <w:rsid w:val="00FA1266"/>
    <w:rsid w:val="00FC1192"/>
    <w:rsid w:val="016A75CE"/>
    <w:rsid w:val="02466FC8"/>
    <w:rsid w:val="0314671B"/>
    <w:rsid w:val="03F220D2"/>
    <w:rsid w:val="048033EF"/>
    <w:rsid w:val="04F0022B"/>
    <w:rsid w:val="05754C01"/>
    <w:rsid w:val="05C43A86"/>
    <w:rsid w:val="05D473D2"/>
    <w:rsid w:val="076778C9"/>
    <w:rsid w:val="077E0859"/>
    <w:rsid w:val="08413E1A"/>
    <w:rsid w:val="08C64073"/>
    <w:rsid w:val="09093863"/>
    <w:rsid w:val="09565EE1"/>
    <w:rsid w:val="09793B17"/>
    <w:rsid w:val="0A413560"/>
    <w:rsid w:val="1005677B"/>
    <w:rsid w:val="102E7D98"/>
    <w:rsid w:val="10BD1C05"/>
    <w:rsid w:val="10E130BF"/>
    <w:rsid w:val="11036AF6"/>
    <w:rsid w:val="13244572"/>
    <w:rsid w:val="134723DA"/>
    <w:rsid w:val="13497036"/>
    <w:rsid w:val="137455F6"/>
    <w:rsid w:val="14C817DD"/>
    <w:rsid w:val="14D14FDC"/>
    <w:rsid w:val="14D6523E"/>
    <w:rsid w:val="14F86A77"/>
    <w:rsid w:val="15297246"/>
    <w:rsid w:val="158B2F75"/>
    <w:rsid w:val="16BC4D4A"/>
    <w:rsid w:val="1738526B"/>
    <w:rsid w:val="174F49CD"/>
    <w:rsid w:val="19694CBC"/>
    <w:rsid w:val="197C5EDB"/>
    <w:rsid w:val="19CD3891"/>
    <w:rsid w:val="1A733B40"/>
    <w:rsid w:val="1AFE4045"/>
    <w:rsid w:val="1B4E165A"/>
    <w:rsid w:val="1BBE5191"/>
    <w:rsid w:val="1C32514F"/>
    <w:rsid w:val="1C9167EE"/>
    <w:rsid w:val="1E183005"/>
    <w:rsid w:val="1E287B89"/>
    <w:rsid w:val="1EE54E66"/>
    <w:rsid w:val="1F117B06"/>
    <w:rsid w:val="1F784F2C"/>
    <w:rsid w:val="1FAF048F"/>
    <w:rsid w:val="201715B2"/>
    <w:rsid w:val="203F6EF4"/>
    <w:rsid w:val="2091017C"/>
    <w:rsid w:val="20AC2AA0"/>
    <w:rsid w:val="20FA2EAA"/>
    <w:rsid w:val="214B19AF"/>
    <w:rsid w:val="22133977"/>
    <w:rsid w:val="221D1D08"/>
    <w:rsid w:val="22F66168"/>
    <w:rsid w:val="235F5B97"/>
    <w:rsid w:val="23A14082"/>
    <w:rsid w:val="23B97F7A"/>
    <w:rsid w:val="241B3D4C"/>
    <w:rsid w:val="242B0763"/>
    <w:rsid w:val="24E60A62"/>
    <w:rsid w:val="2541744C"/>
    <w:rsid w:val="25583753"/>
    <w:rsid w:val="2615738A"/>
    <w:rsid w:val="2697230A"/>
    <w:rsid w:val="26F50BF6"/>
    <w:rsid w:val="26FD1886"/>
    <w:rsid w:val="26FE0C41"/>
    <w:rsid w:val="278E3373"/>
    <w:rsid w:val="28125B4B"/>
    <w:rsid w:val="28E64C29"/>
    <w:rsid w:val="28E726AB"/>
    <w:rsid w:val="28EE66AA"/>
    <w:rsid w:val="2A0D248D"/>
    <w:rsid w:val="2A1F469E"/>
    <w:rsid w:val="2A1F5C2B"/>
    <w:rsid w:val="2A300308"/>
    <w:rsid w:val="2A886554"/>
    <w:rsid w:val="2B2960DD"/>
    <w:rsid w:val="2B4C5398"/>
    <w:rsid w:val="2C88731E"/>
    <w:rsid w:val="2D562E6F"/>
    <w:rsid w:val="2DCA06F2"/>
    <w:rsid w:val="2E285745"/>
    <w:rsid w:val="2E5D07BF"/>
    <w:rsid w:val="2ED66359"/>
    <w:rsid w:val="2F4B2025"/>
    <w:rsid w:val="2FC51CEF"/>
    <w:rsid w:val="30C0540A"/>
    <w:rsid w:val="30C82816"/>
    <w:rsid w:val="31CE1214"/>
    <w:rsid w:val="31E21830"/>
    <w:rsid w:val="321E0BC9"/>
    <w:rsid w:val="329329EB"/>
    <w:rsid w:val="32AD1732"/>
    <w:rsid w:val="32E93B15"/>
    <w:rsid w:val="3351443E"/>
    <w:rsid w:val="339A00B5"/>
    <w:rsid w:val="33A132C4"/>
    <w:rsid w:val="33DC1E24"/>
    <w:rsid w:val="345507E9"/>
    <w:rsid w:val="349260CF"/>
    <w:rsid w:val="34B76304"/>
    <w:rsid w:val="34D90A42"/>
    <w:rsid w:val="35DD4DEC"/>
    <w:rsid w:val="360D33BD"/>
    <w:rsid w:val="361A6E50"/>
    <w:rsid w:val="373F1435"/>
    <w:rsid w:val="3866056C"/>
    <w:rsid w:val="387821B2"/>
    <w:rsid w:val="387934B7"/>
    <w:rsid w:val="39096FA6"/>
    <w:rsid w:val="3A36340C"/>
    <w:rsid w:val="3B3101AC"/>
    <w:rsid w:val="3B43394A"/>
    <w:rsid w:val="3B667382"/>
    <w:rsid w:val="3CF06784"/>
    <w:rsid w:val="3D0C2F35"/>
    <w:rsid w:val="3D4506BD"/>
    <w:rsid w:val="3D677DCC"/>
    <w:rsid w:val="3E767F89"/>
    <w:rsid w:val="3EC537EB"/>
    <w:rsid w:val="3FD47EC6"/>
    <w:rsid w:val="3FF3090A"/>
    <w:rsid w:val="40E32E07"/>
    <w:rsid w:val="419A25C3"/>
    <w:rsid w:val="4265277D"/>
    <w:rsid w:val="42FA14F3"/>
    <w:rsid w:val="432937C0"/>
    <w:rsid w:val="435456BE"/>
    <w:rsid w:val="435B1A11"/>
    <w:rsid w:val="43706133"/>
    <w:rsid w:val="43755D2F"/>
    <w:rsid w:val="4444198E"/>
    <w:rsid w:val="447830E2"/>
    <w:rsid w:val="44BF70D9"/>
    <w:rsid w:val="44C766E4"/>
    <w:rsid w:val="45B5636D"/>
    <w:rsid w:val="47201F17"/>
    <w:rsid w:val="477D002C"/>
    <w:rsid w:val="47B11756"/>
    <w:rsid w:val="47D63DE9"/>
    <w:rsid w:val="48811B46"/>
    <w:rsid w:val="48D5178D"/>
    <w:rsid w:val="49E72A6B"/>
    <w:rsid w:val="49F2135B"/>
    <w:rsid w:val="4A3316C9"/>
    <w:rsid w:val="4A5E7F8F"/>
    <w:rsid w:val="4A6F5CAB"/>
    <w:rsid w:val="4A7346B1"/>
    <w:rsid w:val="4A8167C3"/>
    <w:rsid w:val="4A9B3756"/>
    <w:rsid w:val="4BA53B29"/>
    <w:rsid w:val="4DF011DE"/>
    <w:rsid w:val="4DFB61FC"/>
    <w:rsid w:val="4E5E3D22"/>
    <w:rsid w:val="4EBB5C6D"/>
    <w:rsid w:val="4F4B26A6"/>
    <w:rsid w:val="50DE6E80"/>
    <w:rsid w:val="50E5300D"/>
    <w:rsid w:val="5100756F"/>
    <w:rsid w:val="51873B0C"/>
    <w:rsid w:val="519412E6"/>
    <w:rsid w:val="53707572"/>
    <w:rsid w:val="53925529"/>
    <w:rsid w:val="545B29F3"/>
    <w:rsid w:val="55E4287A"/>
    <w:rsid w:val="562D06F0"/>
    <w:rsid w:val="56BE5A60"/>
    <w:rsid w:val="56F03CB1"/>
    <w:rsid w:val="57376624"/>
    <w:rsid w:val="573B502A"/>
    <w:rsid w:val="57F9196B"/>
    <w:rsid w:val="5833120B"/>
    <w:rsid w:val="587518AF"/>
    <w:rsid w:val="58784112"/>
    <w:rsid w:val="589907E9"/>
    <w:rsid w:val="58E575E4"/>
    <w:rsid w:val="59265E4F"/>
    <w:rsid w:val="592B5B5A"/>
    <w:rsid w:val="5947707A"/>
    <w:rsid w:val="59841A6C"/>
    <w:rsid w:val="59D52770"/>
    <w:rsid w:val="5A4202F0"/>
    <w:rsid w:val="5AE34EAB"/>
    <w:rsid w:val="5B536F99"/>
    <w:rsid w:val="5BFF0AFB"/>
    <w:rsid w:val="5C235838"/>
    <w:rsid w:val="5C320050"/>
    <w:rsid w:val="5D161948"/>
    <w:rsid w:val="5D3D31F8"/>
    <w:rsid w:val="5D5B0DB7"/>
    <w:rsid w:val="5D8C7F3C"/>
    <w:rsid w:val="5E346DD4"/>
    <w:rsid w:val="5F363B40"/>
    <w:rsid w:val="5F860448"/>
    <w:rsid w:val="5FB35F3C"/>
    <w:rsid w:val="60FC34AC"/>
    <w:rsid w:val="610F24CD"/>
    <w:rsid w:val="611A085E"/>
    <w:rsid w:val="61B019B1"/>
    <w:rsid w:val="61F749C9"/>
    <w:rsid w:val="624A69D1"/>
    <w:rsid w:val="62B32B7E"/>
    <w:rsid w:val="631D0F28"/>
    <w:rsid w:val="632927BC"/>
    <w:rsid w:val="638763D9"/>
    <w:rsid w:val="639E5FFE"/>
    <w:rsid w:val="64B4787E"/>
    <w:rsid w:val="6598163C"/>
    <w:rsid w:val="65E36238"/>
    <w:rsid w:val="66365197"/>
    <w:rsid w:val="66CB5714"/>
    <w:rsid w:val="66E13376"/>
    <w:rsid w:val="67211BCE"/>
    <w:rsid w:val="687916F5"/>
    <w:rsid w:val="68E777AA"/>
    <w:rsid w:val="69360285"/>
    <w:rsid w:val="698663AF"/>
    <w:rsid w:val="69BB1060"/>
    <w:rsid w:val="69E0552B"/>
    <w:rsid w:val="69E05D75"/>
    <w:rsid w:val="69EA60D3"/>
    <w:rsid w:val="6A9B2674"/>
    <w:rsid w:val="6AAA0710"/>
    <w:rsid w:val="6AF6750A"/>
    <w:rsid w:val="6B360FFB"/>
    <w:rsid w:val="6B896A79"/>
    <w:rsid w:val="6B992596"/>
    <w:rsid w:val="6BCB7396"/>
    <w:rsid w:val="6BD239F5"/>
    <w:rsid w:val="6BDD3F84"/>
    <w:rsid w:val="6C55074B"/>
    <w:rsid w:val="6C6C4AED"/>
    <w:rsid w:val="6CB01D5E"/>
    <w:rsid w:val="6DA203ED"/>
    <w:rsid w:val="6E6750D9"/>
    <w:rsid w:val="6EC5724B"/>
    <w:rsid w:val="6F123AC7"/>
    <w:rsid w:val="6F5C2C41"/>
    <w:rsid w:val="6FFF7883"/>
    <w:rsid w:val="70B90980"/>
    <w:rsid w:val="71A4057D"/>
    <w:rsid w:val="71DF6F94"/>
    <w:rsid w:val="72434C03"/>
    <w:rsid w:val="74AE507D"/>
    <w:rsid w:val="74BA308E"/>
    <w:rsid w:val="750B5416"/>
    <w:rsid w:val="750D091A"/>
    <w:rsid w:val="751F40B7"/>
    <w:rsid w:val="75B44BDD"/>
    <w:rsid w:val="75D934E5"/>
    <w:rsid w:val="760B4FB9"/>
    <w:rsid w:val="76B077A5"/>
    <w:rsid w:val="76E1267B"/>
    <w:rsid w:val="76FD49CE"/>
    <w:rsid w:val="7775458B"/>
    <w:rsid w:val="777A0A13"/>
    <w:rsid w:val="779B69C9"/>
    <w:rsid w:val="77E67D42"/>
    <w:rsid w:val="785E4509"/>
    <w:rsid w:val="78A56E7C"/>
    <w:rsid w:val="78B90279"/>
    <w:rsid w:val="78E611E2"/>
    <w:rsid w:val="79117830"/>
    <w:rsid w:val="796E0AFB"/>
    <w:rsid w:val="7AAC5943"/>
    <w:rsid w:val="7AC540CB"/>
    <w:rsid w:val="7AE76131"/>
    <w:rsid w:val="7AF24EBB"/>
    <w:rsid w:val="7B1B7885"/>
    <w:rsid w:val="7B3A0DBA"/>
    <w:rsid w:val="7B70344A"/>
    <w:rsid w:val="7B843A31"/>
    <w:rsid w:val="7B914507"/>
    <w:rsid w:val="7C6A62AD"/>
    <w:rsid w:val="7DD554FF"/>
    <w:rsid w:val="7DE26D93"/>
    <w:rsid w:val="7E564B54"/>
    <w:rsid w:val="7E8D2010"/>
    <w:rsid w:val="7F074977"/>
    <w:rsid w:val="7F0945F7"/>
    <w:rsid w:val="7F555D7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nhideWhenUsed="0" w:uiPriority="0" w:semiHidden="0" w:name="HTML Acronym"/>
    <w:lsdException w:qFormat="1"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3">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1">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55"/>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eastAsia="Times New Roman" w:cs="Times New Roman"/>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
    <w:qFormat/>
    <w:uiPriority w:val="0"/>
    <w:pPr>
      <w:ind w:left="849" w:hanging="283"/>
      <w:contextualSpacing/>
    </w:pPr>
  </w:style>
  <w:style w:type="paragraph" w:styleId="14">
    <w:name w:val="toc 7"/>
    <w:basedOn w:val="15"/>
    <w:next w:val="1"/>
    <w:semiHidden/>
    <w:qFormat/>
    <w:uiPriority w:val="0"/>
    <w:pPr>
      <w:tabs>
        <w:tab w:val="right" w:leader="dot" w:pos="9639"/>
      </w:tabs>
      <w:ind w:left="2268" w:hanging="2268"/>
    </w:pPr>
  </w:style>
  <w:style w:type="paragraph" w:styleId="15">
    <w:name w:val="toc 6"/>
    <w:basedOn w:val="16"/>
    <w:next w:val="1"/>
    <w:semiHidden/>
    <w:qFormat/>
    <w:uiPriority w:val="0"/>
    <w:pPr>
      <w:tabs>
        <w:tab w:val="right" w:leader="dot" w:pos="9639"/>
      </w:tabs>
      <w:ind w:left="1985" w:hanging="1985"/>
    </w:pPr>
  </w:style>
  <w:style w:type="paragraph" w:styleId="16">
    <w:name w:val="toc 5"/>
    <w:basedOn w:val="17"/>
    <w:semiHidden/>
    <w:qFormat/>
    <w:uiPriority w:val="0"/>
    <w:pPr>
      <w:tabs>
        <w:tab w:val="right" w:leader="dot" w:pos="9639"/>
      </w:tabs>
      <w:ind w:left="1701" w:hanging="1701"/>
    </w:pPr>
  </w:style>
  <w:style w:type="paragraph" w:styleId="17">
    <w:name w:val="toc 4"/>
    <w:basedOn w:val="18"/>
    <w:qFormat/>
    <w:uiPriority w:val="39"/>
    <w:pPr>
      <w:tabs>
        <w:tab w:val="right" w:leader="dot" w:pos="9639"/>
      </w:tabs>
      <w:ind w:left="1418" w:hanging="1418"/>
    </w:pPr>
  </w:style>
  <w:style w:type="paragraph" w:styleId="18">
    <w:name w:val="toc 3"/>
    <w:basedOn w:val="19"/>
    <w:qFormat/>
    <w:uiPriority w:val="39"/>
    <w:pPr>
      <w:tabs>
        <w:tab w:val="right" w:leader="dot" w:pos="9639"/>
      </w:tabs>
      <w:ind w:left="1134" w:hanging="1134"/>
    </w:pPr>
  </w:style>
  <w:style w:type="paragraph" w:styleId="19">
    <w:name w:val="toc 2"/>
    <w:basedOn w:val="20"/>
    <w:qFormat/>
    <w:uiPriority w:val="39"/>
    <w:pPr>
      <w:keepNext w:val="0"/>
      <w:tabs>
        <w:tab w:val="right" w:leader="dot" w:pos="9639"/>
      </w:tabs>
      <w:spacing w:before="0"/>
      <w:ind w:left="851" w:hanging="851"/>
    </w:pPr>
    <w:rPr>
      <w:sz w:val="20"/>
    </w:rPr>
  </w:style>
  <w:style w:type="paragraph" w:styleId="20">
    <w:name w:val="toc 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1">
    <w:name w:val="List Number 2"/>
    <w:basedOn w:val="1"/>
    <w:qFormat/>
    <w:uiPriority w:val="0"/>
    <w:pPr>
      <w:numPr>
        <w:ilvl w:val="0"/>
        <w:numId w:val="1"/>
      </w:numPr>
      <w:contextualSpacing/>
    </w:pPr>
  </w:style>
  <w:style w:type="paragraph" w:styleId="22">
    <w:name w:val="table of authorities"/>
    <w:basedOn w:val="1"/>
    <w:next w:val="1"/>
    <w:qFormat/>
    <w:uiPriority w:val="0"/>
    <w:pPr>
      <w:spacing w:after="0"/>
      <w:ind w:left="200" w:hanging="200"/>
    </w:pPr>
  </w:style>
  <w:style w:type="paragraph" w:styleId="23">
    <w:name w:val="Note Heading"/>
    <w:basedOn w:val="1"/>
    <w:next w:val="1"/>
    <w:link w:val="158"/>
    <w:qFormat/>
    <w:uiPriority w:val="0"/>
    <w:pPr>
      <w:spacing w:after="0"/>
    </w:pPr>
  </w:style>
  <w:style w:type="paragraph" w:styleId="24">
    <w:name w:val="List Bullet 4"/>
    <w:basedOn w:val="1"/>
    <w:qFormat/>
    <w:uiPriority w:val="0"/>
    <w:pPr>
      <w:numPr>
        <w:ilvl w:val="0"/>
        <w:numId w:val="2"/>
      </w:numPr>
      <w:contextualSpacing/>
    </w:pPr>
  </w:style>
  <w:style w:type="paragraph" w:styleId="25">
    <w:name w:val="index 8"/>
    <w:basedOn w:val="1"/>
    <w:next w:val="1"/>
    <w:qFormat/>
    <w:uiPriority w:val="0"/>
    <w:pPr>
      <w:spacing w:after="0"/>
      <w:ind w:left="1600" w:hanging="200"/>
    </w:pPr>
  </w:style>
  <w:style w:type="paragraph" w:styleId="26">
    <w:name w:val="E-mail Signature"/>
    <w:basedOn w:val="1"/>
    <w:link w:val="147"/>
    <w:qFormat/>
    <w:uiPriority w:val="0"/>
    <w:pPr>
      <w:spacing w:after="0"/>
    </w:pPr>
  </w:style>
  <w:style w:type="paragraph" w:styleId="27">
    <w:name w:val="List Number"/>
    <w:basedOn w:val="1"/>
    <w:qFormat/>
    <w:uiPriority w:val="0"/>
    <w:pPr>
      <w:numPr>
        <w:ilvl w:val="0"/>
        <w:numId w:val="3"/>
      </w:numPr>
      <w:contextualSpacing/>
    </w:pPr>
  </w:style>
  <w:style w:type="paragraph" w:styleId="28">
    <w:name w:val="Normal Indent"/>
    <w:basedOn w:val="1"/>
    <w:qFormat/>
    <w:uiPriority w:val="0"/>
    <w:pPr>
      <w:ind w:left="720"/>
    </w:pPr>
  </w:style>
  <w:style w:type="paragraph" w:styleId="29">
    <w:name w:val="caption"/>
    <w:basedOn w:val="1"/>
    <w:next w:val="1"/>
    <w:semiHidden/>
    <w:unhideWhenUsed/>
    <w:qFormat/>
    <w:uiPriority w:val="0"/>
    <w:pPr>
      <w:spacing w:after="200"/>
    </w:pPr>
    <w:rPr>
      <w:i/>
      <w:iCs/>
      <w:color w:val="44546A" w:themeColor="text2"/>
      <w:sz w:val="18"/>
      <w:szCs w:val="18"/>
      <w14:textFill>
        <w14:solidFill>
          <w14:schemeClr w14:val="tx2"/>
        </w14:solidFill>
      </w14:textFill>
    </w:rPr>
  </w:style>
  <w:style w:type="paragraph" w:styleId="30">
    <w:name w:val="index 5"/>
    <w:basedOn w:val="1"/>
    <w:next w:val="1"/>
    <w:qFormat/>
    <w:uiPriority w:val="0"/>
    <w:pPr>
      <w:spacing w:after="0"/>
      <w:ind w:left="1000" w:hanging="200"/>
    </w:pPr>
  </w:style>
  <w:style w:type="paragraph" w:styleId="31">
    <w:name w:val="List Bullet"/>
    <w:basedOn w:val="1"/>
    <w:qFormat/>
    <w:uiPriority w:val="0"/>
    <w:pPr>
      <w:numPr>
        <w:ilvl w:val="0"/>
        <w:numId w:val="4"/>
      </w:numPr>
      <w:contextualSpacing/>
    </w:pPr>
  </w:style>
  <w:style w:type="paragraph" w:styleId="32">
    <w:name w:val="envelope address"/>
    <w:basedOn w:val="1"/>
    <w:qFormat/>
    <w:uiPriority w:val="0"/>
    <w:pPr>
      <w:framePr w:w="7920" w:h="1980" w:hRule="exact" w:hSpace="180" w:wrap="auto" w:vAnchor="margin" w:hAnchor="page" w:xAlign="center" w:yAlign="bottom"/>
      <w:spacing w:after="0"/>
      <w:ind w:left="2880"/>
    </w:pPr>
    <w:rPr>
      <w:rFonts w:asciiTheme="majorHAnsi" w:hAnsiTheme="majorHAnsi" w:eastAsiaTheme="majorEastAsia" w:cstheme="majorBidi"/>
      <w:sz w:val="24"/>
      <w:szCs w:val="24"/>
    </w:rPr>
  </w:style>
  <w:style w:type="paragraph" w:styleId="33">
    <w:name w:val="Document Map"/>
    <w:basedOn w:val="1"/>
    <w:link w:val="146"/>
    <w:qFormat/>
    <w:uiPriority w:val="0"/>
    <w:pPr>
      <w:spacing w:after="0"/>
    </w:pPr>
    <w:rPr>
      <w:rFonts w:ascii="Segoe UI" w:hAnsi="Segoe UI" w:cs="Segoe UI"/>
      <w:sz w:val="16"/>
      <w:szCs w:val="16"/>
    </w:rPr>
  </w:style>
  <w:style w:type="paragraph" w:styleId="34">
    <w:name w:val="toa heading"/>
    <w:basedOn w:val="1"/>
    <w:next w:val="1"/>
    <w:qFormat/>
    <w:uiPriority w:val="0"/>
    <w:pPr>
      <w:spacing w:before="120"/>
    </w:pPr>
    <w:rPr>
      <w:rFonts w:asciiTheme="majorHAnsi" w:hAnsiTheme="majorHAnsi" w:eastAsiaTheme="majorEastAsia" w:cstheme="majorBidi"/>
      <w:b/>
      <w:bCs/>
      <w:sz w:val="24"/>
      <w:szCs w:val="24"/>
    </w:rPr>
  </w:style>
  <w:style w:type="paragraph" w:styleId="35">
    <w:name w:val="annotation text"/>
    <w:basedOn w:val="1"/>
    <w:link w:val="143"/>
    <w:qFormat/>
    <w:uiPriority w:val="0"/>
  </w:style>
  <w:style w:type="paragraph" w:styleId="36">
    <w:name w:val="index 6"/>
    <w:basedOn w:val="1"/>
    <w:next w:val="1"/>
    <w:qFormat/>
    <w:uiPriority w:val="0"/>
    <w:pPr>
      <w:spacing w:after="0"/>
      <w:ind w:left="1200" w:hanging="200"/>
    </w:pPr>
  </w:style>
  <w:style w:type="paragraph" w:styleId="37">
    <w:name w:val="Salutation"/>
    <w:basedOn w:val="1"/>
    <w:next w:val="1"/>
    <w:link w:val="162"/>
    <w:qFormat/>
    <w:uiPriority w:val="0"/>
  </w:style>
  <w:style w:type="paragraph" w:styleId="38">
    <w:name w:val="Body Text 3"/>
    <w:basedOn w:val="1"/>
    <w:link w:val="136"/>
    <w:qFormat/>
    <w:uiPriority w:val="0"/>
    <w:pPr>
      <w:spacing w:after="120"/>
    </w:pPr>
    <w:rPr>
      <w:sz w:val="16"/>
      <w:szCs w:val="16"/>
    </w:rPr>
  </w:style>
  <w:style w:type="paragraph" w:styleId="39">
    <w:name w:val="Closing"/>
    <w:basedOn w:val="1"/>
    <w:link w:val="142"/>
    <w:qFormat/>
    <w:uiPriority w:val="0"/>
    <w:pPr>
      <w:spacing w:after="0"/>
      <w:ind w:left="4252"/>
    </w:pPr>
  </w:style>
  <w:style w:type="paragraph" w:styleId="40">
    <w:name w:val="List Bullet 3"/>
    <w:basedOn w:val="1"/>
    <w:qFormat/>
    <w:uiPriority w:val="0"/>
    <w:pPr>
      <w:numPr>
        <w:ilvl w:val="0"/>
        <w:numId w:val="5"/>
      </w:numPr>
      <w:contextualSpacing/>
    </w:pPr>
  </w:style>
  <w:style w:type="paragraph" w:styleId="41">
    <w:name w:val="Body Text"/>
    <w:basedOn w:val="1"/>
    <w:link w:val="134"/>
    <w:qFormat/>
    <w:uiPriority w:val="0"/>
    <w:pPr>
      <w:spacing w:after="120"/>
    </w:pPr>
  </w:style>
  <w:style w:type="paragraph" w:styleId="42">
    <w:name w:val="Body Text Indent"/>
    <w:basedOn w:val="1"/>
    <w:link w:val="138"/>
    <w:qFormat/>
    <w:uiPriority w:val="0"/>
    <w:pPr>
      <w:spacing w:after="120"/>
      <w:ind w:left="283"/>
    </w:pPr>
  </w:style>
  <w:style w:type="paragraph" w:styleId="43">
    <w:name w:val="List Number 3"/>
    <w:basedOn w:val="1"/>
    <w:qFormat/>
    <w:uiPriority w:val="0"/>
    <w:pPr>
      <w:numPr>
        <w:ilvl w:val="0"/>
        <w:numId w:val="6"/>
      </w:numPr>
      <w:contextualSpacing/>
    </w:pPr>
  </w:style>
  <w:style w:type="paragraph" w:styleId="44">
    <w:name w:val="List 2"/>
    <w:basedOn w:val="1"/>
    <w:qFormat/>
    <w:uiPriority w:val="0"/>
    <w:pPr>
      <w:ind w:left="566" w:hanging="283"/>
      <w:contextualSpacing/>
    </w:pPr>
  </w:style>
  <w:style w:type="paragraph" w:styleId="45">
    <w:name w:val="List Continue"/>
    <w:basedOn w:val="1"/>
    <w:qFormat/>
    <w:uiPriority w:val="0"/>
    <w:pPr>
      <w:spacing w:after="120"/>
      <w:ind w:left="283"/>
      <w:contextualSpacing/>
    </w:pPr>
  </w:style>
  <w:style w:type="paragraph" w:styleId="46">
    <w:name w:val="Block Text"/>
    <w:basedOn w:val="1"/>
    <w:qFormat/>
    <w:uiPriority w:val="0"/>
    <w:pPr>
      <w:pBdr>
        <w:top w:val="single" w:color="4472C4" w:themeColor="accent1" w:sz="2" w:space="10"/>
        <w:left w:val="single" w:color="4472C4" w:themeColor="accent1" w:sz="2" w:space="10"/>
        <w:bottom w:val="single" w:color="4472C4" w:themeColor="accent1" w:sz="2" w:space="10"/>
        <w:right w:val="single" w:color="4472C4" w:themeColor="accent1" w:sz="2" w:space="10"/>
      </w:pBdr>
      <w:ind w:left="1152" w:right="1152"/>
    </w:pPr>
    <w:rPr>
      <w:rFonts w:asciiTheme="minorHAnsi" w:hAnsiTheme="minorHAnsi" w:eastAsiaTheme="minorEastAsia" w:cstheme="minorBidi"/>
      <w:i/>
      <w:iCs/>
      <w:color w:val="4472C4" w:themeColor="accent1"/>
      <w14:textFill>
        <w14:solidFill>
          <w14:schemeClr w14:val="accent1"/>
        </w14:solidFill>
      </w14:textFill>
    </w:rPr>
  </w:style>
  <w:style w:type="paragraph" w:styleId="47">
    <w:name w:val="List Bullet 2"/>
    <w:basedOn w:val="1"/>
    <w:qFormat/>
    <w:uiPriority w:val="0"/>
    <w:pPr>
      <w:numPr>
        <w:ilvl w:val="0"/>
        <w:numId w:val="7"/>
      </w:numPr>
      <w:contextualSpacing/>
    </w:pPr>
  </w:style>
  <w:style w:type="paragraph" w:styleId="48">
    <w:name w:val="HTML Address"/>
    <w:basedOn w:val="1"/>
    <w:link w:val="150"/>
    <w:qFormat/>
    <w:uiPriority w:val="0"/>
    <w:pPr>
      <w:spacing w:after="0"/>
    </w:pPr>
    <w:rPr>
      <w:i/>
      <w:iCs/>
    </w:rPr>
  </w:style>
  <w:style w:type="paragraph" w:styleId="49">
    <w:name w:val="index 4"/>
    <w:basedOn w:val="1"/>
    <w:next w:val="1"/>
    <w:qFormat/>
    <w:uiPriority w:val="0"/>
    <w:pPr>
      <w:spacing w:after="0"/>
      <w:ind w:left="800" w:hanging="200"/>
    </w:pPr>
  </w:style>
  <w:style w:type="paragraph" w:styleId="50">
    <w:name w:val="Plain Text"/>
    <w:basedOn w:val="1"/>
    <w:link w:val="159"/>
    <w:qFormat/>
    <w:uiPriority w:val="0"/>
    <w:pPr>
      <w:spacing w:after="0"/>
    </w:pPr>
    <w:rPr>
      <w:rFonts w:ascii="Consolas" w:hAnsi="Consolas"/>
      <w:sz w:val="21"/>
      <w:szCs w:val="21"/>
    </w:rPr>
  </w:style>
  <w:style w:type="paragraph" w:styleId="51">
    <w:name w:val="List Bullet 5"/>
    <w:basedOn w:val="1"/>
    <w:qFormat/>
    <w:uiPriority w:val="0"/>
    <w:pPr>
      <w:numPr>
        <w:ilvl w:val="0"/>
        <w:numId w:val="8"/>
      </w:numPr>
      <w:contextualSpacing/>
    </w:pPr>
  </w:style>
  <w:style w:type="paragraph" w:styleId="52">
    <w:name w:val="List Number 4"/>
    <w:basedOn w:val="1"/>
    <w:qFormat/>
    <w:uiPriority w:val="0"/>
    <w:pPr>
      <w:numPr>
        <w:ilvl w:val="0"/>
        <w:numId w:val="9"/>
      </w:numPr>
      <w:contextualSpacing/>
    </w:pPr>
  </w:style>
  <w:style w:type="paragraph" w:styleId="53">
    <w:name w:val="toc 8"/>
    <w:basedOn w:val="20"/>
    <w:qFormat/>
    <w:uiPriority w:val="39"/>
    <w:pPr>
      <w:spacing w:before="180"/>
      <w:ind w:left="2693" w:hanging="2693"/>
    </w:pPr>
    <w:rPr>
      <w:b/>
    </w:rPr>
  </w:style>
  <w:style w:type="paragraph" w:styleId="54">
    <w:name w:val="index 3"/>
    <w:basedOn w:val="1"/>
    <w:next w:val="1"/>
    <w:qFormat/>
    <w:uiPriority w:val="0"/>
    <w:pPr>
      <w:spacing w:after="0"/>
      <w:ind w:left="600" w:hanging="200"/>
    </w:pPr>
  </w:style>
  <w:style w:type="paragraph" w:styleId="55">
    <w:name w:val="Date"/>
    <w:basedOn w:val="1"/>
    <w:next w:val="1"/>
    <w:link w:val="145"/>
    <w:qFormat/>
    <w:uiPriority w:val="0"/>
  </w:style>
  <w:style w:type="paragraph" w:styleId="56">
    <w:name w:val="Body Text Indent 2"/>
    <w:basedOn w:val="1"/>
    <w:link w:val="140"/>
    <w:qFormat/>
    <w:uiPriority w:val="0"/>
    <w:pPr>
      <w:spacing w:after="120" w:line="480" w:lineRule="auto"/>
      <w:ind w:left="283"/>
    </w:pPr>
  </w:style>
  <w:style w:type="paragraph" w:styleId="57">
    <w:name w:val="endnote text"/>
    <w:basedOn w:val="1"/>
    <w:link w:val="148"/>
    <w:qFormat/>
    <w:uiPriority w:val="0"/>
    <w:pPr>
      <w:spacing w:after="0"/>
    </w:pPr>
  </w:style>
  <w:style w:type="paragraph" w:styleId="58">
    <w:name w:val="List Continue 5"/>
    <w:basedOn w:val="1"/>
    <w:qFormat/>
    <w:uiPriority w:val="0"/>
    <w:pPr>
      <w:spacing w:after="120"/>
      <w:ind w:left="1415"/>
      <w:contextualSpacing/>
    </w:pPr>
  </w:style>
  <w:style w:type="paragraph" w:styleId="59">
    <w:name w:val="Balloon Text"/>
    <w:basedOn w:val="1"/>
    <w:link w:val="132"/>
    <w:semiHidden/>
    <w:unhideWhenUsed/>
    <w:qFormat/>
    <w:uiPriority w:val="0"/>
    <w:pPr>
      <w:spacing w:after="0"/>
    </w:pPr>
    <w:rPr>
      <w:rFonts w:ascii="Segoe UI" w:hAnsi="Segoe UI" w:cs="Segoe UI"/>
      <w:sz w:val="18"/>
      <w:szCs w:val="18"/>
    </w:rPr>
  </w:style>
  <w:style w:type="paragraph" w:styleId="60">
    <w:name w:val="footer"/>
    <w:basedOn w:val="61"/>
    <w:qFormat/>
    <w:uiPriority w:val="0"/>
    <w:pPr>
      <w:jc w:val="center"/>
    </w:pPr>
    <w:rPr>
      <w:i/>
    </w:rPr>
  </w:style>
  <w:style w:type="paragraph" w:styleId="61">
    <w:name w:val="header"/>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62">
    <w:name w:val="envelope return"/>
    <w:basedOn w:val="1"/>
    <w:qFormat/>
    <w:uiPriority w:val="0"/>
    <w:pPr>
      <w:spacing w:after="0"/>
    </w:pPr>
    <w:rPr>
      <w:rFonts w:asciiTheme="majorHAnsi" w:hAnsiTheme="majorHAnsi" w:eastAsiaTheme="majorEastAsia" w:cstheme="majorBidi"/>
    </w:rPr>
  </w:style>
  <w:style w:type="paragraph" w:styleId="63">
    <w:name w:val="Signature"/>
    <w:basedOn w:val="1"/>
    <w:link w:val="163"/>
    <w:qFormat/>
    <w:uiPriority w:val="0"/>
    <w:pPr>
      <w:spacing w:after="0"/>
      <w:ind w:left="4252"/>
    </w:pPr>
  </w:style>
  <w:style w:type="paragraph" w:styleId="64">
    <w:name w:val="List Continue 4"/>
    <w:basedOn w:val="1"/>
    <w:qFormat/>
    <w:uiPriority w:val="0"/>
    <w:pPr>
      <w:spacing w:after="120"/>
      <w:ind w:left="1132"/>
      <w:contextualSpacing/>
    </w:pPr>
  </w:style>
  <w:style w:type="paragraph" w:styleId="65">
    <w:name w:val="index heading"/>
    <w:basedOn w:val="1"/>
    <w:next w:val="66"/>
    <w:qFormat/>
    <w:uiPriority w:val="0"/>
    <w:rPr>
      <w:rFonts w:asciiTheme="majorHAnsi" w:hAnsiTheme="majorHAnsi" w:eastAsiaTheme="majorEastAsia" w:cstheme="majorBidi"/>
      <w:b/>
      <w:bCs/>
    </w:rPr>
  </w:style>
  <w:style w:type="paragraph" w:styleId="66">
    <w:name w:val="index 1"/>
    <w:basedOn w:val="1"/>
    <w:next w:val="1"/>
    <w:qFormat/>
    <w:uiPriority w:val="0"/>
    <w:pPr>
      <w:spacing w:after="0"/>
      <w:ind w:left="200" w:hanging="200"/>
    </w:pPr>
  </w:style>
  <w:style w:type="paragraph" w:styleId="67">
    <w:name w:val="Subtitle"/>
    <w:basedOn w:val="1"/>
    <w:next w:val="1"/>
    <w:link w:val="164"/>
    <w:qFormat/>
    <w:uiPriority w:val="0"/>
    <w:pPr>
      <w:spacing w:after="160"/>
    </w:pPr>
    <w:rPr>
      <w:rFonts w:asciiTheme="minorHAnsi" w:hAnsiTheme="minorHAnsi" w:eastAsiaTheme="minorEastAsia" w:cstheme="minorBidi"/>
      <w:color w:val="595959" w:themeColor="text1" w:themeTint="A6"/>
      <w:spacing w:val="15"/>
      <w:sz w:val="22"/>
      <w:szCs w:val="22"/>
      <w14:textFill>
        <w14:solidFill>
          <w14:schemeClr w14:val="tx1">
            <w14:lumMod w14:val="65000"/>
            <w14:lumOff w14:val="35000"/>
          </w14:schemeClr>
        </w14:solidFill>
      </w14:textFill>
    </w:rPr>
  </w:style>
  <w:style w:type="paragraph" w:styleId="68">
    <w:name w:val="List Number 5"/>
    <w:basedOn w:val="1"/>
    <w:qFormat/>
    <w:uiPriority w:val="0"/>
    <w:pPr>
      <w:numPr>
        <w:ilvl w:val="0"/>
        <w:numId w:val="10"/>
      </w:numPr>
      <w:contextualSpacing/>
    </w:pPr>
  </w:style>
  <w:style w:type="paragraph" w:styleId="69">
    <w:name w:val="List"/>
    <w:basedOn w:val="1"/>
    <w:qFormat/>
    <w:uiPriority w:val="0"/>
    <w:pPr>
      <w:ind w:left="283" w:hanging="283"/>
      <w:contextualSpacing/>
    </w:pPr>
  </w:style>
  <w:style w:type="paragraph" w:styleId="70">
    <w:name w:val="footnote text"/>
    <w:basedOn w:val="1"/>
    <w:link w:val="149"/>
    <w:qFormat/>
    <w:uiPriority w:val="0"/>
    <w:pPr>
      <w:spacing w:after="0"/>
    </w:pPr>
  </w:style>
  <w:style w:type="paragraph" w:styleId="71">
    <w:name w:val="List 5"/>
    <w:basedOn w:val="1"/>
    <w:qFormat/>
    <w:uiPriority w:val="0"/>
    <w:pPr>
      <w:ind w:left="1415" w:hanging="283"/>
      <w:contextualSpacing/>
    </w:pPr>
  </w:style>
  <w:style w:type="paragraph" w:styleId="72">
    <w:name w:val="Body Text Indent 3"/>
    <w:basedOn w:val="1"/>
    <w:link w:val="141"/>
    <w:qFormat/>
    <w:uiPriority w:val="0"/>
    <w:pPr>
      <w:spacing w:after="120"/>
      <w:ind w:left="283"/>
    </w:pPr>
    <w:rPr>
      <w:sz w:val="16"/>
      <w:szCs w:val="16"/>
    </w:rPr>
  </w:style>
  <w:style w:type="paragraph" w:styleId="73">
    <w:name w:val="index 7"/>
    <w:basedOn w:val="1"/>
    <w:next w:val="1"/>
    <w:qFormat/>
    <w:uiPriority w:val="0"/>
    <w:pPr>
      <w:spacing w:after="0"/>
      <w:ind w:left="1400" w:hanging="200"/>
    </w:pPr>
  </w:style>
  <w:style w:type="paragraph" w:styleId="74">
    <w:name w:val="index 9"/>
    <w:basedOn w:val="1"/>
    <w:next w:val="1"/>
    <w:qFormat/>
    <w:uiPriority w:val="0"/>
    <w:pPr>
      <w:spacing w:after="0"/>
      <w:ind w:left="1800" w:hanging="200"/>
    </w:pPr>
  </w:style>
  <w:style w:type="paragraph" w:styleId="75">
    <w:name w:val="table of figures"/>
    <w:basedOn w:val="1"/>
    <w:next w:val="1"/>
    <w:qFormat/>
    <w:uiPriority w:val="0"/>
    <w:pPr>
      <w:spacing w:after="0"/>
    </w:pPr>
  </w:style>
  <w:style w:type="paragraph" w:styleId="76">
    <w:name w:val="toc 9"/>
    <w:basedOn w:val="53"/>
    <w:qFormat/>
    <w:uiPriority w:val="39"/>
    <w:pPr>
      <w:ind w:left="1418" w:hanging="1418"/>
    </w:pPr>
  </w:style>
  <w:style w:type="paragraph" w:styleId="77">
    <w:name w:val="Body Text 2"/>
    <w:basedOn w:val="1"/>
    <w:link w:val="135"/>
    <w:qFormat/>
    <w:uiPriority w:val="0"/>
    <w:pPr>
      <w:spacing w:after="120" w:line="480" w:lineRule="auto"/>
    </w:pPr>
  </w:style>
  <w:style w:type="paragraph" w:styleId="78">
    <w:name w:val="List 4"/>
    <w:basedOn w:val="1"/>
    <w:qFormat/>
    <w:uiPriority w:val="0"/>
    <w:pPr>
      <w:ind w:left="1132" w:hanging="283"/>
      <w:contextualSpacing/>
    </w:pPr>
  </w:style>
  <w:style w:type="paragraph" w:styleId="79">
    <w:name w:val="List Continue 2"/>
    <w:basedOn w:val="1"/>
    <w:qFormat/>
    <w:uiPriority w:val="0"/>
    <w:pPr>
      <w:spacing w:after="120"/>
      <w:ind w:left="566"/>
      <w:contextualSpacing/>
    </w:pPr>
  </w:style>
  <w:style w:type="paragraph" w:styleId="80">
    <w:name w:val="Message Header"/>
    <w:basedOn w:val="1"/>
    <w:link w:val="156"/>
    <w:qFormat/>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81">
    <w:name w:val="HTML Preformatted"/>
    <w:basedOn w:val="1"/>
    <w:link w:val="151"/>
    <w:qFormat/>
    <w:uiPriority w:val="0"/>
    <w:pPr>
      <w:spacing w:after="0"/>
    </w:pPr>
    <w:rPr>
      <w:rFonts w:ascii="Consolas" w:hAnsi="Consolas"/>
    </w:rPr>
  </w:style>
  <w:style w:type="paragraph" w:styleId="82">
    <w:name w:val="Normal (Web)"/>
    <w:basedOn w:val="1"/>
    <w:qFormat/>
    <w:uiPriority w:val="0"/>
    <w:rPr>
      <w:sz w:val="24"/>
      <w:szCs w:val="24"/>
    </w:rPr>
  </w:style>
  <w:style w:type="paragraph" w:styleId="83">
    <w:name w:val="List Continue 3"/>
    <w:basedOn w:val="1"/>
    <w:qFormat/>
    <w:uiPriority w:val="0"/>
    <w:pPr>
      <w:spacing w:after="120"/>
      <w:ind w:left="849"/>
      <w:contextualSpacing/>
    </w:pPr>
  </w:style>
  <w:style w:type="paragraph" w:styleId="84">
    <w:name w:val="index 2"/>
    <w:basedOn w:val="1"/>
    <w:next w:val="1"/>
    <w:qFormat/>
    <w:uiPriority w:val="0"/>
    <w:pPr>
      <w:spacing w:after="0"/>
      <w:ind w:left="400" w:hanging="200"/>
    </w:pPr>
  </w:style>
  <w:style w:type="paragraph" w:styleId="85">
    <w:name w:val="Title"/>
    <w:basedOn w:val="1"/>
    <w:next w:val="1"/>
    <w:link w:val="165"/>
    <w:qFormat/>
    <w:uiPriority w:val="0"/>
    <w:pPr>
      <w:spacing w:after="0"/>
      <w:contextualSpacing/>
    </w:pPr>
    <w:rPr>
      <w:rFonts w:asciiTheme="majorHAnsi" w:hAnsiTheme="majorHAnsi" w:eastAsiaTheme="majorEastAsia" w:cstheme="majorBidi"/>
      <w:spacing w:val="-10"/>
      <w:kern w:val="28"/>
      <w:sz w:val="56"/>
      <w:szCs w:val="56"/>
    </w:rPr>
  </w:style>
  <w:style w:type="paragraph" w:styleId="86">
    <w:name w:val="annotation subject"/>
    <w:basedOn w:val="35"/>
    <w:next w:val="35"/>
    <w:link w:val="144"/>
    <w:qFormat/>
    <w:uiPriority w:val="0"/>
    <w:rPr>
      <w:b/>
      <w:bCs/>
    </w:rPr>
  </w:style>
  <w:style w:type="paragraph" w:styleId="87">
    <w:name w:val="Body Text First Indent"/>
    <w:basedOn w:val="41"/>
    <w:link w:val="137"/>
    <w:qFormat/>
    <w:uiPriority w:val="0"/>
    <w:pPr>
      <w:spacing w:after="180"/>
      <w:ind w:firstLine="360"/>
    </w:pPr>
  </w:style>
  <w:style w:type="paragraph" w:styleId="88">
    <w:name w:val="Body Text First Indent 2"/>
    <w:basedOn w:val="42"/>
    <w:link w:val="139"/>
    <w:qFormat/>
    <w:uiPriority w:val="0"/>
    <w:pPr>
      <w:spacing w:after="180"/>
      <w:ind w:left="360" w:firstLine="360"/>
    </w:pPr>
  </w:style>
  <w:style w:type="table" w:styleId="90">
    <w:name w:val="Table Grid"/>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FollowedHyperlink"/>
    <w:qFormat/>
    <w:uiPriority w:val="0"/>
    <w:rPr>
      <w:color w:val="954F72"/>
      <w:u w:val="single"/>
    </w:rPr>
  </w:style>
  <w:style w:type="character" w:styleId="93">
    <w:name w:val="Hyperlink"/>
    <w:qFormat/>
    <w:uiPriority w:val="0"/>
    <w:rPr>
      <w:color w:val="0563C1"/>
      <w:u w:val="single"/>
    </w:rPr>
  </w:style>
  <w:style w:type="character" w:styleId="94">
    <w:name w:val="annotation reference"/>
    <w:qFormat/>
    <w:uiPriority w:val="0"/>
    <w:rPr>
      <w:sz w:val="16"/>
    </w:rPr>
  </w:style>
  <w:style w:type="paragraph" w:customStyle="1" w:styleId="95">
    <w:name w:val="EQ"/>
    <w:basedOn w:val="1"/>
    <w:next w:val="1"/>
    <w:qFormat/>
    <w:uiPriority w:val="0"/>
    <w:pPr>
      <w:keepLines/>
      <w:tabs>
        <w:tab w:val="center" w:pos="4536"/>
        <w:tab w:val="right" w:pos="9072"/>
      </w:tabs>
    </w:pPr>
  </w:style>
  <w:style w:type="character" w:customStyle="1" w:styleId="96">
    <w:name w:val="ZGSM"/>
    <w:qFormat/>
    <w:uiPriority w:val="0"/>
  </w:style>
  <w:style w:type="paragraph" w:customStyle="1" w:styleId="97">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98">
    <w:name w:val="TT"/>
    <w:basedOn w:val="3"/>
    <w:next w:val="1"/>
    <w:qFormat/>
    <w:uiPriority w:val="0"/>
    <w:pPr>
      <w:outlineLvl w:val="9"/>
    </w:pPr>
  </w:style>
  <w:style w:type="paragraph" w:customStyle="1" w:styleId="99">
    <w:name w:val="NF"/>
    <w:basedOn w:val="100"/>
    <w:qFormat/>
    <w:uiPriority w:val="0"/>
    <w:pPr>
      <w:keepNext/>
      <w:spacing w:after="0"/>
    </w:pPr>
    <w:rPr>
      <w:rFonts w:ascii="Arial" w:hAnsi="Arial"/>
      <w:sz w:val="18"/>
    </w:rPr>
  </w:style>
  <w:style w:type="paragraph" w:customStyle="1" w:styleId="100">
    <w:name w:val="NO"/>
    <w:basedOn w:val="1"/>
    <w:qFormat/>
    <w:uiPriority w:val="0"/>
    <w:pPr>
      <w:keepLines/>
      <w:ind w:left="1135" w:hanging="851"/>
    </w:pPr>
  </w:style>
  <w:style w:type="paragraph" w:customStyle="1" w:styleId="10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102">
    <w:name w:val="TAR"/>
    <w:basedOn w:val="103"/>
    <w:qFormat/>
    <w:uiPriority w:val="0"/>
    <w:pPr>
      <w:jc w:val="right"/>
    </w:pPr>
  </w:style>
  <w:style w:type="paragraph" w:customStyle="1" w:styleId="103">
    <w:name w:val="TAL"/>
    <w:basedOn w:val="1"/>
    <w:qFormat/>
    <w:uiPriority w:val="0"/>
    <w:pPr>
      <w:keepNext/>
      <w:keepLines/>
      <w:spacing w:after="0"/>
    </w:pPr>
    <w:rPr>
      <w:rFonts w:ascii="Arial" w:hAnsi="Arial"/>
      <w:sz w:val="18"/>
    </w:rPr>
  </w:style>
  <w:style w:type="paragraph" w:customStyle="1" w:styleId="104">
    <w:name w:val="TAH"/>
    <w:basedOn w:val="105"/>
    <w:qFormat/>
    <w:uiPriority w:val="0"/>
    <w:rPr>
      <w:b/>
    </w:rPr>
  </w:style>
  <w:style w:type="paragraph" w:customStyle="1" w:styleId="105">
    <w:name w:val="TAC"/>
    <w:basedOn w:val="103"/>
    <w:qFormat/>
    <w:uiPriority w:val="0"/>
    <w:pPr>
      <w:jc w:val="center"/>
    </w:pPr>
  </w:style>
  <w:style w:type="paragraph" w:customStyle="1" w:styleId="106">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107">
    <w:name w:val="EX"/>
    <w:basedOn w:val="1"/>
    <w:qFormat/>
    <w:uiPriority w:val="0"/>
    <w:pPr>
      <w:keepLines/>
      <w:ind w:left="1702" w:hanging="1418"/>
    </w:pPr>
  </w:style>
  <w:style w:type="paragraph" w:customStyle="1" w:styleId="108">
    <w:name w:val="FP"/>
    <w:basedOn w:val="1"/>
    <w:qFormat/>
    <w:uiPriority w:val="0"/>
    <w:pPr>
      <w:spacing w:after="0"/>
    </w:pPr>
  </w:style>
  <w:style w:type="paragraph" w:customStyle="1" w:styleId="109">
    <w:name w:val="NW"/>
    <w:basedOn w:val="100"/>
    <w:qFormat/>
    <w:uiPriority w:val="0"/>
    <w:pPr>
      <w:spacing w:after="0"/>
    </w:pPr>
  </w:style>
  <w:style w:type="paragraph" w:customStyle="1" w:styleId="110">
    <w:name w:val="EW"/>
    <w:basedOn w:val="107"/>
    <w:qFormat/>
    <w:uiPriority w:val="0"/>
    <w:pPr>
      <w:spacing w:after="0"/>
    </w:pPr>
  </w:style>
  <w:style w:type="paragraph" w:customStyle="1" w:styleId="111">
    <w:name w:val="B1"/>
    <w:basedOn w:val="69"/>
    <w:qFormat/>
    <w:uiPriority w:val="0"/>
    <w:pPr>
      <w:ind w:left="568" w:hanging="284"/>
    </w:pPr>
  </w:style>
  <w:style w:type="paragraph" w:customStyle="1" w:styleId="112">
    <w:name w:val="Editor's Note"/>
    <w:basedOn w:val="100"/>
    <w:qFormat/>
    <w:uiPriority w:val="0"/>
    <w:pPr>
      <w:ind w:left="1418" w:hanging="1134"/>
    </w:pPr>
    <w:rPr>
      <w:color w:val="FF0000"/>
    </w:rPr>
  </w:style>
  <w:style w:type="paragraph" w:customStyle="1" w:styleId="113">
    <w:name w:val="TH"/>
    <w:basedOn w:val="1"/>
    <w:link w:val="131"/>
    <w:qFormat/>
    <w:uiPriority w:val="0"/>
    <w:pPr>
      <w:keepNext/>
      <w:keepLines/>
      <w:spacing w:before="60"/>
      <w:jc w:val="center"/>
    </w:pPr>
    <w:rPr>
      <w:rFonts w:ascii="Arial" w:hAnsi="Arial"/>
      <w:b/>
    </w:rPr>
  </w:style>
  <w:style w:type="paragraph" w:customStyle="1" w:styleId="114">
    <w:name w:val="ZA"/>
    <w:qFormat/>
    <w:uiPriority w:val="0"/>
    <w:pPr>
      <w:keepNext/>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115">
    <w:name w:val="ZB"/>
    <w:qFormat/>
    <w:uiPriority w:val="0"/>
    <w:pPr>
      <w:keepNext/>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116">
    <w:name w:val="ZT"/>
    <w:qFormat/>
    <w:uiPriority w:val="0"/>
    <w:pPr>
      <w:keepNext/>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117">
    <w:name w:val="ZU"/>
    <w:qFormat/>
    <w:uiPriority w:val="0"/>
    <w:pPr>
      <w:keepNext/>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118">
    <w:name w:val="TAN"/>
    <w:basedOn w:val="103"/>
    <w:qFormat/>
    <w:uiPriority w:val="0"/>
    <w:pPr>
      <w:ind w:left="851" w:hanging="851"/>
    </w:pPr>
  </w:style>
  <w:style w:type="paragraph" w:customStyle="1" w:styleId="11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120">
    <w:name w:val="TF"/>
    <w:basedOn w:val="113"/>
    <w:qFormat/>
    <w:uiPriority w:val="0"/>
    <w:pPr>
      <w:keepNext w:val="0"/>
      <w:spacing w:before="0" w:after="240"/>
    </w:pPr>
  </w:style>
  <w:style w:type="paragraph" w:customStyle="1" w:styleId="121">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122">
    <w:name w:val="B2"/>
    <w:basedOn w:val="1"/>
    <w:qFormat/>
    <w:uiPriority w:val="0"/>
    <w:pPr>
      <w:ind w:left="851" w:hanging="284"/>
    </w:pPr>
  </w:style>
  <w:style w:type="paragraph" w:customStyle="1" w:styleId="123">
    <w:name w:val="B3"/>
    <w:basedOn w:val="1"/>
    <w:qFormat/>
    <w:uiPriority w:val="0"/>
    <w:pPr>
      <w:ind w:left="1135" w:hanging="284"/>
    </w:pPr>
  </w:style>
  <w:style w:type="paragraph" w:customStyle="1" w:styleId="124">
    <w:name w:val="B4"/>
    <w:basedOn w:val="1"/>
    <w:qFormat/>
    <w:uiPriority w:val="0"/>
    <w:pPr>
      <w:ind w:left="1418" w:hanging="284"/>
    </w:pPr>
  </w:style>
  <w:style w:type="paragraph" w:customStyle="1" w:styleId="125">
    <w:name w:val="B5"/>
    <w:basedOn w:val="1"/>
    <w:qFormat/>
    <w:uiPriority w:val="0"/>
    <w:pPr>
      <w:ind w:left="1702" w:hanging="284"/>
    </w:pPr>
  </w:style>
  <w:style w:type="paragraph" w:customStyle="1" w:styleId="126">
    <w:name w:val="ZTD"/>
    <w:basedOn w:val="115"/>
    <w:qFormat/>
    <w:uiPriority w:val="0"/>
    <w:pPr>
      <w:framePr w:hRule="auto" w:y="852"/>
    </w:pPr>
    <w:rPr>
      <w:i w:val="0"/>
      <w:sz w:val="40"/>
    </w:rPr>
  </w:style>
  <w:style w:type="paragraph" w:customStyle="1" w:styleId="127">
    <w:name w:val="ZV"/>
    <w:basedOn w:val="117"/>
    <w:qFormat/>
    <w:uiPriority w:val="0"/>
    <w:pPr>
      <w:framePr w:y="16161"/>
    </w:pPr>
  </w:style>
  <w:style w:type="paragraph" w:customStyle="1" w:styleId="128">
    <w:name w:val="TAJ"/>
    <w:basedOn w:val="113"/>
    <w:qFormat/>
    <w:uiPriority w:val="0"/>
  </w:style>
  <w:style w:type="paragraph" w:customStyle="1" w:styleId="129">
    <w:name w:val="Guidance"/>
    <w:basedOn w:val="1"/>
    <w:qFormat/>
    <w:uiPriority w:val="0"/>
    <w:rPr>
      <w:i/>
      <w:color w:val="0000FF"/>
    </w:rPr>
  </w:style>
  <w:style w:type="character" w:customStyle="1" w:styleId="130">
    <w:name w:val="Unresolved Mention1"/>
    <w:semiHidden/>
    <w:unhideWhenUsed/>
    <w:qFormat/>
    <w:uiPriority w:val="99"/>
    <w:rPr>
      <w:color w:val="605E5C"/>
      <w:shd w:val="clear" w:color="auto" w:fill="E1DFDD"/>
    </w:rPr>
  </w:style>
  <w:style w:type="character" w:customStyle="1" w:styleId="131">
    <w:name w:val="TH Char"/>
    <w:link w:val="113"/>
    <w:qFormat/>
    <w:uiPriority w:val="0"/>
    <w:rPr>
      <w:rFonts w:ascii="Arial" w:hAnsi="Arial"/>
      <w:b/>
      <w:lang w:eastAsia="en-US"/>
    </w:rPr>
  </w:style>
  <w:style w:type="character" w:customStyle="1" w:styleId="132">
    <w:name w:val="Balloon Text Char"/>
    <w:basedOn w:val="91"/>
    <w:link w:val="59"/>
    <w:semiHidden/>
    <w:qFormat/>
    <w:uiPriority w:val="0"/>
    <w:rPr>
      <w:rFonts w:ascii="Segoe UI" w:hAnsi="Segoe UI" w:cs="Segoe UI"/>
      <w:sz w:val="18"/>
      <w:szCs w:val="18"/>
      <w:lang w:eastAsia="en-US"/>
    </w:rPr>
  </w:style>
  <w:style w:type="paragraph" w:customStyle="1" w:styleId="133">
    <w:name w:val="Bibliography1"/>
    <w:basedOn w:val="1"/>
    <w:next w:val="1"/>
    <w:semiHidden/>
    <w:unhideWhenUsed/>
    <w:qFormat/>
    <w:uiPriority w:val="37"/>
  </w:style>
  <w:style w:type="character" w:customStyle="1" w:styleId="134">
    <w:name w:val="Body Text Char"/>
    <w:basedOn w:val="91"/>
    <w:link w:val="41"/>
    <w:qFormat/>
    <w:uiPriority w:val="0"/>
    <w:rPr>
      <w:lang w:eastAsia="en-US"/>
    </w:rPr>
  </w:style>
  <w:style w:type="character" w:customStyle="1" w:styleId="135">
    <w:name w:val="Body Text 2 Char"/>
    <w:basedOn w:val="91"/>
    <w:link w:val="77"/>
    <w:qFormat/>
    <w:uiPriority w:val="0"/>
    <w:rPr>
      <w:lang w:eastAsia="en-US"/>
    </w:rPr>
  </w:style>
  <w:style w:type="character" w:customStyle="1" w:styleId="136">
    <w:name w:val="Body Text 3 Char"/>
    <w:basedOn w:val="91"/>
    <w:link w:val="38"/>
    <w:qFormat/>
    <w:uiPriority w:val="0"/>
    <w:rPr>
      <w:sz w:val="16"/>
      <w:szCs w:val="16"/>
      <w:lang w:eastAsia="en-US"/>
    </w:rPr>
  </w:style>
  <w:style w:type="character" w:customStyle="1" w:styleId="137">
    <w:name w:val="Body Text First Indent Char"/>
    <w:basedOn w:val="134"/>
    <w:link w:val="87"/>
    <w:qFormat/>
    <w:uiPriority w:val="0"/>
    <w:rPr>
      <w:lang w:eastAsia="en-US"/>
    </w:rPr>
  </w:style>
  <w:style w:type="character" w:customStyle="1" w:styleId="138">
    <w:name w:val="Body Text Indent Char"/>
    <w:basedOn w:val="91"/>
    <w:link w:val="42"/>
    <w:qFormat/>
    <w:uiPriority w:val="0"/>
    <w:rPr>
      <w:lang w:eastAsia="en-US"/>
    </w:rPr>
  </w:style>
  <w:style w:type="character" w:customStyle="1" w:styleId="139">
    <w:name w:val="Body Text First Indent 2 Char"/>
    <w:basedOn w:val="138"/>
    <w:link w:val="88"/>
    <w:qFormat/>
    <w:uiPriority w:val="0"/>
    <w:rPr>
      <w:lang w:eastAsia="en-US"/>
    </w:rPr>
  </w:style>
  <w:style w:type="character" w:customStyle="1" w:styleId="140">
    <w:name w:val="Body Text Indent 2 Char"/>
    <w:basedOn w:val="91"/>
    <w:link w:val="56"/>
    <w:qFormat/>
    <w:uiPriority w:val="0"/>
    <w:rPr>
      <w:lang w:eastAsia="en-US"/>
    </w:rPr>
  </w:style>
  <w:style w:type="character" w:customStyle="1" w:styleId="141">
    <w:name w:val="Body Text Indent 3 Char"/>
    <w:basedOn w:val="91"/>
    <w:link w:val="72"/>
    <w:qFormat/>
    <w:uiPriority w:val="0"/>
    <w:rPr>
      <w:sz w:val="16"/>
      <w:szCs w:val="16"/>
      <w:lang w:eastAsia="en-US"/>
    </w:rPr>
  </w:style>
  <w:style w:type="character" w:customStyle="1" w:styleId="142">
    <w:name w:val="Closing Char"/>
    <w:basedOn w:val="91"/>
    <w:link w:val="39"/>
    <w:qFormat/>
    <w:uiPriority w:val="0"/>
    <w:rPr>
      <w:lang w:eastAsia="en-US"/>
    </w:rPr>
  </w:style>
  <w:style w:type="character" w:customStyle="1" w:styleId="143">
    <w:name w:val="Comment Text Char"/>
    <w:basedOn w:val="91"/>
    <w:link w:val="35"/>
    <w:qFormat/>
    <w:uiPriority w:val="0"/>
    <w:rPr>
      <w:lang w:eastAsia="en-US"/>
    </w:rPr>
  </w:style>
  <w:style w:type="character" w:customStyle="1" w:styleId="144">
    <w:name w:val="Comment Subject Char"/>
    <w:basedOn w:val="143"/>
    <w:link w:val="86"/>
    <w:qFormat/>
    <w:uiPriority w:val="0"/>
    <w:rPr>
      <w:b/>
      <w:bCs/>
      <w:lang w:eastAsia="en-US"/>
    </w:rPr>
  </w:style>
  <w:style w:type="character" w:customStyle="1" w:styleId="145">
    <w:name w:val="Date Char"/>
    <w:basedOn w:val="91"/>
    <w:link w:val="55"/>
    <w:qFormat/>
    <w:uiPriority w:val="0"/>
    <w:rPr>
      <w:lang w:eastAsia="en-US"/>
    </w:rPr>
  </w:style>
  <w:style w:type="character" w:customStyle="1" w:styleId="146">
    <w:name w:val="Document Map Char"/>
    <w:basedOn w:val="91"/>
    <w:link w:val="33"/>
    <w:qFormat/>
    <w:uiPriority w:val="0"/>
    <w:rPr>
      <w:rFonts w:ascii="Segoe UI" w:hAnsi="Segoe UI" w:cs="Segoe UI"/>
      <w:sz w:val="16"/>
      <w:szCs w:val="16"/>
      <w:lang w:eastAsia="en-US"/>
    </w:rPr>
  </w:style>
  <w:style w:type="character" w:customStyle="1" w:styleId="147">
    <w:name w:val="E-mail Signature Char"/>
    <w:basedOn w:val="91"/>
    <w:link w:val="26"/>
    <w:qFormat/>
    <w:uiPriority w:val="0"/>
    <w:rPr>
      <w:lang w:eastAsia="en-US"/>
    </w:rPr>
  </w:style>
  <w:style w:type="character" w:customStyle="1" w:styleId="148">
    <w:name w:val="Endnote Text Char"/>
    <w:basedOn w:val="91"/>
    <w:link w:val="57"/>
    <w:qFormat/>
    <w:uiPriority w:val="0"/>
    <w:rPr>
      <w:lang w:eastAsia="en-US"/>
    </w:rPr>
  </w:style>
  <w:style w:type="character" w:customStyle="1" w:styleId="149">
    <w:name w:val="Footnote Text Char"/>
    <w:basedOn w:val="91"/>
    <w:link w:val="70"/>
    <w:qFormat/>
    <w:uiPriority w:val="0"/>
    <w:rPr>
      <w:lang w:eastAsia="en-US"/>
    </w:rPr>
  </w:style>
  <w:style w:type="character" w:customStyle="1" w:styleId="150">
    <w:name w:val="HTML Address Char"/>
    <w:basedOn w:val="91"/>
    <w:link w:val="48"/>
    <w:qFormat/>
    <w:uiPriority w:val="0"/>
    <w:rPr>
      <w:i/>
      <w:iCs/>
      <w:lang w:eastAsia="en-US"/>
    </w:rPr>
  </w:style>
  <w:style w:type="character" w:customStyle="1" w:styleId="151">
    <w:name w:val="HTML Preformatted Char"/>
    <w:basedOn w:val="91"/>
    <w:link w:val="81"/>
    <w:qFormat/>
    <w:uiPriority w:val="0"/>
    <w:rPr>
      <w:rFonts w:ascii="Consolas" w:hAnsi="Consolas"/>
      <w:lang w:eastAsia="en-US"/>
    </w:rPr>
  </w:style>
  <w:style w:type="paragraph" w:styleId="152">
    <w:name w:val="Intense Quote"/>
    <w:basedOn w:val="1"/>
    <w:next w:val="1"/>
    <w:link w:val="153"/>
    <w:qFormat/>
    <w:uiPriority w:val="30"/>
    <w:pPr>
      <w:pBdr>
        <w:top w:val="single" w:color="4472C4" w:themeColor="accent1" w:sz="4" w:space="10"/>
        <w:bottom w:val="single" w:color="4472C4" w:themeColor="accent1" w:sz="4" w:space="10"/>
      </w:pBdr>
      <w:spacing w:before="360" w:after="360"/>
      <w:ind w:left="864" w:right="864"/>
      <w:jc w:val="center"/>
    </w:pPr>
    <w:rPr>
      <w:i/>
      <w:iCs/>
      <w:color w:val="4472C4" w:themeColor="accent1"/>
      <w14:textFill>
        <w14:solidFill>
          <w14:schemeClr w14:val="accent1"/>
        </w14:solidFill>
      </w14:textFill>
    </w:rPr>
  </w:style>
  <w:style w:type="character" w:customStyle="1" w:styleId="153">
    <w:name w:val="Intense Quote Char"/>
    <w:basedOn w:val="91"/>
    <w:link w:val="152"/>
    <w:qFormat/>
    <w:uiPriority w:val="30"/>
    <w:rPr>
      <w:i/>
      <w:iCs/>
      <w:color w:val="4472C4" w:themeColor="accent1"/>
      <w:lang w:eastAsia="en-US"/>
      <w14:textFill>
        <w14:solidFill>
          <w14:schemeClr w14:val="accent1"/>
        </w14:solidFill>
      </w14:textFill>
    </w:rPr>
  </w:style>
  <w:style w:type="paragraph" w:styleId="154">
    <w:name w:val="List Paragraph"/>
    <w:basedOn w:val="1"/>
    <w:qFormat/>
    <w:uiPriority w:val="34"/>
    <w:pPr>
      <w:ind w:left="720"/>
      <w:contextualSpacing/>
    </w:pPr>
  </w:style>
  <w:style w:type="character" w:customStyle="1" w:styleId="155">
    <w:name w:val="Macro Text Char"/>
    <w:basedOn w:val="91"/>
    <w:link w:val="2"/>
    <w:qFormat/>
    <w:uiPriority w:val="0"/>
    <w:rPr>
      <w:rFonts w:ascii="Consolas" w:hAnsi="Consolas"/>
      <w:lang w:eastAsia="en-US"/>
    </w:rPr>
  </w:style>
  <w:style w:type="character" w:customStyle="1" w:styleId="156">
    <w:name w:val="Message Header Char"/>
    <w:basedOn w:val="91"/>
    <w:link w:val="80"/>
    <w:qFormat/>
    <w:uiPriority w:val="0"/>
    <w:rPr>
      <w:rFonts w:asciiTheme="majorHAnsi" w:hAnsiTheme="majorHAnsi" w:eastAsiaTheme="majorEastAsia" w:cstheme="majorBidi"/>
      <w:sz w:val="24"/>
      <w:szCs w:val="24"/>
      <w:shd w:val="pct20" w:color="auto" w:fill="auto"/>
      <w:lang w:eastAsia="en-US"/>
    </w:rPr>
  </w:style>
  <w:style w:type="paragraph" w:styleId="157">
    <w:name w:val="No Spacing"/>
    <w:qFormat/>
    <w:uiPriority w:val="1"/>
    <w:rPr>
      <w:rFonts w:ascii="Times New Roman" w:hAnsi="Times New Roman" w:eastAsia="Times New Roman" w:cs="Times New Roman"/>
      <w:lang w:val="en-GB" w:eastAsia="en-US" w:bidi="ar-SA"/>
    </w:rPr>
  </w:style>
  <w:style w:type="character" w:customStyle="1" w:styleId="158">
    <w:name w:val="Note Heading Char"/>
    <w:basedOn w:val="91"/>
    <w:link w:val="23"/>
    <w:qFormat/>
    <w:uiPriority w:val="0"/>
    <w:rPr>
      <w:lang w:eastAsia="en-US"/>
    </w:rPr>
  </w:style>
  <w:style w:type="character" w:customStyle="1" w:styleId="159">
    <w:name w:val="Plain Text Char"/>
    <w:basedOn w:val="91"/>
    <w:link w:val="50"/>
    <w:qFormat/>
    <w:uiPriority w:val="0"/>
    <w:rPr>
      <w:rFonts w:ascii="Consolas" w:hAnsi="Consolas"/>
      <w:sz w:val="21"/>
      <w:szCs w:val="21"/>
      <w:lang w:eastAsia="en-US"/>
    </w:rPr>
  </w:style>
  <w:style w:type="paragraph" w:styleId="160">
    <w:name w:val="Quote"/>
    <w:basedOn w:val="1"/>
    <w:next w:val="1"/>
    <w:link w:val="161"/>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161">
    <w:name w:val="Quote Char"/>
    <w:basedOn w:val="91"/>
    <w:link w:val="160"/>
    <w:qFormat/>
    <w:uiPriority w:val="29"/>
    <w:rPr>
      <w:i/>
      <w:iCs/>
      <w:color w:val="404040" w:themeColor="text1" w:themeTint="BF"/>
      <w:lang w:eastAsia="en-US"/>
      <w14:textFill>
        <w14:solidFill>
          <w14:schemeClr w14:val="tx1">
            <w14:lumMod w14:val="75000"/>
            <w14:lumOff w14:val="25000"/>
          </w14:schemeClr>
        </w14:solidFill>
      </w14:textFill>
    </w:rPr>
  </w:style>
  <w:style w:type="character" w:customStyle="1" w:styleId="162">
    <w:name w:val="Salutation Char"/>
    <w:basedOn w:val="91"/>
    <w:link w:val="37"/>
    <w:qFormat/>
    <w:uiPriority w:val="0"/>
    <w:rPr>
      <w:lang w:eastAsia="en-US"/>
    </w:rPr>
  </w:style>
  <w:style w:type="character" w:customStyle="1" w:styleId="163">
    <w:name w:val="Signature Char"/>
    <w:basedOn w:val="91"/>
    <w:link w:val="63"/>
    <w:qFormat/>
    <w:uiPriority w:val="0"/>
    <w:rPr>
      <w:lang w:eastAsia="en-US"/>
    </w:rPr>
  </w:style>
  <w:style w:type="character" w:customStyle="1" w:styleId="164">
    <w:name w:val="Subtitle Char"/>
    <w:basedOn w:val="91"/>
    <w:link w:val="67"/>
    <w:qFormat/>
    <w:uiPriority w:val="0"/>
    <w:rPr>
      <w:rFonts w:asciiTheme="minorHAnsi" w:hAnsiTheme="minorHAnsi" w:eastAsiaTheme="minorEastAsia" w:cstheme="minorBidi"/>
      <w:color w:val="595959" w:themeColor="text1" w:themeTint="A6"/>
      <w:spacing w:val="15"/>
      <w:sz w:val="22"/>
      <w:szCs w:val="22"/>
      <w:lang w:eastAsia="en-US"/>
      <w14:textFill>
        <w14:solidFill>
          <w14:schemeClr w14:val="tx1">
            <w14:lumMod w14:val="65000"/>
            <w14:lumOff w14:val="35000"/>
          </w14:schemeClr>
        </w14:solidFill>
      </w14:textFill>
    </w:rPr>
  </w:style>
  <w:style w:type="character" w:customStyle="1" w:styleId="165">
    <w:name w:val="Title Char"/>
    <w:basedOn w:val="91"/>
    <w:link w:val="85"/>
    <w:qFormat/>
    <w:uiPriority w:val="0"/>
    <w:rPr>
      <w:rFonts w:asciiTheme="majorHAnsi" w:hAnsiTheme="majorHAnsi" w:eastAsiaTheme="majorEastAsia" w:cstheme="majorBidi"/>
      <w:spacing w:val="-10"/>
      <w:kern w:val="28"/>
      <w:sz w:val="56"/>
      <w:szCs w:val="56"/>
      <w:lang w:eastAsia="en-US"/>
    </w:rPr>
  </w:style>
  <w:style w:type="paragraph" w:customStyle="1" w:styleId="166">
    <w:name w:val="TOC Heading1"/>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2F5597" w:themeColor="accent1" w:themeShade="BF"/>
      <w:sz w:val="32"/>
      <w:szCs w:val="32"/>
    </w:rPr>
  </w:style>
  <w:style w:type="paragraph" w:customStyle="1" w:styleId="167">
    <w:name w:val="PlantUMLImg"/>
    <w:basedOn w:val="1"/>
    <w:autoRedefine/>
    <w:qFormat/>
    <w:uiPriority w:val="0"/>
    <w:pPr>
      <w:spacing w:after="160" w:line="259" w:lineRule="auto"/>
      <w:jc w:val="center"/>
    </w:pPr>
    <w:rPr>
      <w:rFonts w:asciiTheme="minorHAnsi" w:hAnsiTheme="minorHAnsi" w:eastAsiaTheme="minorHAnsi" w:cstheme="minorBidi"/>
      <w:kern w:val="2"/>
      <w:sz w:val="22"/>
      <w:szCs w:val="22"/>
      <w:lang w:val="en-US"/>
      <w14:ligatures w14:val="standardContextual"/>
    </w:rPr>
  </w:style>
  <w:style w:type="character" w:customStyle="1" w:styleId="168">
    <w:name w:val="不明显强调1"/>
    <w:basedOn w:val="91"/>
    <w:qFormat/>
    <w:uiPriority w:val="19"/>
    <w:rPr>
      <w:i/>
      <w:iCs/>
      <w:color w:val="404040" w:themeColor="text1" w:themeTint="BF"/>
      <w14:textFill>
        <w14:solidFill>
          <w14:schemeClr w14:val="tx1">
            <w14:lumMod w14:val="75000"/>
            <w14:lumOff w14:val="25000"/>
          </w14:schemeClr>
        </w14:solidFill>
      </w14:textFill>
    </w:rPr>
  </w:style>
  <w:style w:type="paragraph" w:customStyle="1" w:styleId="169">
    <w:name w:val="Revision"/>
    <w:hidden/>
    <w:unhideWhenUsed/>
    <w:qFormat/>
    <w:uiPriority w:val="99"/>
    <w:rPr>
      <w:rFonts w:ascii="Times New Roman" w:hAnsi="Times New Roman" w:eastAsia="Times New Roman"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2.bin"/><Relationship Id="rId8" Type="http://schemas.openxmlformats.org/officeDocument/2006/relationships/image" Target="media/image1.emf"/><Relationship Id="rId7" Type="http://schemas.openxmlformats.org/officeDocument/2006/relationships/oleObject" Target="embeddings/oleObject1.bin"/><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9" Type="http://schemas.microsoft.com/office/2011/relationships/people" Target="people.xml"/><Relationship Id="rId18" Type="http://schemas.openxmlformats.org/officeDocument/2006/relationships/fontTable" Target="fontTable.xml"/><Relationship Id="rId17" Type="http://schemas.microsoft.com/office/2006/relationships/keyMapCustomizations" Target="customizations.xml"/><Relationship Id="rId16" Type="http://schemas.openxmlformats.org/officeDocument/2006/relationships/customXml" Target="../customXml/item1.xml"/><Relationship Id="rId15" Type="http://schemas.openxmlformats.org/officeDocument/2006/relationships/numbering" Target="numbering.xml"/><Relationship Id="rId14" Type="http://schemas.openxmlformats.org/officeDocument/2006/relationships/image" Target="media/image6.png"/><Relationship Id="rId13" Type="http://schemas.openxmlformats.org/officeDocument/2006/relationships/image" Target="media/image5.png"/><Relationship Id="rId12" Type="http://schemas.openxmlformats.org/officeDocument/2006/relationships/image" Target="media/image4.png"/><Relationship Id="rId11" Type="http://schemas.openxmlformats.org/officeDocument/2006/relationships/image" Target="media/image3.png"/><Relationship Id="rId10" Type="http://schemas.openxmlformats.org/officeDocument/2006/relationships/image" Target="media/image2.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21</Pages>
  <Words>3557</Words>
  <Characters>20278</Characters>
  <Lines>168</Lines>
  <Paragraphs>47</Paragraphs>
  <TotalTime>3</TotalTime>
  <ScaleCrop>false</ScaleCrop>
  <LinksUpToDate>false</LinksUpToDate>
  <CharactersWithSpaces>23788</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2025-02-28T09:27:00Z</dcterms:created>
  <dc:creator>MCC Support</dc:creator>
  <cp:keywords>&lt;keyword[, keyword, ]&gt;</cp:keywords>
  <cp:lastModifiedBy>CMCC</cp:lastModifiedBy>
  <cp:lastPrinted>2019-02-25T14:05:00Z</cp:lastPrinted>
  <dcterms:modified xsi:type="dcterms:W3CDTF">2025-04-16T03:59:01Z</dcterms:modified>
  <dc:subject>&lt;Title 1; Title 2&gt; (Release 14 | 13 |12)</dc:subject>
  <dc:title>3GPP TS ab.cde</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3B3E43B8AAE544BC8F1B7C926077D22A_13</vt:lpwstr>
  </property>
</Properties>
</file>